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CB2B1" w14:textId="77777777" w:rsidR="00A3186F" w:rsidRPr="00CA6CC2" w:rsidRDefault="00A3186F">
      <w:pPr>
        <w:autoSpaceDE w:val="0"/>
        <w:autoSpaceDN w:val="0"/>
        <w:spacing w:after="112" w:line="220" w:lineRule="exact"/>
        <w:rPr>
          <w:rFonts w:ascii="Book Antiqua" w:hAnsi="Book Antiqua"/>
        </w:rPr>
      </w:pPr>
    </w:p>
    <w:tbl>
      <w:tblPr>
        <w:tblW w:w="10490" w:type="dxa"/>
        <w:tblLayout w:type="fixed"/>
        <w:tblLook w:val="04A0" w:firstRow="1" w:lastRow="0" w:firstColumn="1" w:lastColumn="0" w:noHBand="0" w:noVBand="1"/>
      </w:tblPr>
      <w:tblGrid>
        <w:gridCol w:w="6656"/>
        <w:gridCol w:w="3834"/>
      </w:tblGrid>
      <w:tr w:rsidR="00A3186F" w:rsidRPr="00CA6CC2" w14:paraId="0BAFAAF7" w14:textId="77777777" w:rsidTr="00CC6FCF">
        <w:trPr>
          <w:trHeight w:hRule="exact" w:val="328"/>
        </w:trPr>
        <w:tc>
          <w:tcPr>
            <w:tcW w:w="6656" w:type="dxa"/>
            <w:tcBorders>
              <w:bottom w:val="single" w:sz="6" w:space="0" w:color="000000"/>
            </w:tcBorders>
            <w:tcMar>
              <w:left w:w="0" w:type="dxa"/>
              <w:right w:w="0" w:type="dxa"/>
            </w:tcMar>
          </w:tcPr>
          <w:p w14:paraId="05CFFDEE" w14:textId="68E57BD1" w:rsidR="00A3186F" w:rsidRPr="00CA6CC2" w:rsidRDefault="00D72CBC">
            <w:pPr>
              <w:autoSpaceDE w:val="0"/>
              <w:autoSpaceDN w:val="0"/>
              <w:spacing w:after="0" w:line="254" w:lineRule="exact"/>
              <w:ind w:left="36"/>
              <w:rPr>
                <w:rFonts w:ascii="Book Antiqua" w:hAnsi="Book Antiqua"/>
              </w:rPr>
            </w:pPr>
            <w:r w:rsidRPr="00CA6CC2">
              <w:rPr>
                <w:rFonts w:ascii="Book Antiqua" w:eastAsia="CIDFont+F1" w:hAnsi="Book Antiqua"/>
                <w:b/>
                <w:color w:val="000000"/>
              </w:rPr>
              <w:t xml:space="preserve">SPEC. NO.: </w:t>
            </w:r>
            <w:r w:rsidR="00361C86" w:rsidRPr="008175D9">
              <w:rPr>
                <w:rFonts w:ascii="Book Antiqua" w:hAnsi="Book Antiqua" w:cs="Arial"/>
                <w:b/>
                <w:bCs/>
              </w:rPr>
              <w:t>CC/NT/W-HVDC/DOM/A02/26/06464</w:t>
            </w:r>
          </w:p>
        </w:tc>
        <w:tc>
          <w:tcPr>
            <w:tcW w:w="3834" w:type="dxa"/>
            <w:tcBorders>
              <w:bottom w:val="single" w:sz="6" w:space="0" w:color="000000"/>
            </w:tcBorders>
            <w:tcMar>
              <w:left w:w="0" w:type="dxa"/>
              <w:right w:w="0" w:type="dxa"/>
            </w:tcMar>
          </w:tcPr>
          <w:p w14:paraId="174D4DD5" w14:textId="77777777" w:rsidR="00A3186F" w:rsidRPr="00CA6CC2" w:rsidRDefault="00D72CBC">
            <w:pPr>
              <w:autoSpaceDE w:val="0"/>
              <w:autoSpaceDN w:val="0"/>
              <w:spacing w:before="66" w:after="0" w:line="254" w:lineRule="exact"/>
              <w:ind w:right="40"/>
              <w:jc w:val="right"/>
              <w:rPr>
                <w:rFonts w:ascii="Book Antiqua" w:hAnsi="Book Antiqua"/>
              </w:rPr>
            </w:pPr>
            <w:r w:rsidRPr="00CA6CC2">
              <w:rPr>
                <w:rFonts w:ascii="Book Antiqua" w:eastAsia="CIDFont+F1" w:hAnsi="Book Antiqua"/>
                <w:b/>
                <w:color w:val="000000"/>
              </w:rPr>
              <w:t>ATTACHMENT-3 (QR)</w:t>
            </w:r>
          </w:p>
        </w:tc>
      </w:tr>
    </w:tbl>
    <w:p w14:paraId="6D3E7D40" w14:textId="43FC2208" w:rsidR="00A3186F" w:rsidRPr="00CA6CC2" w:rsidRDefault="00361C86">
      <w:pPr>
        <w:autoSpaceDE w:val="0"/>
        <w:autoSpaceDN w:val="0"/>
        <w:spacing w:before="272" w:after="0" w:line="272" w:lineRule="exact"/>
        <w:ind w:left="36" w:right="94"/>
        <w:jc w:val="both"/>
        <w:rPr>
          <w:rFonts w:ascii="Book Antiqua" w:hAnsi="Book Antiqua"/>
        </w:rPr>
      </w:pPr>
      <w:r w:rsidRPr="008175D9">
        <w:rPr>
          <w:rFonts w:ascii="Book Antiqua" w:hAnsi="Book Antiqua" w:cs="Arial"/>
          <w:b/>
          <w:bCs/>
        </w:rPr>
        <w:t>Refurbishment of HVDC Control, Protection, SCADA, Valve Hall Equipment and Valve Cooling System for 1x500 MW Vizag HVDC Back to Back (BTB) Station under Add-Cap; Spec. No.:</w:t>
      </w:r>
      <w:r w:rsidRPr="008175D9">
        <w:rPr>
          <w:rFonts w:ascii="Book Antiqua" w:hAnsi="Book Antiqua"/>
          <w:b/>
        </w:rPr>
        <w:t xml:space="preserve"> </w:t>
      </w:r>
      <w:r w:rsidRPr="008175D9">
        <w:rPr>
          <w:rFonts w:ascii="Book Antiqua" w:hAnsi="Book Antiqua" w:cs="Arial"/>
          <w:b/>
          <w:bCs/>
        </w:rPr>
        <w:t>CC/NT/W-HVDC/DOM/A02/26/06464</w:t>
      </w:r>
      <w:r w:rsidR="006B02B1" w:rsidRPr="00CA6CC2">
        <w:rPr>
          <w:rFonts w:ascii="Book Antiqua" w:eastAsia="CIDFont+F1" w:hAnsi="Book Antiqua"/>
          <w:b/>
          <w:color w:val="000000"/>
        </w:rPr>
        <w:t>.</w:t>
      </w:r>
    </w:p>
    <w:p w14:paraId="1157F0F2" w14:textId="77777777" w:rsidR="00A3186F" w:rsidRPr="00CA6CC2" w:rsidRDefault="00D72CBC">
      <w:pPr>
        <w:autoSpaceDE w:val="0"/>
        <w:autoSpaceDN w:val="0"/>
        <w:spacing w:before="970" w:after="258" w:line="234" w:lineRule="exact"/>
        <w:jc w:val="center"/>
        <w:rPr>
          <w:rFonts w:ascii="Book Antiqua" w:hAnsi="Book Antiqua"/>
        </w:rPr>
      </w:pPr>
      <w:r w:rsidRPr="00CA6CC2">
        <w:rPr>
          <w:rFonts w:ascii="Book Antiqua" w:eastAsia="CIDFont+F1" w:hAnsi="Book Antiqua"/>
          <w:b/>
          <w:color w:val="000000"/>
          <w:w w:val="102"/>
        </w:rPr>
        <w:t>(Qualifying Requirement Data)</w:t>
      </w:r>
    </w:p>
    <w:tbl>
      <w:tblPr>
        <w:tblW w:w="0" w:type="auto"/>
        <w:tblInd w:w="16" w:type="dxa"/>
        <w:tblLayout w:type="fixed"/>
        <w:tblLook w:val="04A0" w:firstRow="1" w:lastRow="0" w:firstColumn="1" w:lastColumn="0" w:noHBand="0" w:noVBand="1"/>
      </w:tblPr>
      <w:tblGrid>
        <w:gridCol w:w="840"/>
        <w:gridCol w:w="3260"/>
        <w:gridCol w:w="5920"/>
      </w:tblGrid>
      <w:tr w:rsidR="00A3186F" w:rsidRPr="00CA6CC2" w14:paraId="7DD2F3C2" w14:textId="77777777">
        <w:trPr>
          <w:trHeight w:hRule="exact" w:val="696"/>
        </w:trPr>
        <w:tc>
          <w:tcPr>
            <w:tcW w:w="4100" w:type="dxa"/>
            <w:gridSpan w:val="2"/>
            <w:tcMar>
              <w:left w:w="0" w:type="dxa"/>
              <w:right w:w="0" w:type="dxa"/>
            </w:tcMar>
          </w:tcPr>
          <w:p w14:paraId="75C32E94" w14:textId="03488B0B" w:rsidR="00A3186F" w:rsidRPr="00CA6CC2" w:rsidRDefault="00D72CBC">
            <w:pPr>
              <w:autoSpaceDE w:val="0"/>
              <w:autoSpaceDN w:val="0"/>
              <w:spacing w:before="42" w:after="0" w:line="252" w:lineRule="exact"/>
              <w:ind w:left="20" w:right="1440"/>
              <w:rPr>
                <w:rFonts w:ascii="Book Antiqua" w:hAnsi="Book Antiqua"/>
              </w:rPr>
            </w:pPr>
            <w:r w:rsidRPr="00CA6CC2">
              <w:rPr>
                <w:rFonts w:ascii="Book Antiqua" w:eastAsia="CIDFont+F1" w:hAnsi="Book Antiqua"/>
                <w:b/>
                <w:color w:val="000000"/>
                <w:w w:val="102"/>
              </w:rPr>
              <w:t xml:space="preserve">Bidder’s Name and </w:t>
            </w:r>
            <w:proofErr w:type="gramStart"/>
            <w:r w:rsidRPr="00CA6CC2">
              <w:rPr>
                <w:rFonts w:ascii="Book Antiqua" w:eastAsia="CIDFont+F1" w:hAnsi="Book Antiqua"/>
                <w:b/>
                <w:color w:val="000000"/>
                <w:w w:val="102"/>
              </w:rPr>
              <w:t>Address :</w:t>
            </w:r>
            <w:proofErr w:type="gramEnd"/>
            <w:r w:rsidRPr="00CA6CC2">
              <w:rPr>
                <w:rFonts w:ascii="Book Antiqua" w:eastAsia="CIDFont+F1" w:hAnsi="Book Antiqua"/>
                <w:b/>
                <w:color w:val="000000"/>
                <w:w w:val="102"/>
              </w:rPr>
              <w:t xml:space="preserve"> </w:t>
            </w:r>
          </w:p>
        </w:tc>
        <w:tc>
          <w:tcPr>
            <w:tcW w:w="5920" w:type="dxa"/>
            <w:vMerge w:val="restart"/>
            <w:tcMar>
              <w:left w:w="0" w:type="dxa"/>
              <w:right w:w="0" w:type="dxa"/>
            </w:tcMar>
          </w:tcPr>
          <w:p w14:paraId="5BDEEC95" w14:textId="77777777" w:rsidR="00A3186F" w:rsidRPr="00CA6CC2" w:rsidRDefault="00D72CBC">
            <w:pPr>
              <w:autoSpaceDE w:val="0"/>
              <w:autoSpaceDN w:val="0"/>
              <w:spacing w:after="0" w:line="342" w:lineRule="exact"/>
              <w:ind w:left="1508" w:right="2880"/>
              <w:rPr>
                <w:rFonts w:ascii="Book Antiqua" w:hAnsi="Book Antiqua"/>
              </w:rPr>
            </w:pPr>
            <w:r w:rsidRPr="00CA6CC2">
              <w:rPr>
                <w:rFonts w:ascii="Book Antiqua" w:eastAsia="CIDFont+F2" w:hAnsi="Book Antiqua"/>
                <w:color w:val="000000"/>
                <w:w w:val="102"/>
              </w:rPr>
              <w:t xml:space="preserve">To: </w:t>
            </w:r>
            <w:r w:rsidRPr="00CA6CC2">
              <w:rPr>
                <w:rFonts w:ascii="Book Antiqua" w:hAnsi="Book Antiqua"/>
              </w:rPr>
              <w:br/>
            </w:r>
            <w:r w:rsidRPr="00CA6CC2">
              <w:rPr>
                <w:rFonts w:ascii="Book Antiqua" w:eastAsia="CIDFont+F2" w:hAnsi="Book Antiqua"/>
                <w:color w:val="000000"/>
                <w:w w:val="102"/>
              </w:rPr>
              <w:t>Contract Services</w:t>
            </w:r>
          </w:p>
          <w:p w14:paraId="1227040C" w14:textId="77777777" w:rsidR="00A3186F" w:rsidRPr="00CA6CC2" w:rsidRDefault="00D72CBC">
            <w:pPr>
              <w:autoSpaceDE w:val="0"/>
              <w:autoSpaceDN w:val="0"/>
              <w:spacing w:before="122" w:after="0" w:line="300" w:lineRule="exact"/>
              <w:ind w:left="1508" w:right="1008"/>
              <w:rPr>
                <w:rFonts w:ascii="Book Antiqua" w:hAnsi="Book Antiqua"/>
              </w:rPr>
            </w:pPr>
            <w:r w:rsidRPr="00CA6CC2">
              <w:rPr>
                <w:rFonts w:ascii="Book Antiqua" w:eastAsia="CIDFont+F2" w:hAnsi="Book Antiqua"/>
                <w:color w:val="000000"/>
                <w:w w:val="102"/>
              </w:rPr>
              <w:t xml:space="preserve">Power Grid Corporation of India Ltd., "Saudamini", Plot No. 2, Sector 29 </w:t>
            </w:r>
            <w:r w:rsidRPr="00CA6CC2">
              <w:rPr>
                <w:rFonts w:ascii="Book Antiqua" w:hAnsi="Book Antiqua"/>
              </w:rPr>
              <w:br/>
            </w:r>
            <w:r w:rsidRPr="00CA6CC2">
              <w:rPr>
                <w:rFonts w:ascii="Book Antiqua" w:eastAsia="CIDFont+F2" w:hAnsi="Book Antiqua"/>
                <w:color w:val="000000"/>
                <w:w w:val="102"/>
              </w:rPr>
              <w:t>Gurgaon (Haryana) - 122001</w:t>
            </w:r>
          </w:p>
        </w:tc>
      </w:tr>
      <w:tr w:rsidR="00A3186F" w:rsidRPr="00CA6CC2" w14:paraId="170E0CEF" w14:textId="77777777">
        <w:trPr>
          <w:trHeight w:hRule="exact" w:val="440"/>
        </w:trPr>
        <w:tc>
          <w:tcPr>
            <w:tcW w:w="840" w:type="dxa"/>
            <w:tcMar>
              <w:left w:w="0" w:type="dxa"/>
              <w:right w:w="0" w:type="dxa"/>
            </w:tcMar>
          </w:tcPr>
          <w:p w14:paraId="20DE4A8C" w14:textId="77777777" w:rsidR="00A3186F" w:rsidRPr="00CA6CC2" w:rsidRDefault="00D72CBC">
            <w:pPr>
              <w:autoSpaceDE w:val="0"/>
              <w:autoSpaceDN w:val="0"/>
              <w:spacing w:before="176" w:after="0" w:line="234" w:lineRule="exact"/>
              <w:ind w:left="20"/>
              <w:rPr>
                <w:rFonts w:ascii="Book Antiqua" w:hAnsi="Book Antiqua"/>
              </w:rPr>
            </w:pPr>
            <w:r w:rsidRPr="00CA6CC2">
              <w:rPr>
                <w:rFonts w:ascii="Book Antiqua" w:eastAsia="CIDFont+F1" w:hAnsi="Book Antiqua"/>
                <w:b/>
                <w:color w:val="000000"/>
                <w:w w:val="102"/>
              </w:rPr>
              <w:t>Name:</w:t>
            </w:r>
          </w:p>
        </w:tc>
        <w:tc>
          <w:tcPr>
            <w:tcW w:w="3260" w:type="dxa"/>
            <w:tcMar>
              <w:left w:w="0" w:type="dxa"/>
              <w:right w:w="0" w:type="dxa"/>
            </w:tcMar>
          </w:tcPr>
          <w:p w14:paraId="0ADE9416" w14:textId="110ACFDC" w:rsidR="00A3186F" w:rsidRPr="00CA6CC2" w:rsidRDefault="00A3186F">
            <w:pPr>
              <w:autoSpaceDE w:val="0"/>
              <w:autoSpaceDN w:val="0"/>
              <w:spacing w:before="172" w:after="0" w:line="234" w:lineRule="exact"/>
              <w:ind w:left="68"/>
              <w:rPr>
                <w:rFonts w:ascii="Book Antiqua" w:hAnsi="Book Antiqua"/>
              </w:rPr>
            </w:pPr>
          </w:p>
        </w:tc>
        <w:tc>
          <w:tcPr>
            <w:tcW w:w="3740" w:type="dxa"/>
            <w:vMerge/>
          </w:tcPr>
          <w:p w14:paraId="17E3BE73" w14:textId="77777777" w:rsidR="00A3186F" w:rsidRPr="00CA6CC2" w:rsidRDefault="00A3186F">
            <w:pPr>
              <w:rPr>
                <w:rFonts w:ascii="Book Antiqua" w:hAnsi="Book Antiqua"/>
              </w:rPr>
            </w:pPr>
          </w:p>
        </w:tc>
      </w:tr>
      <w:tr w:rsidR="00A3186F" w:rsidRPr="00CA6CC2" w14:paraId="1F90885F" w14:textId="77777777">
        <w:trPr>
          <w:trHeight w:hRule="exact" w:val="280"/>
        </w:trPr>
        <w:tc>
          <w:tcPr>
            <w:tcW w:w="840" w:type="dxa"/>
            <w:tcMar>
              <w:left w:w="0" w:type="dxa"/>
              <w:right w:w="0" w:type="dxa"/>
            </w:tcMar>
          </w:tcPr>
          <w:p w14:paraId="1112E76C" w14:textId="4F17F57B" w:rsidR="00A3186F" w:rsidRPr="00CA6CC2" w:rsidRDefault="00D72CBC">
            <w:pPr>
              <w:autoSpaceDE w:val="0"/>
              <w:autoSpaceDN w:val="0"/>
              <w:spacing w:before="40" w:after="0" w:line="234" w:lineRule="exact"/>
              <w:jc w:val="center"/>
              <w:rPr>
                <w:rFonts w:ascii="Book Antiqua" w:hAnsi="Book Antiqua"/>
              </w:rPr>
            </w:pPr>
            <w:proofErr w:type="spellStart"/>
            <w:proofErr w:type="gramStart"/>
            <w:r w:rsidRPr="00CA6CC2">
              <w:rPr>
                <w:rFonts w:ascii="Book Antiqua" w:eastAsia="CIDFont+F1" w:hAnsi="Book Antiqua"/>
                <w:b/>
                <w:color w:val="000000"/>
                <w:w w:val="102"/>
              </w:rPr>
              <w:t>Addres</w:t>
            </w:r>
            <w:r w:rsidR="00F33CF0">
              <w:rPr>
                <w:rFonts w:ascii="Book Antiqua" w:eastAsia="CIDFont+F1" w:hAnsi="Book Antiqua"/>
                <w:b/>
                <w:color w:val="000000"/>
                <w:w w:val="102"/>
              </w:rPr>
              <w:t>:</w:t>
            </w:r>
            <w:r w:rsidRPr="00CA6CC2">
              <w:rPr>
                <w:rFonts w:ascii="Book Antiqua" w:eastAsia="CIDFont+F1" w:hAnsi="Book Antiqua"/>
                <w:b/>
                <w:color w:val="000000"/>
                <w:w w:val="102"/>
              </w:rPr>
              <w:t>s</w:t>
            </w:r>
            <w:proofErr w:type="spellEnd"/>
            <w:proofErr w:type="gramEnd"/>
            <w:r w:rsidRPr="00CA6CC2">
              <w:rPr>
                <w:rFonts w:ascii="Book Antiqua" w:eastAsia="CIDFont+F1" w:hAnsi="Book Antiqua"/>
                <w:b/>
                <w:color w:val="000000"/>
                <w:w w:val="102"/>
              </w:rPr>
              <w:t>:</w:t>
            </w:r>
          </w:p>
        </w:tc>
        <w:tc>
          <w:tcPr>
            <w:tcW w:w="3260" w:type="dxa"/>
            <w:tcMar>
              <w:left w:w="0" w:type="dxa"/>
              <w:right w:w="0" w:type="dxa"/>
            </w:tcMar>
          </w:tcPr>
          <w:p w14:paraId="1D44CF5C" w14:textId="66D4DA80" w:rsidR="00A3186F" w:rsidRPr="00CA6CC2" w:rsidRDefault="00A3186F">
            <w:pPr>
              <w:autoSpaceDE w:val="0"/>
              <w:autoSpaceDN w:val="0"/>
              <w:spacing w:before="30" w:after="0" w:line="234" w:lineRule="exact"/>
              <w:ind w:left="68"/>
              <w:rPr>
                <w:rFonts w:ascii="Book Antiqua" w:hAnsi="Book Antiqua"/>
              </w:rPr>
            </w:pPr>
          </w:p>
        </w:tc>
        <w:tc>
          <w:tcPr>
            <w:tcW w:w="3740" w:type="dxa"/>
            <w:vMerge/>
          </w:tcPr>
          <w:p w14:paraId="73D3CDF1" w14:textId="77777777" w:rsidR="00A3186F" w:rsidRPr="00CA6CC2" w:rsidRDefault="00A3186F">
            <w:pPr>
              <w:rPr>
                <w:rFonts w:ascii="Book Antiqua" w:hAnsi="Book Antiqua"/>
              </w:rPr>
            </w:pPr>
          </w:p>
        </w:tc>
      </w:tr>
      <w:tr w:rsidR="00A3186F" w:rsidRPr="00CA6CC2" w14:paraId="2BE43855" w14:textId="77777777">
        <w:trPr>
          <w:trHeight w:hRule="exact" w:val="316"/>
        </w:trPr>
        <w:tc>
          <w:tcPr>
            <w:tcW w:w="4100" w:type="dxa"/>
            <w:gridSpan w:val="2"/>
            <w:tcMar>
              <w:left w:w="0" w:type="dxa"/>
              <w:right w:w="0" w:type="dxa"/>
            </w:tcMar>
          </w:tcPr>
          <w:p w14:paraId="06CC54B2" w14:textId="0ECF5E75" w:rsidR="00A3186F" w:rsidRPr="00CA6CC2" w:rsidRDefault="00A3186F">
            <w:pPr>
              <w:autoSpaceDE w:val="0"/>
              <w:autoSpaceDN w:val="0"/>
              <w:spacing w:before="44" w:after="0" w:line="234" w:lineRule="exact"/>
              <w:ind w:left="908"/>
              <w:rPr>
                <w:rFonts w:ascii="Book Antiqua" w:hAnsi="Book Antiqua"/>
              </w:rPr>
            </w:pPr>
          </w:p>
        </w:tc>
        <w:tc>
          <w:tcPr>
            <w:tcW w:w="3740" w:type="dxa"/>
            <w:vMerge/>
          </w:tcPr>
          <w:p w14:paraId="67D9DC45" w14:textId="77777777" w:rsidR="00A3186F" w:rsidRPr="00CA6CC2" w:rsidRDefault="00A3186F">
            <w:pPr>
              <w:rPr>
                <w:rFonts w:ascii="Book Antiqua" w:hAnsi="Book Antiqua"/>
              </w:rPr>
            </w:pPr>
          </w:p>
        </w:tc>
      </w:tr>
    </w:tbl>
    <w:p w14:paraId="6D51D29E" w14:textId="44676EF1" w:rsidR="00A3186F" w:rsidRPr="00CA6CC2" w:rsidRDefault="00A3186F">
      <w:pPr>
        <w:autoSpaceDE w:val="0"/>
        <w:autoSpaceDN w:val="0"/>
        <w:spacing w:before="26" w:after="0" w:line="234" w:lineRule="exact"/>
        <w:ind w:left="924"/>
        <w:rPr>
          <w:rFonts w:ascii="Book Antiqua" w:hAnsi="Book Antiqua"/>
        </w:rPr>
      </w:pPr>
    </w:p>
    <w:p w14:paraId="7709EB02" w14:textId="77777777" w:rsidR="00A3186F" w:rsidRPr="00CA6CC2" w:rsidRDefault="00D72CBC">
      <w:pPr>
        <w:autoSpaceDE w:val="0"/>
        <w:autoSpaceDN w:val="0"/>
        <w:spacing w:before="280" w:after="0" w:line="234" w:lineRule="exact"/>
        <w:ind w:left="36"/>
        <w:rPr>
          <w:rFonts w:ascii="Book Antiqua" w:hAnsi="Book Antiqua"/>
        </w:rPr>
      </w:pPr>
      <w:r w:rsidRPr="00CA6CC2">
        <w:rPr>
          <w:rFonts w:ascii="Book Antiqua" w:eastAsia="CIDFont+F2" w:hAnsi="Book Antiqua"/>
          <w:color w:val="000000"/>
          <w:w w:val="102"/>
        </w:rPr>
        <w:t>Dear Sir,</w:t>
      </w:r>
    </w:p>
    <w:p w14:paraId="5289B66B" w14:textId="77777777" w:rsidR="00A3186F" w:rsidRPr="00CA6CC2" w:rsidRDefault="00D72CBC" w:rsidP="00F33CF0">
      <w:pPr>
        <w:autoSpaceDE w:val="0"/>
        <w:autoSpaceDN w:val="0"/>
        <w:spacing w:before="240" w:after="0" w:line="254" w:lineRule="exact"/>
        <w:ind w:left="36"/>
        <w:jc w:val="both"/>
        <w:rPr>
          <w:rFonts w:ascii="Book Antiqua" w:hAnsi="Book Antiqua"/>
        </w:rPr>
      </w:pPr>
      <w:r w:rsidRPr="00CA6CC2">
        <w:rPr>
          <w:rFonts w:ascii="Book Antiqua" w:eastAsia="CIDFont+F2" w:hAnsi="Book Antiqua"/>
          <w:color w:val="000000"/>
          <w:w w:val="102"/>
        </w:rPr>
        <w:t>In support of the Qualification Requirements (QR) for bidders, stipulated in Annexure-A (BDS) of the Section - III (BDS), Volume-I &amp; Additional Information required as per ITB clause 9.3(c) of the Bidding Documents, we furnish herewith our QR data/details along with other information, as follows herewith our stipulations have been reproduced in italics for ready reference, however, in case of any discrepancy the QR as given in BDS shall prevail).</w:t>
      </w:r>
    </w:p>
    <w:p w14:paraId="59B87024" w14:textId="77777777" w:rsidR="008C10BD" w:rsidRDefault="008C10BD" w:rsidP="008C10BD">
      <w:pPr>
        <w:autoSpaceDE w:val="0"/>
        <w:autoSpaceDN w:val="0"/>
        <w:spacing w:after="0" w:line="240" w:lineRule="auto"/>
        <w:ind w:left="924"/>
        <w:rPr>
          <w:rFonts w:ascii="Book Antiqua" w:eastAsia="CIDFont+F2" w:hAnsi="Book Antiqua"/>
          <w:color w:val="000000"/>
          <w:w w:val="102"/>
        </w:rPr>
      </w:pPr>
    </w:p>
    <w:p w14:paraId="39ADFACD" w14:textId="60CAA8BE" w:rsidR="008C10BD" w:rsidRPr="008C10BD" w:rsidRDefault="008C10BD" w:rsidP="008C10BD">
      <w:pPr>
        <w:autoSpaceDE w:val="0"/>
        <w:autoSpaceDN w:val="0"/>
        <w:spacing w:after="0" w:line="240" w:lineRule="auto"/>
        <w:ind w:left="924"/>
        <w:rPr>
          <w:rFonts w:ascii="Book Antiqua" w:eastAsia="CIDFont+F2" w:hAnsi="Book Antiqua"/>
          <w:color w:val="000000"/>
          <w:w w:val="102"/>
        </w:rPr>
      </w:pPr>
      <w:r w:rsidRPr="008C10BD">
        <w:rPr>
          <w:rFonts w:ascii="Book Antiqua" w:eastAsia="CIDFont+F2" w:hAnsi="Book Antiqua"/>
          <w:color w:val="000000"/>
          <w:w w:val="102"/>
        </w:rPr>
        <w:t>* We have submitted bid as Individual Firm.</w:t>
      </w:r>
    </w:p>
    <w:p w14:paraId="627B4CEF" w14:textId="77777777" w:rsidR="008C10BD" w:rsidRPr="008C10BD" w:rsidRDefault="008C10BD" w:rsidP="008C10BD">
      <w:pPr>
        <w:autoSpaceDE w:val="0"/>
        <w:autoSpaceDN w:val="0"/>
        <w:spacing w:after="0" w:line="240" w:lineRule="auto"/>
        <w:ind w:left="924"/>
        <w:rPr>
          <w:rFonts w:ascii="Book Antiqua" w:eastAsia="CIDFont+F2" w:hAnsi="Book Antiqua"/>
          <w:color w:val="000000"/>
          <w:w w:val="102"/>
        </w:rPr>
      </w:pPr>
    </w:p>
    <w:p w14:paraId="2F434B16" w14:textId="77777777" w:rsidR="008C10BD" w:rsidRPr="008C10BD" w:rsidRDefault="008C10BD" w:rsidP="008C10BD">
      <w:pPr>
        <w:autoSpaceDE w:val="0"/>
        <w:autoSpaceDN w:val="0"/>
        <w:spacing w:after="0" w:line="240" w:lineRule="auto"/>
        <w:ind w:left="924"/>
        <w:rPr>
          <w:rFonts w:ascii="Book Antiqua" w:eastAsia="CIDFont+F2" w:hAnsi="Book Antiqua"/>
          <w:color w:val="000000"/>
          <w:w w:val="102"/>
        </w:rPr>
      </w:pPr>
      <w:r w:rsidRPr="008C10BD">
        <w:rPr>
          <w:rFonts w:ascii="Book Antiqua" w:eastAsia="CIDFont+F2" w:hAnsi="Book Antiqua"/>
          <w:color w:val="000000"/>
          <w:w w:val="102"/>
        </w:rPr>
        <w:t>* We have submitted bid as Joint Venture of following firms:</w:t>
      </w:r>
    </w:p>
    <w:p w14:paraId="43A451CD" w14:textId="77777777" w:rsidR="008C10BD" w:rsidRPr="008C10BD" w:rsidRDefault="008C10BD" w:rsidP="008C10BD">
      <w:pPr>
        <w:autoSpaceDE w:val="0"/>
        <w:autoSpaceDN w:val="0"/>
        <w:spacing w:after="0" w:line="240" w:lineRule="auto"/>
        <w:ind w:left="924"/>
        <w:rPr>
          <w:rFonts w:ascii="Book Antiqua" w:eastAsia="CIDFont+F2" w:hAnsi="Book Antiqua"/>
          <w:color w:val="000000"/>
          <w:w w:val="102"/>
        </w:rPr>
      </w:pPr>
    </w:p>
    <w:p w14:paraId="11E2F1E7" w14:textId="77777777" w:rsidR="008C10BD" w:rsidRPr="008C10BD" w:rsidRDefault="008C10BD" w:rsidP="008C10BD">
      <w:pPr>
        <w:autoSpaceDE w:val="0"/>
        <w:autoSpaceDN w:val="0"/>
        <w:spacing w:after="0" w:line="240" w:lineRule="auto"/>
        <w:ind w:left="924"/>
        <w:rPr>
          <w:rFonts w:ascii="Book Antiqua" w:eastAsia="CIDFont+F2" w:hAnsi="Book Antiqua"/>
          <w:color w:val="000000"/>
          <w:w w:val="102"/>
        </w:rPr>
      </w:pPr>
      <w:r w:rsidRPr="008C10BD">
        <w:rPr>
          <w:rFonts w:ascii="Book Antiqua" w:eastAsia="CIDFont+F2" w:hAnsi="Book Antiqua"/>
          <w:color w:val="000000"/>
          <w:w w:val="102"/>
        </w:rPr>
        <w:t>(</w:t>
      </w:r>
      <w:proofErr w:type="spellStart"/>
      <w:r w:rsidRPr="008C10BD">
        <w:rPr>
          <w:rFonts w:ascii="Book Antiqua" w:eastAsia="CIDFont+F2" w:hAnsi="Book Antiqua"/>
          <w:color w:val="000000"/>
          <w:w w:val="102"/>
        </w:rPr>
        <w:t>i</w:t>
      </w:r>
      <w:proofErr w:type="spellEnd"/>
      <w:r w:rsidRPr="008C10BD">
        <w:rPr>
          <w:rFonts w:ascii="Book Antiqua" w:eastAsia="CIDFont+F2" w:hAnsi="Book Antiqua"/>
          <w:color w:val="000000"/>
          <w:w w:val="102"/>
        </w:rPr>
        <w:t>)</w:t>
      </w:r>
      <w:r w:rsidRPr="008C10BD">
        <w:rPr>
          <w:rFonts w:ascii="Book Antiqua" w:eastAsia="CIDFont+F2" w:hAnsi="Book Antiqua"/>
          <w:color w:val="000000"/>
          <w:w w:val="102"/>
        </w:rPr>
        <w:tab/>
        <w:t>..................................................................................................</w:t>
      </w:r>
      <w:r w:rsidRPr="008C10BD">
        <w:rPr>
          <w:rFonts w:ascii="Book Antiqua" w:eastAsia="CIDFont+F2" w:hAnsi="Book Antiqua"/>
          <w:color w:val="000000"/>
          <w:w w:val="102"/>
        </w:rPr>
        <w:tab/>
      </w:r>
      <w:r w:rsidRPr="008C10BD">
        <w:rPr>
          <w:rFonts w:ascii="Book Antiqua" w:eastAsia="CIDFont+F2" w:hAnsi="Book Antiqua"/>
          <w:color w:val="000000"/>
          <w:w w:val="102"/>
        </w:rPr>
        <w:tab/>
      </w:r>
    </w:p>
    <w:p w14:paraId="4A66E8E2" w14:textId="77777777" w:rsidR="008C10BD" w:rsidRPr="008C10BD" w:rsidRDefault="008C10BD" w:rsidP="008C10BD">
      <w:pPr>
        <w:autoSpaceDE w:val="0"/>
        <w:autoSpaceDN w:val="0"/>
        <w:spacing w:after="0" w:line="240" w:lineRule="auto"/>
        <w:ind w:left="924"/>
        <w:rPr>
          <w:rFonts w:ascii="Book Antiqua" w:eastAsia="CIDFont+F2" w:hAnsi="Book Antiqua"/>
          <w:color w:val="000000"/>
          <w:w w:val="102"/>
        </w:rPr>
      </w:pPr>
      <w:r w:rsidRPr="008C10BD">
        <w:rPr>
          <w:rFonts w:ascii="Book Antiqua" w:eastAsia="CIDFont+F2" w:hAnsi="Book Antiqua"/>
          <w:color w:val="000000"/>
          <w:w w:val="102"/>
        </w:rPr>
        <w:t>(ii)</w:t>
      </w:r>
      <w:r w:rsidRPr="008C10BD">
        <w:rPr>
          <w:rFonts w:ascii="Book Antiqua" w:eastAsia="CIDFont+F2" w:hAnsi="Book Antiqua"/>
          <w:color w:val="000000"/>
          <w:w w:val="102"/>
        </w:rPr>
        <w:tab/>
        <w:t>..................................................................................................</w:t>
      </w:r>
      <w:r w:rsidRPr="008C10BD">
        <w:rPr>
          <w:rFonts w:ascii="Book Antiqua" w:eastAsia="CIDFont+F2" w:hAnsi="Book Antiqua"/>
          <w:color w:val="000000"/>
          <w:w w:val="102"/>
        </w:rPr>
        <w:tab/>
      </w:r>
      <w:r w:rsidRPr="008C10BD">
        <w:rPr>
          <w:rFonts w:ascii="Book Antiqua" w:eastAsia="CIDFont+F2" w:hAnsi="Book Antiqua"/>
          <w:color w:val="000000"/>
          <w:w w:val="102"/>
        </w:rPr>
        <w:tab/>
      </w:r>
    </w:p>
    <w:p w14:paraId="69010841" w14:textId="77777777" w:rsidR="008C10BD" w:rsidRPr="008C10BD" w:rsidRDefault="008C10BD" w:rsidP="008C10BD">
      <w:pPr>
        <w:autoSpaceDE w:val="0"/>
        <w:autoSpaceDN w:val="0"/>
        <w:spacing w:after="0" w:line="240" w:lineRule="auto"/>
        <w:ind w:left="924"/>
        <w:rPr>
          <w:rFonts w:ascii="Book Antiqua" w:eastAsia="CIDFont+F2" w:hAnsi="Book Antiqua"/>
          <w:color w:val="000000"/>
          <w:w w:val="102"/>
        </w:rPr>
      </w:pPr>
      <w:r w:rsidRPr="008C10BD">
        <w:rPr>
          <w:rFonts w:ascii="Book Antiqua" w:eastAsia="CIDFont+F2" w:hAnsi="Book Antiqua"/>
          <w:color w:val="000000"/>
          <w:w w:val="102"/>
        </w:rPr>
        <w:t>(iii)</w:t>
      </w:r>
      <w:r w:rsidRPr="008C10BD">
        <w:rPr>
          <w:rFonts w:ascii="Book Antiqua" w:eastAsia="CIDFont+F2" w:hAnsi="Book Antiqua"/>
          <w:color w:val="000000"/>
          <w:w w:val="102"/>
        </w:rPr>
        <w:tab/>
        <w:t>..................................................................................................</w:t>
      </w:r>
    </w:p>
    <w:p w14:paraId="67A6A3DE" w14:textId="77777777" w:rsidR="008C10BD" w:rsidRPr="008C10BD" w:rsidRDefault="008C10BD" w:rsidP="008C10BD">
      <w:pPr>
        <w:autoSpaceDE w:val="0"/>
        <w:autoSpaceDN w:val="0"/>
        <w:spacing w:after="0" w:line="240" w:lineRule="auto"/>
        <w:ind w:left="924"/>
        <w:rPr>
          <w:rFonts w:ascii="Book Antiqua" w:eastAsia="CIDFont+F2" w:hAnsi="Book Antiqua"/>
          <w:color w:val="000000"/>
          <w:w w:val="102"/>
        </w:rPr>
      </w:pPr>
    </w:p>
    <w:p w14:paraId="0828091B" w14:textId="7EE957F5" w:rsidR="00A3186F" w:rsidRPr="009368F3" w:rsidRDefault="008C10BD" w:rsidP="008C10BD">
      <w:pPr>
        <w:autoSpaceDE w:val="0"/>
        <w:autoSpaceDN w:val="0"/>
        <w:spacing w:after="0" w:line="240" w:lineRule="auto"/>
        <w:ind w:left="924"/>
        <w:rPr>
          <w:rFonts w:ascii="Book Antiqua" w:hAnsi="Book Antiqua"/>
          <w:b/>
          <w:bCs/>
        </w:rPr>
      </w:pPr>
      <w:r w:rsidRPr="009368F3">
        <w:rPr>
          <w:rFonts w:ascii="Book Antiqua" w:eastAsia="CIDFont+F2" w:hAnsi="Book Antiqua"/>
          <w:b/>
          <w:bCs/>
          <w:color w:val="000000"/>
          <w:w w:val="102"/>
        </w:rPr>
        <w:t>(* Strike-off whichever is not applicable)</w:t>
      </w:r>
      <w:r w:rsidR="00D72CBC" w:rsidRPr="009368F3">
        <w:rPr>
          <w:rFonts w:ascii="Book Antiqua" w:eastAsia="CIDFont+F2" w:hAnsi="Book Antiqua"/>
          <w:b/>
          <w:bCs/>
          <w:color w:val="000000"/>
          <w:w w:val="102"/>
        </w:rPr>
        <w:t>.</w:t>
      </w:r>
    </w:p>
    <w:p w14:paraId="02F2094F" w14:textId="77777777" w:rsidR="00A3186F" w:rsidRPr="00CA6CC2" w:rsidRDefault="00D72CBC">
      <w:pPr>
        <w:autoSpaceDE w:val="0"/>
        <w:autoSpaceDN w:val="0"/>
        <w:spacing w:before="192" w:after="0" w:line="234" w:lineRule="exact"/>
        <w:ind w:left="924"/>
        <w:rPr>
          <w:rFonts w:ascii="Book Antiqua" w:hAnsi="Book Antiqua"/>
        </w:rPr>
      </w:pPr>
      <w:r w:rsidRPr="00CA6CC2">
        <w:rPr>
          <w:rFonts w:ascii="Book Antiqua" w:eastAsia="CIDFont+F2" w:hAnsi="Book Antiqua"/>
          <w:color w:val="000000"/>
          <w:w w:val="102"/>
        </w:rPr>
        <w:t>We are furnishing the following details/document in support of Qualifying requirement for the subject package.</w:t>
      </w:r>
    </w:p>
    <w:p w14:paraId="1A5BCD87" w14:textId="4FCA1FD2" w:rsidR="00A3186F" w:rsidRPr="0090342E" w:rsidRDefault="00D72CBC" w:rsidP="004C3F51">
      <w:pPr>
        <w:pStyle w:val="ListParagraph"/>
        <w:numPr>
          <w:ilvl w:val="0"/>
          <w:numId w:val="10"/>
        </w:numPr>
        <w:autoSpaceDE w:val="0"/>
        <w:autoSpaceDN w:val="0"/>
        <w:spacing w:before="208" w:after="0" w:line="234" w:lineRule="exact"/>
        <w:rPr>
          <w:rFonts w:ascii="Book Antiqua" w:hAnsi="Book Antiqua"/>
        </w:rPr>
      </w:pPr>
      <w:r w:rsidRPr="004C3F51">
        <w:rPr>
          <w:rFonts w:ascii="Book Antiqua" w:eastAsia="CIDFont+F2" w:hAnsi="Book Antiqua"/>
          <w:color w:val="000000"/>
          <w:w w:val="102"/>
        </w:rPr>
        <w:t>Attached copies of original documents defining:</w:t>
      </w:r>
    </w:p>
    <w:p w14:paraId="602A3F45" w14:textId="77777777" w:rsidR="0090342E" w:rsidRPr="004C3F51" w:rsidRDefault="0090342E" w:rsidP="0090342E">
      <w:pPr>
        <w:pStyle w:val="ListParagraph"/>
        <w:autoSpaceDE w:val="0"/>
        <w:autoSpaceDN w:val="0"/>
        <w:spacing w:before="208" w:after="0" w:line="234" w:lineRule="exact"/>
        <w:ind w:left="1284"/>
        <w:rPr>
          <w:rFonts w:ascii="Book Antiqua" w:hAnsi="Book Antiqua"/>
        </w:rPr>
      </w:pPr>
    </w:p>
    <w:p w14:paraId="4EE885DE" w14:textId="695CCE4F" w:rsidR="00A3186F" w:rsidRPr="0090342E" w:rsidRDefault="00D72CBC" w:rsidP="0090342E">
      <w:pPr>
        <w:pStyle w:val="ListParagraph"/>
        <w:numPr>
          <w:ilvl w:val="0"/>
          <w:numId w:val="11"/>
        </w:numPr>
        <w:autoSpaceDE w:val="0"/>
        <w:autoSpaceDN w:val="0"/>
        <w:spacing w:before="208" w:after="0" w:line="234" w:lineRule="exact"/>
        <w:rPr>
          <w:rFonts w:ascii="Book Antiqua" w:hAnsi="Book Antiqua"/>
        </w:rPr>
      </w:pPr>
      <w:r w:rsidRPr="0090342E">
        <w:rPr>
          <w:rFonts w:ascii="Book Antiqua" w:eastAsia="CIDFont+F2" w:hAnsi="Book Antiqua"/>
          <w:color w:val="000000"/>
          <w:w w:val="102"/>
        </w:rPr>
        <w:t>The constitution or legal status;</w:t>
      </w:r>
    </w:p>
    <w:p w14:paraId="49646D9D" w14:textId="7F3507E4" w:rsidR="00A3186F" w:rsidRPr="0090342E" w:rsidRDefault="00D72CBC" w:rsidP="0090342E">
      <w:pPr>
        <w:pStyle w:val="ListParagraph"/>
        <w:numPr>
          <w:ilvl w:val="0"/>
          <w:numId w:val="11"/>
        </w:numPr>
        <w:autoSpaceDE w:val="0"/>
        <w:autoSpaceDN w:val="0"/>
        <w:spacing w:before="208" w:after="0" w:line="234" w:lineRule="exact"/>
        <w:rPr>
          <w:rFonts w:ascii="Book Antiqua" w:hAnsi="Book Antiqua"/>
        </w:rPr>
      </w:pPr>
      <w:r w:rsidRPr="0090342E">
        <w:rPr>
          <w:rFonts w:ascii="Book Antiqua" w:eastAsia="CIDFont+F2" w:hAnsi="Book Antiqua"/>
          <w:color w:val="000000"/>
          <w:w w:val="102"/>
        </w:rPr>
        <w:t>The principal place of business;</w:t>
      </w:r>
    </w:p>
    <w:p w14:paraId="2CCE0351" w14:textId="36757754" w:rsidR="00A3186F" w:rsidRPr="0090342E" w:rsidRDefault="00D72CBC" w:rsidP="0090342E">
      <w:pPr>
        <w:pStyle w:val="ListParagraph"/>
        <w:numPr>
          <w:ilvl w:val="0"/>
          <w:numId w:val="11"/>
        </w:numPr>
        <w:autoSpaceDE w:val="0"/>
        <w:autoSpaceDN w:val="0"/>
        <w:spacing w:before="188" w:after="0" w:line="254" w:lineRule="exact"/>
        <w:ind w:right="288"/>
        <w:rPr>
          <w:rFonts w:ascii="Book Antiqua" w:hAnsi="Book Antiqua"/>
        </w:rPr>
      </w:pPr>
      <w:r w:rsidRPr="0090342E">
        <w:rPr>
          <w:rFonts w:ascii="Book Antiqua" w:eastAsia="CIDFont+F2" w:hAnsi="Book Antiqua"/>
          <w:color w:val="000000"/>
          <w:w w:val="102"/>
        </w:rPr>
        <w:t>The place of incorporation (for bidders who are corporations); or the place of registration and the nationality of the Owners (for applicants who are partnerships or individually-owned firms).</w:t>
      </w:r>
    </w:p>
    <w:p w14:paraId="6B753F5A" w14:textId="77777777" w:rsidR="0090342E" w:rsidRPr="0090342E" w:rsidRDefault="0090342E" w:rsidP="0090342E">
      <w:pPr>
        <w:pStyle w:val="ListParagraph"/>
        <w:autoSpaceDE w:val="0"/>
        <w:autoSpaceDN w:val="0"/>
        <w:spacing w:before="188" w:after="0" w:line="254" w:lineRule="exact"/>
        <w:ind w:left="1284" w:right="288"/>
        <w:rPr>
          <w:rFonts w:ascii="Book Antiqua" w:hAnsi="Book Antiqua"/>
        </w:rPr>
      </w:pPr>
    </w:p>
    <w:p w14:paraId="766207C0" w14:textId="77777777" w:rsidR="00A3186F" w:rsidRPr="0090342E" w:rsidRDefault="00D72CBC" w:rsidP="0090342E">
      <w:pPr>
        <w:pStyle w:val="ListParagraph"/>
        <w:numPr>
          <w:ilvl w:val="0"/>
          <w:numId w:val="10"/>
        </w:numPr>
        <w:autoSpaceDE w:val="0"/>
        <w:autoSpaceDN w:val="0"/>
        <w:spacing w:before="208" w:after="0" w:line="234" w:lineRule="exact"/>
        <w:rPr>
          <w:rFonts w:ascii="Book Antiqua" w:hAnsi="Book Antiqua"/>
        </w:rPr>
      </w:pPr>
      <w:r w:rsidRPr="00CA6CC2">
        <w:rPr>
          <w:rFonts w:ascii="Book Antiqua" w:eastAsia="CIDFont+F2" w:hAnsi="Book Antiqua"/>
          <w:color w:val="000000"/>
          <w:w w:val="102"/>
        </w:rPr>
        <w:t>Attached original &amp; copies of the following documents :</w:t>
      </w:r>
    </w:p>
    <w:p w14:paraId="7BADD2E5" w14:textId="77777777" w:rsidR="0090342E" w:rsidRPr="00CA6CC2" w:rsidRDefault="0090342E" w:rsidP="0090342E">
      <w:pPr>
        <w:pStyle w:val="ListParagraph"/>
        <w:autoSpaceDE w:val="0"/>
        <w:autoSpaceDN w:val="0"/>
        <w:spacing w:before="208" w:after="0" w:line="234" w:lineRule="exact"/>
        <w:ind w:left="1284"/>
        <w:rPr>
          <w:rFonts w:ascii="Book Antiqua" w:hAnsi="Book Antiqua"/>
        </w:rPr>
      </w:pPr>
    </w:p>
    <w:p w14:paraId="29D03BF9" w14:textId="5725C3F8" w:rsidR="00A3186F" w:rsidRPr="00E331E7" w:rsidRDefault="00D72CBC" w:rsidP="0090342E">
      <w:pPr>
        <w:pStyle w:val="ListParagraph"/>
        <w:numPr>
          <w:ilvl w:val="0"/>
          <w:numId w:val="12"/>
        </w:numPr>
        <w:autoSpaceDE w:val="0"/>
        <w:autoSpaceDN w:val="0"/>
        <w:spacing w:before="188" w:after="0" w:line="254" w:lineRule="exact"/>
        <w:ind w:right="288"/>
        <w:rPr>
          <w:rFonts w:ascii="Book Antiqua" w:hAnsi="Book Antiqua"/>
        </w:rPr>
      </w:pPr>
      <w:r w:rsidRPr="00CA6CC2">
        <w:rPr>
          <w:rFonts w:ascii="Book Antiqua" w:eastAsia="CIDFont+F2" w:hAnsi="Book Antiqua"/>
          <w:color w:val="000000"/>
          <w:w w:val="102"/>
        </w:rPr>
        <w:t>Written power of attorney of the signatory of the Bid to commit the bidder.</w:t>
      </w:r>
    </w:p>
    <w:p w14:paraId="5EDBEAAB" w14:textId="3A5E3A06" w:rsidR="00E331E7" w:rsidRDefault="00E331E7" w:rsidP="00E331E7">
      <w:pPr>
        <w:autoSpaceDE w:val="0"/>
        <w:autoSpaceDN w:val="0"/>
        <w:spacing w:before="188" w:after="0" w:line="254" w:lineRule="exact"/>
        <w:ind w:right="288"/>
        <w:rPr>
          <w:rFonts w:ascii="Book Antiqua" w:hAnsi="Book Antiqua"/>
        </w:rPr>
      </w:pPr>
    </w:p>
    <w:p w14:paraId="4BE4BDDD" w14:textId="21549E47" w:rsidR="00E331E7" w:rsidRDefault="00E331E7" w:rsidP="00E331E7">
      <w:pPr>
        <w:autoSpaceDE w:val="0"/>
        <w:autoSpaceDN w:val="0"/>
        <w:spacing w:before="188" w:after="0" w:line="254" w:lineRule="exact"/>
        <w:ind w:right="288"/>
        <w:rPr>
          <w:rFonts w:ascii="Book Antiqua" w:hAnsi="Book Antiqua"/>
        </w:rPr>
      </w:pPr>
    </w:p>
    <w:p w14:paraId="4648DF36" w14:textId="74A7F727" w:rsidR="00E331E7" w:rsidRDefault="00E331E7" w:rsidP="00E331E7">
      <w:pPr>
        <w:autoSpaceDE w:val="0"/>
        <w:autoSpaceDN w:val="0"/>
        <w:spacing w:before="188" w:after="0" w:line="254" w:lineRule="exact"/>
        <w:ind w:right="288"/>
        <w:rPr>
          <w:rFonts w:ascii="Book Antiqua" w:hAnsi="Book Antiqua"/>
        </w:rPr>
      </w:pPr>
    </w:p>
    <w:p w14:paraId="6AC17985" w14:textId="77777777" w:rsidR="00E331E7" w:rsidRPr="00E331E7" w:rsidRDefault="00E331E7" w:rsidP="00E331E7">
      <w:pPr>
        <w:autoSpaceDE w:val="0"/>
        <w:autoSpaceDN w:val="0"/>
        <w:spacing w:before="188" w:after="0" w:line="254" w:lineRule="exact"/>
        <w:ind w:right="288"/>
        <w:rPr>
          <w:rFonts w:ascii="Book Antiqua" w:hAnsi="Book Antiqua"/>
        </w:rPr>
      </w:pPr>
    </w:p>
    <w:p w14:paraId="3499969A" w14:textId="77777777" w:rsidR="00A3186F" w:rsidRPr="00CA6CC2" w:rsidRDefault="00D72CBC">
      <w:pPr>
        <w:tabs>
          <w:tab w:val="left" w:pos="924"/>
        </w:tabs>
        <w:autoSpaceDE w:val="0"/>
        <w:autoSpaceDN w:val="0"/>
        <w:spacing w:before="798" w:after="0" w:line="234" w:lineRule="exact"/>
        <w:ind w:left="456"/>
        <w:rPr>
          <w:rFonts w:ascii="Book Antiqua" w:hAnsi="Book Antiqua"/>
        </w:rPr>
      </w:pPr>
      <w:r w:rsidRPr="00CA6CC2">
        <w:rPr>
          <w:rFonts w:ascii="Book Antiqua" w:eastAsia="CIDFont+F1" w:hAnsi="Book Antiqua"/>
          <w:b/>
          <w:color w:val="000000"/>
          <w:w w:val="102"/>
        </w:rPr>
        <w:t xml:space="preserve">1.0 </w:t>
      </w:r>
      <w:r w:rsidRPr="00CA6CC2">
        <w:rPr>
          <w:rFonts w:ascii="Book Antiqua" w:hAnsi="Book Antiqua"/>
        </w:rPr>
        <w:tab/>
      </w:r>
      <w:r w:rsidRPr="00CA6CC2">
        <w:rPr>
          <w:rFonts w:ascii="Book Antiqua" w:eastAsia="CIDFont+F1" w:hAnsi="Book Antiqua"/>
          <w:b/>
          <w:color w:val="000000"/>
          <w:w w:val="102"/>
        </w:rPr>
        <w:t>GENERAL INFORMATION</w:t>
      </w:r>
    </w:p>
    <w:p w14:paraId="03334EF1" w14:textId="77777777" w:rsidR="00A3186F" w:rsidRPr="00CA6CC2" w:rsidRDefault="00D72CBC">
      <w:pPr>
        <w:autoSpaceDE w:val="0"/>
        <w:autoSpaceDN w:val="0"/>
        <w:spacing w:before="186" w:after="0" w:line="234" w:lineRule="exact"/>
        <w:ind w:left="924"/>
        <w:rPr>
          <w:rFonts w:ascii="Book Antiqua" w:hAnsi="Book Antiqua"/>
        </w:rPr>
      </w:pPr>
      <w:r w:rsidRPr="00CA6CC2">
        <w:rPr>
          <w:rFonts w:ascii="Book Antiqua" w:eastAsia="CIDFont+F2" w:hAnsi="Book Antiqua"/>
          <w:color w:val="000000"/>
          <w:w w:val="102"/>
        </w:rPr>
        <w:t>Bidder is required to provide general information as per the following format.</w:t>
      </w:r>
    </w:p>
    <w:p w14:paraId="6268217B" w14:textId="77777777" w:rsidR="00A3186F" w:rsidRPr="00CA6CC2" w:rsidRDefault="00D72CBC">
      <w:pPr>
        <w:autoSpaceDE w:val="0"/>
        <w:autoSpaceDN w:val="0"/>
        <w:spacing w:before="144" w:after="0" w:line="254" w:lineRule="exact"/>
        <w:ind w:left="924"/>
        <w:rPr>
          <w:rFonts w:ascii="Book Antiqua" w:hAnsi="Book Antiqua"/>
        </w:rPr>
      </w:pPr>
      <w:r w:rsidRPr="00CA6CC2">
        <w:rPr>
          <w:rFonts w:ascii="Book Antiqua" w:eastAsia="CIDFont+F2" w:hAnsi="Book Antiqua"/>
          <w:color w:val="000000"/>
          <w:w w:val="102"/>
        </w:rPr>
        <w:t>[Where the Bidder proposes to use named subcontractor(s) for critical components of the works or for work contents in excess of ten (10) percent of the bid price, the following information should also be supplied for the subcontractor(s)].</w:t>
      </w:r>
    </w:p>
    <w:p w14:paraId="5F49D776" w14:textId="77777777" w:rsidR="00A3186F" w:rsidRPr="00CA6CC2" w:rsidRDefault="00A3186F">
      <w:pPr>
        <w:autoSpaceDE w:val="0"/>
        <w:autoSpaceDN w:val="0"/>
        <w:spacing w:after="70" w:line="220" w:lineRule="exact"/>
        <w:rPr>
          <w:rFonts w:ascii="Book Antiqua" w:hAnsi="Book Antiqua"/>
        </w:rPr>
      </w:pPr>
    </w:p>
    <w:tbl>
      <w:tblPr>
        <w:tblW w:w="0" w:type="auto"/>
        <w:tblInd w:w="7" w:type="dxa"/>
        <w:tblLayout w:type="fixed"/>
        <w:tblLook w:val="04A0" w:firstRow="1" w:lastRow="0" w:firstColumn="1" w:lastColumn="0" w:noHBand="0" w:noVBand="1"/>
      </w:tblPr>
      <w:tblGrid>
        <w:gridCol w:w="813"/>
        <w:gridCol w:w="1953"/>
        <w:gridCol w:w="2339"/>
        <w:gridCol w:w="2629"/>
        <w:gridCol w:w="2467"/>
      </w:tblGrid>
      <w:tr w:rsidR="00A3186F" w:rsidRPr="00CA6CC2" w14:paraId="2BF03A35" w14:textId="77777777" w:rsidTr="00F06CA9">
        <w:trPr>
          <w:trHeight w:hRule="exact" w:val="910"/>
        </w:trPr>
        <w:tc>
          <w:tcPr>
            <w:tcW w:w="813" w:type="dxa"/>
            <w:tcBorders>
              <w:top w:val="single" w:sz="7" w:space="0" w:color="000000"/>
              <w:left w:val="single" w:sz="7" w:space="0" w:color="000000"/>
              <w:bottom w:val="single" w:sz="6" w:space="0" w:color="000000"/>
              <w:right w:val="single" w:sz="7" w:space="0" w:color="000000"/>
            </w:tcBorders>
            <w:tcMar>
              <w:left w:w="0" w:type="dxa"/>
              <w:right w:w="0" w:type="dxa"/>
            </w:tcMar>
          </w:tcPr>
          <w:p w14:paraId="2EDBC008" w14:textId="77777777" w:rsidR="00A3186F" w:rsidRPr="00BD410D" w:rsidRDefault="00D72CBC">
            <w:pPr>
              <w:autoSpaceDE w:val="0"/>
              <w:autoSpaceDN w:val="0"/>
              <w:spacing w:before="202" w:after="0" w:line="234" w:lineRule="exact"/>
              <w:jc w:val="center"/>
              <w:rPr>
                <w:rFonts w:ascii="Book Antiqua" w:hAnsi="Book Antiqua"/>
                <w:b/>
              </w:rPr>
            </w:pPr>
            <w:r w:rsidRPr="00BD410D">
              <w:rPr>
                <w:rFonts w:ascii="Book Antiqua" w:eastAsia="CIDFont+F1" w:hAnsi="Book Antiqua"/>
                <w:b/>
                <w:color w:val="000000"/>
                <w:w w:val="102"/>
              </w:rPr>
              <w:t>S No.</w:t>
            </w:r>
          </w:p>
        </w:tc>
        <w:tc>
          <w:tcPr>
            <w:tcW w:w="1953" w:type="dxa"/>
            <w:tcBorders>
              <w:top w:val="single" w:sz="7" w:space="0" w:color="000000"/>
              <w:left w:val="single" w:sz="7" w:space="0" w:color="000000"/>
              <w:bottom w:val="single" w:sz="6" w:space="0" w:color="000000"/>
              <w:right w:val="single" w:sz="6" w:space="0" w:color="000000"/>
            </w:tcBorders>
            <w:tcMar>
              <w:left w:w="0" w:type="dxa"/>
              <w:right w:w="0" w:type="dxa"/>
            </w:tcMar>
          </w:tcPr>
          <w:p w14:paraId="3F62B78A" w14:textId="77777777" w:rsidR="00A3186F" w:rsidRPr="00BD410D" w:rsidRDefault="00D72CBC">
            <w:pPr>
              <w:autoSpaceDE w:val="0"/>
              <w:autoSpaceDN w:val="0"/>
              <w:spacing w:before="202" w:after="0" w:line="234" w:lineRule="exact"/>
              <w:jc w:val="center"/>
              <w:rPr>
                <w:rFonts w:ascii="Book Antiqua" w:hAnsi="Book Antiqua"/>
                <w:b/>
              </w:rPr>
            </w:pPr>
            <w:r w:rsidRPr="00BD410D">
              <w:rPr>
                <w:rFonts w:ascii="Book Antiqua" w:eastAsia="CIDFont+F1" w:hAnsi="Book Antiqua"/>
                <w:b/>
                <w:color w:val="000000"/>
                <w:w w:val="102"/>
              </w:rPr>
              <w:t>Particulars</w:t>
            </w:r>
          </w:p>
        </w:tc>
        <w:tc>
          <w:tcPr>
            <w:tcW w:w="2339" w:type="dxa"/>
            <w:tcBorders>
              <w:top w:val="single" w:sz="7" w:space="0" w:color="000000"/>
              <w:left w:val="single" w:sz="6" w:space="0" w:color="000000"/>
              <w:bottom w:val="single" w:sz="6" w:space="0" w:color="000000"/>
              <w:right w:val="single" w:sz="6" w:space="0" w:color="000000"/>
            </w:tcBorders>
            <w:tcMar>
              <w:left w:w="0" w:type="dxa"/>
              <w:right w:w="0" w:type="dxa"/>
            </w:tcMar>
          </w:tcPr>
          <w:p w14:paraId="64187EAC" w14:textId="77777777" w:rsidR="00492104" w:rsidRPr="00BD410D" w:rsidRDefault="00492104" w:rsidP="00492104">
            <w:pPr>
              <w:spacing w:after="0" w:line="240" w:lineRule="auto"/>
              <w:contextualSpacing/>
              <w:jc w:val="center"/>
              <w:rPr>
                <w:rFonts w:ascii="Book Antiqua" w:hAnsi="Book Antiqua"/>
                <w:b/>
              </w:rPr>
            </w:pPr>
            <w:r w:rsidRPr="00BD410D">
              <w:rPr>
                <w:rFonts w:ascii="Book Antiqua" w:hAnsi="Book Antiqua"/>
                <w:b/>
              </w:rPr>
              <w:t>Individual Bidder/</w:t>
            </w:r>
          </w:p>
          <w:p w14:paraId="492811A8" w14:textId="1CF452C8" w:rsidR="00A3186F" w:rsidRPr="00BD410D" w:rsidRDefault="00492104" w:rsidP="00492104">
            <w:pPr>
              <w:spacing w:after="0" w:line="240" w:lineRule="auto"/>
              <w:contextualSpacing/>
              <w:jc w:val="center"/>
              <w:rPr>
                <w:rFonts w:ascii="Book Antiqua" w:hAnsi="Book Antiqua"/>
                <w:b/>
              </w:rPr>
            </w:pPr>
            <w:r w:rsidRPr="00BD410D">
              <w:rPr>
                <w:rFonts w:ascii="Book Antiqua" w:hAnsi="Book Antiqua"/>
                <w:b/>
              </w:rPr>
              <w:t xml:space="preserve">lead Partner of JV </w:t>
            </w:r>
            <w:r w:rsidRPr="00BD410D">
              <w:rPr>
                <w:rFonts w:ascii="Book Antiqua" w:hAnsi="Book Antiqua"/>
                <w:b/>
                <w:i/>
                <w:iCs/>
              </w:rPr>
              <w:t>(in case on JV)</w:t>
            </w:r>
          </w:p>
        </w:tc>
        <w:tc>
          <w:tcPr>
            <w:tcW w:w="2629" w:type="dxa"/>
            <w:tcBorders>
              <w:top w:val="single" w:sz="7" w:space="0" w:color="000000"/>
              <w:left w:val="single" w:sz="6" w:space="0" w:color="000000"/>
              <w:bottom w:val="single" w:sz="6" w:space="0" w:color="000000"/>
              <w:right w:val="single" w:sz="6" w:space="0" w:color="000000"/>
            </w:tcBorders>
            <w:tcMar>
              <w:left w:w="0" w:type="dxa"/>
              <w:right w:w="0" w:type="dxa"/>
            </w:tcMar>
          </w:tcPr>
          <w:p w14:paraId="4D186905" w14:textId="77777777" w:rsidR="00117310" w:rsidRPr="00BD410D" w:rsidRDefault="00492104" w:rsidP="00492104">
            <w:pPr>
              <w:spacing w:after="0" w:line="240" w:lineRule="auto"/>
              <w:contextualSpacing/>
              <w:jc w:val="center"/>
              <w:rPr>
                <w:rFonts w:ascii="Book Antiqua" w:hAnsi="Book Antiqua"/>
                <w:b/>
              </w:rPr>
            </w:pPr>
            <w:r w:rsidRPr="00BD410D">
              <w:rPr>
                <w:rFonts w:ascii="Book Antiqua" w:hAnsi="Book Antiqua"/>
                <w:b/>
              </w:rPr>
              <w:t xml:space="preserve">Other Partner </w:t>
            </w:r>
            <w:r w:rsidR="00117310" w:rsidRPr="00BD410D">
              <w:rPr>
                <w:rFonts w:ascii="Book Antiqua" w:hAnsi="Book Antiqua"/>
                <w:b/>
              </w:rPr>
              <w:t xml:space="preserve">(1) </w:t>
            </w:r>
            <w:r w:rsidRPr="00BD410D">
              <w:rPr>
                <w:rFonts w:ascii="Book Antiqua" w:hAnsi="Book Antiqua"/>
                <w:b/>
              </w:rPr>
              <w:t xml:space="preserve">of JV </w:t>
            </w:r>
          </w:p>
          <w:p w14:paraId="213A42C9" w14:textId="73FD0792" w:rsidR="00A3186F" w:rsidRPr="00BD410D" w:rsidRDefault="00492104" w:rsidP="00492104">
            <w:pPr>
              <w:spacing w:after="0" w:line="240" w:lineRule="auto"/>
              <w:contextualSpacing/>
              <w:jc w:val="center"/>
              <w:rPr>
                <w:rFonts w:ascii="Book Antiqua" w:hAnsi="Book Antiqua"/>
                <w:b/>
              </w:rPr>
            </w:pPr>
            <w:r w:rsidRPr="00BD410D">
              <w:rPr>
                <w:rFonts w:ascii="Book Antiqua" w:hAnsi="Book Antiqua"/>
                <w:b/>
                <w:i/>
                <w:iCs/>
              </w:rPr>
              <w:t>(in case on JV)</w:t>
            </w:r>
          </w:p>
        </w:tc>
        <w:tc>
          <w:tcPr>
            <w:tcW w:w="2467" w:type="dxa"/>
            <w:tcBorders>
              <w:top w:val="single" w:sz="7" w:space="0" w:color="000000"/>
              <w:left w:val="single" w:sz="6" w:space="0" w:color="000000"/>
              <w:bottom w:val="single" w:sz="6" w:space="0" w:color="000000"/>
              <w:right w:val="single" w:sz="6" w:space="0" w:color="000000"/>
            </w:tcBorders>
            <w:tcMar>
              <w:left w:w="0" w:type="dxa"/>
              <w:right w:w="0" w:type="dxa"/>
            </w:tcMar>
          </w:tcPr>
          <w:p w14:paraId="536C756D" w14:textId="2F090F4D" w:rsidR="00117310" w:rsidRPr="00BD410D" w:rsidRDefault="00117310" w:rsidP="00117310">
            <w:pPr>
              <w:spacing w:after="0" w:line="240" w:lineRule="auto"/>
              <w:contextualSpacing/>
              <w:jc w:val="center"/>
              <w:rPr>
                <w:rFonts w:ascii="Book Antiqua" w:hAnsi="Book Antiqua"/>
                <w:b/>
              </w:rPr>
            </w:pPr>
            <w:r w:rsidRPr="00BD410D">
              <w:rPr>
                <w:rFonts w:ascii="Book Antiqua" w:hAnsi="Book Antiqua"/>
                <w:b/>
              </w:rPr>
              <w:t xml:space="preserve">Other Partner (2) of JV </w:t>
            </w:r>
          </w:p>
          <w:p w14:paraId="5320C9F2" w14:textId="02E1B3AA" w:rsidR="00A3186F" w:rsidRPr="00BD410D" w:rsidRDefault="00117310" w:rsidP="00117310">
            <w:pPr>
              <w:spacing w:after="0" w:line="240" w:lineRule="auto"/>
              <w:contextualSpacing/>
              <w:jc w:val="center"/>
              <w:rPr>
                <w:rFonts w:ascii="Book Antiqua" w:hAnsi="Book Antiqua"/>
                <w:b/>
              </w:rPr>
            </w:pPr>
            <w:r w:rsidRPr="00BD410D">
              <w:rPr>
                <w:rFonts w:ascii="Book Antiqua" w:hAnsi="Book Antiqua"/>
                <w:b/>
                <w:i/>
                <w:iCs/>
              </w:rPr>
              <w:t>(in case on JV)</w:t>
            </w:r>
          </w:p>
        </w:tc>
      </w:tr>
      <w:tr w:rsidR="00A3186F" w:rsidRPr="00CA6CC2" w14:paraId="69272D70" w14:textId="77777777" w:rsidTr="00F06CA9">
        <w:trPr>
          <w:trHeight w:hRule="exact" w:val="469"/>
        </w:trPr>
        <w:tc>
          <w:tcPr>
            <w:tcW w:w="813" w:type="dxa"/>
            <w:tcBorders>
              <w:top w:val="single" w:sz="6" w:space="0" w:color="000000"/>
              <w:left w:val="single" w:sz="7" w:space="0" w:color="000000"/>
              <w:bottom w:val="single" w:sz="6" w:space="0" w:color="000000"/>
              <w:right w:val="single" w:sz="7" w:space="0" w:color="000000"/>
            </w:tcBorders>
            <w:tcMar>
              <w:left w:w="0" w:type="dxa"/>
              <w:right w:w="0" w:type="dxa"/>
            </w:tcMar>
          </w:tcPr>
          <w:p w14:paraId="39F5CF4F" w14:textId="77777777" w:rsidR="00A3186F" w:rsidRPr="00CA6CC2" w:rsidRDefault="00D72CBC">
            <w:pPr>
              <w:autoSpaceDE w:val="0"/>
              <w:autoSpaceDN w:val="0"/>
              <w:spacing w:before="8" w:after="0" w:line="234" w:lineRule="exact"/>
              <w:jc w:val="center"/>
              <w:rPr>
                <w:rFonts w:ascii="Book Antiqua" w:hAnsi="Book Antiqua"/>
              </w:rPr>
            </w:pPr>
            <w:r w:rsidRPr="00CA6CC2">
              <w:rPr>
                <w:rFonts w:ascii="Book Antiqua" w:eastAsia="CIDFont+F2" w:hAnsi="Book Antiqua"/>
                <w:color w:val="000000"/>
                <w:w w:val="102"/>
              </w:rPr>
              <w:t>1</w:t>
            </w:r>
          </w:p>
        </w:tc>
        <w:tc>
          <w:tcPr>
            <w:tcW w:w="1953" w:type="dxa"/>
            <w:tcBorders>
              <w:top w:val="single" w:sz="6" w:space="0" w:color="000000"/>
              <w:left w:val="single" w:sz="7" w:space="0" w:color="000000"/>
              <w:bottom w:val="single" w:sz="6" w:space="0" w:color="000000"/>
              <w:right w:val="single" w:sz="6" w:space="0" w:color="000000"/>
            </w:tcBorders>
            <w:tcMar>
              <w:left w:w="0" w:type="dxa"/>
              <w:right w:w="0" w:type="dxa"/>
            </w:tcMar>
          </w:tcPr>
          <w:p w14:paraId="261ECB30" w14:textId="77777777" w:rsidR="00A3186F" w:rsidRPr="00CA6CC2" w:rsidRDefault="00D72CBC">
            <w:pPr>
              <w:autoSpaceDE w:val="0"/>
              <w:autoSpaceDN w:val="0"/>
              <w:spacing w:before="126" w:after="0" w:line="234" w:lineRule="exact"/>
              <w:ind w:left="24"/>
              <w:rPr>
                <w:rFonts w:ascii="Book Antiqua" w:hAnsi="Book Antiqua"/>
              </w:rPr>
            </w:pPr>
            <w:r w:rsidRPr="00CA6CC2">
              <w:rPr>
                <w:rFonts w:ascii="Book Antiqua" w:eastAsia="CIDFont+F2" w:hAnsi="Book Antiqua"/>
                <w:color w:val="000000"/>
                <w:w w:val="102"/>
              </w:rPr>
              <w:t>Name of the Firm</w:t>
            </w:r>
          </w:p>
        </w:tc>
        <w:tc>
          <w:tcPr>
            <w:tcW w:w="2339" w:type="dxa"/>
            <w:tcBorders>
              <w:top w:val="single" w:sz="6" w:space="0" w:color="000000"/>
              <w:left w:val="single" w:sz="6" w:space="0" w:color="000000"/>
              <w:bottom w:val="single" w:sz="6" w:space="0" w:color="000000"/>
              <w:right w:val="single" w:sz="6" w:space="0" w:color="000000"/>
            </w:tcBorders>
            <w:tcMar>
              <w:left w:w="0" w:type="dxa"/>
              <w:right w:w="0" w:type="dxa"/>
            </w:tcMar>
          </w:tcPr>
          <w:p w14:paraId="0665C0D7" w14:textId="22527595" w:rsidR="00A3186F" w:rsidRPr="00117310" w:rsidRDefault="00A3186F">
            <w:pPr>
              <w:autoSpaceDE w:val="0"/>
              <w:autoSpaceDN w:val="0"/>
              <w:spacing w:before="126" w:after="0" w:line="234" w:lineRule="exact"/>
              <w:ind w:left="26"/>
              <w:rPr>
                <w:rFonts w:ascii="Book Antiqua" w:hAnsi="Book Antiqua"/>
              </w:rPr>
            </w:pPr>
          </w:p>
        </w:tc>
        <w:tc>
          <w:tcPr>
            <w:tcW w:w="2629" w:type="dxa"/>
            <w:tcBorders>
              <w:top w:val="single" w:sz="6" w:space="0" w:color="000000"/>
              <w:left w:val="single" w:sz="6" w:space="0" w:color="000000"/>
              <w:bottom w:val="single" w:sz="6" w:space="0" w:color="000000"/>
              <w:right w:val="single" w:sz="6" w:space="0" w:color="000000"/>
            </w:tcBorders>
            <w:tcMar>
              <w:left w:w="0" w:type="dxa"/>
              <w:right w:w="0" w:type="dxa"/>
            </w:tcMar>
          </w:tcPr>
          <w:p w14:paraId="08A3A7C3" w14:textId="77777777" w:rsidR="00A3186F" w:rsidRPr="00117310" w:rsidRDefault="00D72CBC">
            <w:pPr>
              <w:autoSpaceDE w:val="0"/>
              <w:autoSpaceDN w:val="0"/>
              <w:spacing w:before="126" w:after="0" w:line="234" w:lineRule="exact"/>
              <w:ind w:left="28"/>
              <w:rPr>
                <w:rFonts w:ascii="Book Antiqua" w:hAnsi="Book Antiqua"/>
              </w:rPr>
            </w:pPr>
            <w:r w:rsidRPr="00117310">
              <w:rPr>
                <w:rFonts w:ascii="Book Antiqua" w:eastAsia="CIDFont+F2" w:hAnsi="Book Antiqua"/>
                <w:color w:val="FFFFFF"/>
                <w:w w:val="102"/>
              </w:rPr>
              <w:t>0</w:t>
            </w:r>
          </w:p>
        </w:tc>
        <w:tc>
          <w:tcPr>
            <w:tcW w:w="2467" w:type="dxa"/>
            <w:tcBorders>
              <w:top w:val="single" w:sz="6" w:space="0" w:color="000000"/>
              <w:left w:val="single" w:sz="6" w:space="0" w:color="000000"/>
              <w:bottom w:val="single" w:sz="6" w:space="0" w:color="000000"/>
              <w:right w:val="single" w:sz="6" w:space="0" w:color="000000"/>
            </w:tcBorders>
            <w:tcMar>
              <w:left w:w="0" w:type="dxa"/>
              <w:right w:w="0" w:type="dxa"/>
            </w:tcMar>
          </w:tcPr>
          <w:p w14:paraId="0967AB66" w14:textId="77777777" w:rsidR="00A3186F" w:rsidRPr="00117310" w:rsidRDefault="00D72CBC">
            <w:pPr>
              <w:autoSpaceDE w:val="0"/>
              <w:autoSpaceDN w:val="0"/>
              <w:spacing w:before="126" w:after="0" w:line="234" w:lineRule="exact"/>
              <w:ind w:left="26"/>
              <w:rPr>
                <w:rFonts w:ascii="Book Antiqua" w:hAnsi="Book Antiqua"/>
              </w:rPr>
            </w:pPr>
            <w:r w:rsidRPr="00117310">
              <w:rPr>
                <w:rFonts w:ascii="Book Antiqua" w:eastAsia="CIDFont+F2" w:hAnsi="Book Antiqua"/>
                <w:color w:val="FFFFFF"/>
                <w:w w:val="102"/>
              </w:rPr>
              <w:t>0</w:t>
            </w:r>
          </w:p>
        </w:tc>
      </w:tr>
      <w:tr w:rsidR="00A3186F" w:rsidRPr="00CA6CC2" w14:paraId="3B510755" w14:textId="77777777" w:rsidTr="00F06CA9">
        <w:trPr>
          <w:trHeight w:hRule="exact" w:val="239"/>
        </w:trPr>
        <w:tc>
          <w:tcPr>
            <w:tcW w:w="813" w:type="dxa"/>
            <w:vMerge w:val="restart"/>
            <w:tcBorders>
              <w:top w:val="single" w:sz="6" w:space="0" w:color="000000"/>
              <w:left w:val="single" w:sz="7" w:space="0" w:color="000000"/>
              <w:bottom w:val="single" w:sz="6" w:space="0" w:color="000000"/>
              <w:right w:val="single" w:sz="7" w:space="0" w:color="000000"/>
            </w:tcBorders>
            <w:tcMar>
              <w:left w:w="0" w:type="dxa"/>
              <w:right w:w="0" w:type="dxa"/>
            </w:tcMar>
          </w:tcPr>
          <w:p w14:paraId="1F07032C" w14:textId="77777777" w:rsidR="00A3186F" w:rsidRPr="00CA6CC2" w:rsidRDefault="00D72CBC">
            <w:pPr>
              <w:autoSpaceDE w:val="0"/>
              <w:autoSpaceDN w:val="0"/>
              <w:spacing w:before="264" w:after="0" w:line="234" w:lineRule="exact"/>
              <w:jc w:val="center"/>
              <w:rPr>
                <w:rFonts w:ascii="Book Antiqua" w:hAnsi="Book Antiqua"/>
              </w:rPr>
            </w:pPr>
            <w:r w:rsidRPr="00CA6CC2">
              <w:rPr>
                <w:rFonts w:ascii="Book Antiqua" w:eastAsia="CIDFont+F2" w:hAnsi="Book Antiqua"/>
                <w:color w:val="000000"/>
                <w:w w:val="102"/>
              </w:rPr>
              <w:t>2</w:t>
            </w:r>
          </w:p>
        </w:tc>
        <w:tc>
          <w:tcPr>
            <w:tcW w:w="1953"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6B116E85" w14:textId="77777777" w:rsidR="00A3186F" w:rsidRPr="00CA6CC2" w:rsidRDefault="00D72CBC">
            <w:pPr>
              <w:autoSpaceDE w:val="0"/>
              <w:autoSpaceDN w:val="0"/>
              <w:spacing w:after="0" w:line="250" w:lineRule="exact"/>
              <w:ind w:left="24" w:right="432"/>
              <w:rPr>
                <w:rFonts w:ascii="Book Antiqua" w:hAnsi="Book Antiqua"/>
              </w:rPr>
            </w:pPr>
            <w:r w:rsidRPr="00CA6CC2">
              <w:rPr>
                <w:rFonts w:ascii="Book Antiqua" w:eastAsia="CIDFont+F2" w:hAnsi="Book Antiqua"/>
                <w:color w:val="000000"/>
                <w:w w:val="102"/>
              </w:rPr>
              <w:t xml:space="preserve">Head Office/ </w:t>
            </w:r>
            <w:r w:rsidRPr="00CA6CC2">
              <w:rPr>
                <w:rFonts w:ascii="Book Antiqua" w:hAnsi="Book Antiqua"/>
              </w:rPr>
              <w:br/>
            </w:r>
            <w:r w:rsidRPr="00CA6CC2">
              <w:rPr>
                <w:rFonts w:ascii="Book Antiqua" w:eastAsia="CIDFont+F2" w:hAnsi="Book Antiqua"/>
                <w:color w:val="000000"/>
                <w:w w:val="102"/>
              </w:rPr>
              <w:t>Registered Office Address</w:t>
            </w:r>
          </w:p>
        </w:tc>
        <w:tc>
          <w:tcPr>
            <w:tcW w:w="2339" w:type="dxa"/>
            <w:tcBorders>
              <w:top w:val="single" w:sz="6" w:space="0" w:color="000000"/>
              <w:left w:val="single" w:sz="6" w:space="0" w:color="000000"/>
              <w:bottom w:val="single" w:sz="6" w:space="0" w:color="000000"/>
              <w:right w:val="single" w:sz="6" w:space="0" w:color="000000"/>
            </w:tcBorders>
            <w:tcMar>
              <w:left w:w="0" w:type="dxa"/>
              <w:right w:w="0" w:type="dxa"/>
            </w:tcMar>
          </w:tcPr>
          <w:p w14:paraId="16C9E5B8" w14:textId="50758CBA" w:rsidR="00A3186F" w:rsidRPr="00117310" w:rsidRDefault="00A3186F">
            <w:pPr>
              <w:autoSpaceDE w:val="0"/>
              <w:autoSpaceDN w:val="0"/>
              <w:spacing w:after="0" w:line="234" w:lineRule="exact"/>
              <w:ind w:left="26"/>
              <w:rPr>
                <w:rFonts w:ascii="Book Antiqua" w:hAnsi="Book Antiqua"/>
              </w:rPr>
            </w:pPr>
          </w:p>
        </w:tc>
        <w:tc>
          <w:tcPr>
            <w:tcW w:w="2629" w:type="dxa"/>
            <w:tcBorders>
              <w:top w:val="single" w:sz="6" w:space="0" w:color="000000"/>
              <w:left w:val="single" w:sz="6" w:space="0" w:color="000000"/>
              <w:bottom w:val="single" w:sz="6" w:space="0" w:color="000000"/>
              <w:right w:val="single" w:sz="6" w:space="0" w:color="000000"/>
            </w:tcBorders>
            <w:tcMar>
              <w:left w:w="0" w:type="dxa"/>
              <w:right w:w="0" w:type="dxa"/>
            </w:tcMar>
          </w:tcPr>
          <w:p w14:paraId="5A7E91FE" w14:textId="77777777" w:rsidR="00A3186F" w:rsidRPr="00117310" w:rsidRDefault="00D72CBC">
            <w:pPr>
              <w:autoSpaceDE w:val="0"/>
              <w:autoSpaceDN w:val="0"/>
              <w:spacing w:after="0" w:line="234" w:lineRule="exact"/>
              <w:ind w:left="28"/>
              <w:rPr>
                <w:rFonts w:ascii="Book Antiqua" w:hAnsi="Book Antiqua"/>
              </w:rPr>
            </w:pPr>
            <w:r w:rsidRPr="00117310">
              <w:rPr>
                <w:rFonts w:ascii="Book Antiqua" w:eastAsia="CIDFont+F2" w:hAnsi="Book Antiqua"/>
                <w:color w:val="FFFFFF"/>
                <w:w w:val="102"/>
              </w:rPr>
              <w:t>0</w:t>
            </w:r>
          </w:p>
        </w:tc>
        <w:tc>
          <w:tcPr>
            <w:tcW w:w="2467" w:type="dxa"/>
            <w:tcBorders>
              <w:top w:val="single" w:sz="6" w:space="0" w:color="000000"/>
              <w:left w:val="single" w:sz="6" w:space="0" w:color="000000"/>
              <w:bottom w:val="single" w:sz="6" w:space="0" w:color="000000"/>
              <w:right w:val="single" w:sz="6" w:space="0" w:color="000000"/>
            </w:tcBorders>
            <w:tcMar>
              <w:left w:w="0" w:type="dxa"/>
              <w:right w:w="0" w:type="dxa"/>
            </w:tcMar>
          </w:tcPr>
          <w:p w14:paraId="44B3A86C" w14:textId="77777777" w:rsidR="00A3186F" w:rsidRPr="00117310" w:rsidRDefault="00D72CBC">
            <w:pPr>
              <w:autoSpaceDE w:val="0"/>
              <w:autoSpaceDN w:val="0"/>
              <w:spacing w:after="0" w:line="234" w:lineRule="exact"/>
              <w:ind w:left="26"/>
              <w:rPr>
                <w:rFonts w:ascii="Book Antiqua" w:hAnsi="Book Antiqua"/>
              </w:rPr>
            </w:pPr>
            <w:r w:rsidRPr="00117310">
              <w:rPr>
                <w:rFonts w:ascii="Book Antiqua" w:eastAsia="CIDFont+F2" w:hAnsi="Book Antiqua"/>
                <w:color w:val="FFFFFF"/>
                <w:w w:val="102"/>
              </w:rPr>
              <w:t>0</w:t>
            </w:r>
          </w:p>
        </w:tc>
      </w:tr>
      <w:tr w:rsidR="00A3186F" w:rsidRPr="00CA6CC2" w14:paraId="56F28F05" w14:textId="77777777" w:rsidTr="00F06CA9">
        <w:trPr>
          <w:trHeight w:hRule="exact" w:val="239"/>
        </w:trPr>
        <w:tc>
          <w:tcPr>
            <w:tcW w:w="813" w:type="dxa"/>
            <w:vMerge/>
            <w:tcBorders>
              <w:top w:val="single" w:sz="6" w:space="0" w:color="000000"/>
              <w:left w:val="single" w:sz="7" w:space="0" w:color="000000"/>
              <w:bottom w:val="single" w:sz="6" w:space="0" w:color="000000"/>
              <w:right w:val="single" w:sz="7" w:space="0" w:color="000000"/>
            </w:tcBorders>
          </w:tcPr>
          <w:p w14:paraId="2E932863" w14:textId="77777777" w:rsidR="00A3186F" w:rsidRPr="00CA6CC2" w:rsidRDefault="00A3186F">
            <w:pPr>
              <w:rPr>
                <w:rFonts w:ascii="Book Antiqua" w:hAnsi="Book Antiqua"/>
              </w:rPr>
            </w:pPr>
          </w:p>
        </w:tc>
        <w:tc>
          <w:tcPr>
            <w:tcW w:w="1953" w:type="dxa"/>
            <w:vMerge/>
            <w:tcBorders>
              <w:top w:val="single" w:sz="6" w:space="0" w:color="000000"/>
              <w:left w:val="single" w:sz="7" w:space="0" w:color="000000"/>
              <w:bottom w:val="single" w:sz="6" w:space="0" w:color="000000"/>
              <w:right w:val="single" w:sz="6" w:space="0" w:color="000000"/>
            </w:tcBorders>
          </w:tcPr>
          <w:p w14:paraId="5E813601" w14:textId="77777777" w:rsidR="00A3186F" w:rsidRPr="00CA6CC2" w:rsidRDefault="00A3186F">
            <w:pPr>
              <w:rPr>
                <w:rFonts w:ascii="Book Antiqua" w:hAnsi="Book Antiqua"/>
              </w:rPr>
            </w:pPr>
          </w:p>
        </w:tc>
        <w:tc>
          <w:tcPr>
            <w:tcW w:w="2339" w:type="dxa"/>
            <w:tcBorders>
              <w:top w:val="single" w:sz="6" w:space="0" w:color="000000"/>
              <w:left w:val="single" w:sz="6" w:space="0" w:color="000000"/>
              <w:bottom w:val="single" w:sz="6" w:space="0" w:color="000000"/>
              <w:right w:val="single" w:sz="6" w:space="0" w:color="000000"/>
            </w:tcBorders>
            <w:tcMar>
              <w:left w:w="0" w:type="dxa"/>
              <w:right w:w="0" w:type="dxa"/>
            </w:tcMar>
          </w:tcPr>
          <w:p w14:paraId="1E01AE9D" w14:textId="48A48CDE" w:rsidR="00A3186F" w:rsidRPr="00117310" w:rsidRDefault="00A3186F">
            <w:pPr>
              <w:autoSpaceDE w:val="0"/>
              <w:autoSpaceDN w:val="0"/>
              <w:spacing w:after="0" w:line="234" w:lineRule="exact"/>
              <w:ind w:left="26"/>
              <w:rPr>
                <w:rFonts w:ascii="Book Antiqua" w:hAnsi="Book Antiqua"/>
              </w:rPr>
            </w:pPr>
          </w:p>
        </w:tc>
        <w:tc>
          <w:tcPr>
            <w:tcW w:w="2629" w:type="dxa"/>
            <w:tcBorders>
              <w:top w:val="single" w:sz="6" w:space="0" w:color="000000"/>
              <w:left w:val="single" w:sz="6" w:space="0" w:color="000000"/>
              <w:bottom w:val="single" w:sz="6" w:space="0" w:color="000000"/>
              <w:right w:val="single" w:sz="6" w:space="0" w:color="000000"/>
            </w:tcBorders>
            <w:tcMar>
              <w:left w:w="0" w:type="dxa"/>
              <w:right w:w="0" w:type="dxa"/>
            </w:tcMar>
          </w:tcPr>
          <w:p w14:paraId="4194863E" w14:textId="77777777" w:rsidR="00A3186F" w:rsidRPr="00117310" w:rsidRDefault="00D72CBC">
            <w:pPr>
              <w:autoSpaceDE w:val="0"/>
              <w:autoSpaceDN w:val="0"/>
              <w:spacing w:after="0" w:line="234" w:lineRule="exact"/>
              <w:ind w:left="28"/>
              <w:rPr>
                <w:rFonts w:ascii="Book Antiqua" w:hAnsi="Book Antiqua"/>
              </w:rPr>
            </w:pPr>
            <w:r w:rsidRPr="00117310">
              <w:rPr>
                <w:rFonts w:ascii="Book Antiqua" w:eastAsia="CIDFont+F2" w:hAnsi="Book Antiqua"/>
                <w:color w:val="FFFFFF"/>
                <w:w w:val="102"/>
              </w:rPr>
              <w:t>0</w:t>
            </w:r>
          </w:p>
        </w:tc>
        <w:tc>
          <w:tcPr>
            <w:tcW w:w="2467" w:type="dxa"/>
            <w:tcBorders>
              <w:top w:val="single" w:sz="6" w:space="0" w:color="000000"/>
              <w:left w:val="single" w:sz="6" w:space="0" w:color="000000"/>
              <w:bottom w:val="single" w:sz="6" w:space="0" w:color="000000"/>
              <w:right w:val="single" w:sz="6" w:space="0" w:color="000000"/>
            </w:tcBorders>
            <w:tcMar>
              <w:left w:w="0" w:type="dxa"/>
              <w:right w:w="0" w:type="dxa"/>
            </w:tcMar>
          </w:tcPr>
          <w:p w14:paraId="79EEBDC1" w14:textId="77777777" w:rsidR="00A3186F" w:rsidRPr="00117310" w:rsidRDefault="00D72CBC">
            <w:pPr>
              <w:autoSpaceDE w:val="0"/>
              <w:autoSpaceDN w:val="0"/>
              <w:spacing w:after="0" w:line="234" w:lineRule="exact"/>
              <w:ind w:left="26"/>
              <w:rPr>
                <w:rFonts w:ascii="Book Antiqua" w:hAnsi="Book Antiqua"/>
              </w:rPr>
            </w:pPr>
            <w:r w:rsidRPr="00117310">
              <w:rPr>
                <w:rFonts w:ascii="Book Antiqua" w:eastAsia="CIDFont+F2" w:hAnsi="Book Antiqua"/>
                <w:color w:val="FFFFFF"/>
                <w:w w:val="102"/>
              </w:rPr>
              <w:t>0</w:t>
            </w:r>
          </w:p>
        </w:tc>
      </w:tr>
      <w:tr w:rsidR="00A3186F" w:rsidRPr="00CA6CC2" w14:paraId="35C80CFB" w14:textId="77777777" w:rsidTr="00F06CA9">
        <w:trPr>
          <w:trHeight w:hRule="exact" w:val="239"/>
        </w:trPr>
        <w:tc>
          <w:tcPr>
            <w:tcW w:w="813" w:type="dxa"/>
            <w:vMerge/>
            <w:tcBorders>
              <w:top w:val="single" w:sz="6" w:space="0" w:color="000000"/>
              <w:left w:val="single" w:sz="7" w:space="0" w:color="000000"/>
              <w:bottom w:val="single" w:sz="6" w:space="0" w:color="000000"/>
              <w:right w:val="single" w:sz="7" w:space="0" w:color="000000"/>
            </w:tcBorders>
          </w:tcPr>
          <w:p w14:paraId="3265A109" w14:textId="77777777" w:rsidR="00A3186F" w:rsidRPr="00CA6CC2" w:rsidRDefault="00A3186F">
            <w:pPr>
              <w:rPr>
                <w:rFonts w:ascii="Book Antiqua" w:hAnsi="Book Antiqua"/>
              </w:rPr>
            </w:pPr>
          </w:p>
        </w:tc>
        <w:tc>
          <w:tcPr>
            <w:tcW w:w="1953" w:type="dxa"/>
            <w:vMerge/>
            <w:tcBorders>
              <w:top w:val="single" w:sz="6" w:space="0" w:color="000000"/>
              <w:left w:val="single" w:sz="7" w:space="0" w:color="000000"/>
              <w:bottom w:val="single" w:sz="6" w:space="0" w:color="000000"/>
              <w:right w:val="single" w:sz="6" w:space="0" w:color="000000"/>
            </w:tcBorders>
          </w:tcPr>
          <w:p w14:paraId="7FDFB786" w14:textId="77777777" w:rsidR="00A3186F" w:rsidRPr="00CA6CC2" w:rsidRDefault="00A3186F">
            <w:pPr>
              <w:rPr>
                <w:rFonts w:ascii="Book Antiqua" w:hAnsi="Book Antiqua"/>
              </w:rPr>
            </w:pPr>
          </w:p>
        </w:tc>
        <w:tc>
          <w:tcPr>
            <w:tcW w:w="2339" w:type="dxa"/>
            <w:tcBorders>
              <w:top w:val="single" w:sz="6" w:space="0" w:color="000000"/>
              <w:left w:val="single" w:sz="6" w:space="0" w:color="000000"/>
              <w:bottom w:val="single" w:sz="6" w:space="0" w:color="000000"/>
              <w:right w:val="single" w:sz="6" w:space="0" w:color="000000"/>
            </w:tcBorders>
            <w:tcMar>
              <w:left w:w="0" w:type="dxa"/>
              <w:right w:w="0" w:type="dxa"/>
            </w:tcMar>
          </w:tcPr>
          <w:p w14:paraId="4490870A" w14:textId="6BBCFD8F" w:rsidR="00A3186F" w:rsidRPr="00117310" w:rsidRDefault="00A3186F">
            <w:pPr>
              <w:autoSpaceDE w:val="0"/>
              <w:autoSpaceDN w:val="0"/>
              <w:spacing w:after="0" w:line="234" w:lineRule="exact"/>
              <w:ind w:left="26"/>
              <w:rPr>
                <w:rFonts w:ascii="Book Antiqua" w:hAnsi="Book Antiqua"/>
              </w:rPr>
            </w:pPr>
          </w:p>
        </w:tc>
        <w:tc>
          <w:tcPr>
            <w:tcW w:w="2629" w:type="dxa"/>
            <w:tcBorders>
              <w:top w:val="single" w:sz="6" w:space="0" w:color="000000"/>
              <w:left w:val="single" w:sz="6" w:space="0" w:color="000000"/>
              <w:bottom w:val="single" w:sz="6" w:space="0" w:color="000000"/>
              <w:right w:val="single" w:sz="6" w:space="0" w:color="000000"/>
            </w:tcBorders>
            <w:tcMar>
              <w:left w:w="0" w:type="dxa"/>
              <w:right w:w="0" w:type="dxa"/>
            </w:tcMar>
          </w:tcPr>
          <w:p w14:paraId="7799721B" w14:textId="77777777" w:rsidR="00A3186F" w:rsidRPr="00117310" w:rsidRDefault="00D72CBC">
            <w:pPr>
              <w:autoSpaceDE w:val="0"/>
              <w:autoSpaceDN w:val="0"/>
              <w:spacing w:after="0" w:line="234" w:lineRule="exact"/>
              <w:ind w:left="28"/>
              <w:rPr>
                <w:rFonts w:ascii="Book Antiqua" w:hAnsi="Book Antiqua"/>
              </w:rPr>
            </w:pPr>
            <w:r w:rsidRPr="00117310">
              <w:rPr>
                <w:rFonts w:ascii="Book Antiqua" w:eastAsia="CIDFont+F2" w:hAnsi="Book Antiqua"/>
                <w:color w:val="FFFFFF"/>
                <w:w w:val="102"/>
              </w:rPr>
              <w:t>0</w:t>
            </w:r>
          </w:p>
        </w:tc>
        <w:tc>
          <w:tcPr>
            <w:tcW w:w="2467" w:type="dxa"/>
            <w:tcBorders>
              <w:top w:val="single" w:sz="6" w:space="0" w:color="000000"/>
              <w:left w:val="single" w:sz="6" w:space="0" w:color="000000"/>
              <w:bottom w:val="single" w:sz="6" w:space="0" w:color="000000"/>
              <w:right w:val="single" w:sz="6" w:space="0" w:color="000000"/>
            </w:tcBorders>
            <w:tcMar>
              <w:left w:w="0" w:type="dxa"/>
              <w:right w:w="0" w:type="dxa"/>
            </w:tcMar>
          </w:tcPr>
          <w:p w14:paraId="54BB7017" w14:textId="77777777" w:rsidR="00A3186F" w:rsidRPr="00117310" w:rsidRDefault="00D72CBC">
            <w:pPr>
              <w:autoSpaceDE w:val="0"/>
              <w:autoSpaceDN w:val="0"/>
              <w:spacing w:after="0" w:line="234" w:lineRule="exact"/>
              <w:ind w:left="26"/>
              <w:rPr>
                <w:rFonts w:ascii="Book Antiqua" w:hAnsi="Book Antiqua"/>
              </w:rPr>
            </w:pPr>
            <w:r w:rsidRPr="00117310">
              <w:rPr>
                <w:rFonts w:ascii="Book Antiqua" w:eastAsia="CIDFont+F2" w:hAnsi="Book Antiqua"/>
                <w:color w:val="FFFFFF"/>
                <w:w w:val="102"/>
              </w:rPr>
              <w:t>0</w:t>
            </w:r>
          </w:p>
        </w:tc>
      </w:tr>
      <w:tr w:rsidR="00FA3C0B" w:rsidRPr="00CA6CC2" w14:paraId="79656BB9" w14:textId="77777777" w:rsidTr="00F06CA9">
        <w:trPr>
          <w:trHeight w:hRule="exact" w:val="284"/>
        </w:trPr>
        <w:tc>
          <w:tcPr>
            <w:tcW w:w="813" w:type="dxa"/>
            <w:tcBorders>
              <w:top w:val="single" w:sz="6" w:space="0" w:color="000000"/>
              <w:left w:val="single" w:sz="7" w:space="0" w:color="000000"/>
              <w:bottom w:val="single" w:sz="7" w:space="0" w:color="000000"/>
              <w:right w:val="single" w:sz="7" w:space="0" w:color="000000"/>
            </w:tcBorders>
            <w:tcMar>
              <w:left w:w="0" w:type="dxa"/>
              <w:right w:w="0" w:type="dxa"/>
            </w:tcMar>
          </w:tcPr>
          <w:p w14:paraId="56A6BEDE" w14:textId="77777777" w:rsidR="00FA3C0B" w:rsidRPr="00CA6CC2" w:rsidRDefault="00FA3C0B" w:rsidP="00FA3C0B">
            <w:pPr>
              <w:autoSpaceDE w:val="0"/>
              <w:autoSpaceDN w:val="0"/>
              <w:spacing w:before="8" w:after="0" w:line="234" w:lineRule="exact"/>
              <w:jc w:val="center"/>
              <w:rPr>
                <w:rFonts w:ascii="Book Antiqua" w:hAnsi="Book Antiqua"/>
              </w:rPr>
            </w:pPr>
            <w:r w:rsidRPr="00CA6CC2">
              <w:rPr>
                <w:rFonts w:ascii="Book Antiqua" w:eastAsia="CIDFont+F2" w:hAnsi="Book Antiqua"/>
                <w:color w:val="000000"/>
                <w:w w:val="102"/>
              </w:rPr>
              <w:t>3</w:t>
            </w:r>
          </w:p>
        </w:tc>
        <w:tc>
          <w:tcPr>
            <w:tcW w:w="1953" w:type="dxa"/>
            <w:tcBorders>
              <w:top w:val="single" w:sz="6" w:space="0" w:color="000000"/>
              <w:left w:val="single" w:sz="7" w:space="0" w:color="000000"/>
              <w:bottom w:val="single" w:sz="7" w:space="0" w:color="000000"/>
              <w:right w:val="single" w:sz="6" w:space="0" w:color="000000"/>
            </w:tcBorders>
            <w:tcMar>
              <w:left w:w="0" w:type="dxa"/>
              <w:right w:w="0" w:type="dxa"/>
            </w:tcMar>
          </w:tcPr>
          <w:p w14:paraId="55F521A4" w14:textId="77777777" w:rsidR="00FA3C0B" w:rsidRPr="00CA6CC2" w:rsidRDefault="00FA3C0B" w:rsidP="00FA3C0B">
            <w:pPr>
              <w:autoSpaceDE w:val="0"/>
              <w:autoSpaceDN w:val="0"/>
              <w:spacing w:before="24" w:after="0" w:line="234" w:lineRule="exact"/>
              <w:ind w:left="24"/>
              <w:rPr>
                <w:rFonts w:ascii="Book Antiqua" w:hAnsi="Book Antiqua"/>
              </w:rPr>
            </w:pPr>
            <w:r w:rsidRPr="00CA6CC2">
              <w:rPr>
                <w:rFonts w:ascii="Book Antiqua" w:eastAsia="CIDFont+F2" w:hAnsi="Book Antiqua"/>
                <w:color w:val="000000"/>
                <w:w w:val="102"/>
              </w:rPr>
              <w:t>Telephone</w:t>
            </w:r>
          </w:p>
        </w:tc>
        <w:tc>
          <w:tcPr>
            <w:tcW w:w="2339" w:type="dxa"/>
            <w:tcBorders>
              <w:top w:val="single" w:sz="6" w:space="0" w:color="000000"/>
              <w:left w:val="single" w:sz="6" w:space="0" w:color="000000"/>
              <w:bottom w:val="single" w:sz="0" w:space="0" w:color="000000"/>
              <w:right w:val="single" w:sz="0" w:space="0" w:color="000000"/>
            </w:tcBorders>
            <w:shd w:val="clear" w:color="auto" w:fill="auto"/>
            <w:tcMar>
              <w:left w:w="0" w:type="dxa"/>
              <w:right w:w="0" w:type="dxa"/>
            </w:tcMar>
          </w:tcPr>
          <w:p w14:paraId="381865FF"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629" w:type="dxa"/>
            <w:tcBorders>
              <w:top w:val="single" w:sz="6" w:space="0" w:color="000000"/>
              <w:left w:val="single" w:sz="0" w:space="0" w:color="000000"/>
              <w:bottom w:val="single" w:sz="0" w:space="0" w:color="000000"/>
              <w:right w:val="single" w:sz="1" w:space="0" w:color="000000"/>
            </w:tcBorders>
            <w:tcMar>
              <w:left w:w="0" w:type="dxa"/>
              <w:right w:w="0" w:type="dxa"/>
            </w:tcMar>
          </w:tcPr>
          <w:p w14:paraId="1B0DC42D"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467" w:type="dxa"/>
            <w:tcBorders>
              <w:top w:val="single" w:sz="6" w:space="0" w:color="000000"/>
              <w:left w:val="single" w:sz="1" w:space="0" w:color="000000"/>
              <w:bottom w:val="single" w:sz="0" w:space="0" w:color="000000"/>
              <w:right w:val="single" w:sz="1" w:space="0" w:color="000000"/>
            </w:tcBorders>
            <w:tcMar>
              <w:left w:w="0" w:type="dxa"/>
              <w:right w:w="0" w:type="dxa"/>
            </w:tcMar>
          </w:tcPr>
          <w:p w14:paraId="7A2BB255"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5271CD4C" w14:textId="77777777" w:rsidTr="00F06CA9">
        <w:trPr>
          <w:trHeight w:hRule="exact" w:val="308"/>
        </w:trPr>
        <w:tc>
          <w:tcPr>
            <w:tcW w:w="813" w:type="dxa"/>
            <w:tcBorders>
              <w:top w:val="single" w:sz="7" w:space="0" w:color="000000"/>
              <w:left w:val="single" w:sz="7" w:space="0" w:color="000000"/>
              <w:bottom w:val="single" w:sz="6" w:space="0" w:color="000000"/>
              <w:right w:val="single" w:sz="7" w:space="0" w:color="000000"/>
            </w:tcBorders>
            <w:tcMar>
              <w:left w:w="0" w:type="dxa"/>
              <w:right w:w="0" w:type="dxa"/>
            </w:tcMar>
          </w:tcPr>
          <w:p w14:paraId="42E29A5C" w14:textId="77777777" w:rsidR="00FA3C0B" w:rsidRPr="00CA6CC2" w:rsidRDefault="00FA3C0B" w:rsidP="00FA3C0B">
            <w:pPr>
              <w:autoSpaceDE w:val="0"/>
              <w:autoSpaceDN w:val="0"/>
              <w:spacing w:before="8" w:after="0" w:line="234" w:lineRule="exact"/>
              <w:jc w:val="center"/>
              <w:rPr>
                <w:rFonts w:ascii="Book Antiqua" w:hAnsi="Book Antiqua"/>
              </w:rPr>
            </w:pPr>
            <w:r w:rsidRPr="00CA6CC2">
              <w:rPr>
                <w:rFonts w:ascii="Book Antiqua" w:eastAsia="CIDFont+F2" w:hAnsi="Book Antiqua"/>
                <w:color w:val="000000"/>
                <w:w w:val="102"/>
              </w:rPr>
              <w:t>4</w:t>
            </w:r>
          </w:p>
        </w:tc>
        <w:tc>
          <w:tcPr>
            <w:tcW w:w="1953" w:type="dxa"/>
            <w:tcBorders>
              <w:top w:val="single" w:sz="7" w:space="0" w:color="000000"/>
              <w:left w:val="single" w:sz="7" w:space="0" w:color="000000"/>
              <w:bottom w:val="single" w:sz="6" w:space="0" w:color="000000"/>
              <w:right w:val="single" w:sz="6" w:space="0" w:color="000000"/>
            </w:tcBorders>
            <w:tcMar>
              <w:left w:w="0" w:type="dxa"/>
              <w:right w:w="0" w:type="dxa"/>
            </w:tcMar>
          </w:tcPr>
          <w:p w14:paraId="0A488288" w14:textId="77777777" w:rsidR="00FA3C0B" w:rsidRPr="00CA6CC2" w:rsidRDefault="00FA3C0B" w:rsidP="00FA3C0B">
            <w:pPr>
              <w:autoSpaceDE w:val="0"/>
              <w:autoSpaceDN w:val="0"/>
              <w:spacing w:before="36" w:after="0" w:line="234" w:lineRule="exact"/>
              <w:ind w:left="24"/>
              <w:rPr>
                <w:rFonts w:ascii="Book Antiqua" w:hAnsi="Book Antiqua"/>
              </w:rPr>
            </w:pPr>
            <w:r w:rsidRPr="00CA6CC2">
              <w:rPr>
                <w:rFonts w:ascii="Book Antiqua" w:eastAsia="CIDFont+F2" w:hAnsi="Book Antiqua"/>
                <w:color w:val="000000"/>
                <w:w w:val="102"/>
              </w:rPr>
              <w:t>Fax</w:t>
            </w:r>
          </w:p>
        </w:tc>
        <w:tc>
          <w:tcPr>
            <w:tcW w:w="2339" w:type="dxa"/>
            <w:tcBorders>
              <w:top w:val="single" w:sz="0" w:space="0" w:color="000000"/>
              <w:left w:val="single" w:sz="6" w:space="0" w:color="000000"/>
              <w:bottom w:val="single" w:sz="0" w:space="0" w:color="000000"/>
              <w:right w:val="single" w:sz="0" w:space="0" w:color="000000"/>
            </w:tcBorders>
            <w:shd w:val="clear" w:color="auto" w:fill="auto"/>
            <w:tcMar>
              <w:left w:w="0" w:type="dxa"/>
              <w:right w:w="0" w:type="dxa"/>
            </w:tcMar>
          </w:tcPr>
          <w:p w14:paraId="1AC45D59"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629" w:type="dxa"/>
            <w:tcBorders>
              <w:top w:val="single" w:sz="0" w:space="0" w:color="000000"/>
              <w:left w:val="single" w:sz="0" w:space="0" w:color="000000"/>
              <w:bottom w:val="single" w:sz="0" w:space="0" w:color="000000"/>
              <w:right w:val="single" w:sz="1" w:space="0" w:color="000000"/>
            </w:tcBorders>
            <w:tcMar>
              <w:left w:w="0" w:type="dxa"/>
              <w:right w:w="0" w:type="dxa"/>
            </w:tcMar>
          </w:tcPr>
          <w:p w14:paraId="7A3DCCCF"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467" w:type="dxa"/>
            <w:tcBorders>
              <w:top w:val="single" w:sz="0" w:space="0" w:color="000000"/>
              <w:left w:val="single" w:sz="1" w:space="0" w:color="000000"/>
              <w:bottom w:val="single" w:sz="0" w:space="0" w:color="000000"/>
              <w:right w:val="single" w:sz="1" w:space="0" w:color="000000"/>
            </w:tcBorders>
            <w:tcMar>
              <w:left w:w="0" w:type="dxa"/>
              <w:right w:w="0" w:type="dxa"/>
            </w:tcMar>
          </w:tcPr>
          <w:p w14:paraId="2FE72B38"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3030014B" w14:textId="77777777" w:rsidTr="00F06CA9">
        <w:trPr>
          <w:trHeight w:hRule="exact" w:val="296"/>
        </w:trPr>
        <w:tc>
          <w:tcPr>
            <w:tcW w:w="813" w:type="dxa"/>
            <w:tcBorders>
              <w:top w:val="single" w:sz="6" w:space="0" w:color="000000"/>
              <w:left w:val="single" w:sz="7" w:space="0" w:color="000000"/>
              <w:bottom w:val="single" w:sz="6" w:space="0" w:color="000000"/>
              <w:right w:val="single" w:sz="7" w:space="0" w:color="000000"/>
            </w:tcBorders>
            <w:tcMar>
              <w:left w:w="0" w:type="dxa"/>
              <w:right w:w="0" w:type="dxa"/>
            </w:tcMar>
          </w:tcPr>
          <w:p w14:paraId="72DDC129" w14:textId="77777777" w:rsidR="00FA3C0B" w:rsidRPr="00CA6CC2" w:rsidRDefault="00FA3C0B" w:rsidP="00FA3C0B">
            <w:pPr>
              <w:autoSpaceDE w:val="0"/>
              <w:autoSpaceDN w:val="0"/>
              <w:spacing w:before="78" w:after="0" w:line="234" w:lineRule="exact"/>
              <w:jc w:val="center"/>
              <w:rPr>
                <w:rFonts w:ascii="Book Antiqua" w:hAnsi="Book Antiqua"/>
              </w:rPr>
            </w:pPr>
            <w:r w:rsidRPr="00CA6CC2">
              <w:rPr>
                <w:rFonts w:ascii="Book Antiqua" w:eastAsia="CIDFont+F2" w:hAnsi="Book Antiqua"/>
                <w:color w:val="000000"/>
                <w:w w:val="102"/>
              </w:rPr>
              <w:t>5</w:t>
            </w:r>
          </w:p>
        </w:tc>
        <w:tc>
          <w:tcPr>
            <w:tcW w:w="1953" w:type="dxa"/>
            <w:tcBorders>
              <w:top w:val="single" w:sz="6" w:space="0" w:color="000000"/>
              <w:left w:val="single" w:sz="7" w:space="0" w:color="000000"/>
              <w:bottom w:val="single" w:sz="6" w:space="0" w:color="000000"/>
              <w:right w:val="single" w:sz="6" w:space="0" w:color="000000"/>
            </w:tcBorders>
            <w:tcMar>
              <w:left w:w="0" w:type="dxa"/>
              <w:right w:w="0" w:type="dxa"/>
            </w:tcMar>
          </w:tcPr>
          <w:p w14:paraId="404838F5" w14:textId="77777777" w:rsidR="00FA3C0B" w:rsidRPr="00CA6CC2" w:rsidRDefault="00FA3C0B" w:rsidP="00FA3C0B">
            <w:pPr>
              <w:autoSpaceDE w:val="0"/>
              <w:autoSpaceDN w:val="0"/>
              <w:spacing w:before="32" w:after="0" w:line="234" w:lineRule="exact"/>
              <w:ind w:left="24"/>
              <w:rPr>
                <w:rFonts w:ascii="Book Antiqua" w:hAnsi="Book Antiqua"/>
              </w:rPr>
            </w:pPr>
            <w:r w:rsidRPr="00CA6CC2">
              <w:rPr>
                <w:rFonts w:ascii="Book Antiqua" w:eastAsia="CIDFont+F2" w:hAnsi="Book Antiqua"/>
                <w:color w:val="000000"/>
                <w:w w:val="102"/>
              </w:rPr>
              <w:t>Contact Person</w:t>
            </w:r>
          </w:p>
        </w:tc>
        <w:tc>
          <w:tcPr>
            <w:tcW w:w="2339" w:type="dxa"/>
            <w:tcBorders>
              <w:top w:val="single" w:sz="0" w:space="0" w:color="000000"/>
              <w:left w:val="single" w:sz="6" w:space="0" w:color="000000"/>
              <w:bottom w:val="single" w:sz="1" w:space="0" w:color="000000"/>
              <w:right w:val="single" w:sz="0" w:space="0" w:color="000000"/>
            </w:tcBorders>
            <w:shd w:val="clear" w:color="auto" w:fill="auto"/>
            <w:tcMar>
              <w:left w:w="0" w:type="dxa"/>
              <w:right w:w="0" w:type="dxa"/>
            </w:tcMar>
          </w:tcPr>
          <w:p w14:paraId="2DBDDA9C"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629" w:type="dxa"/>
            <w:tcBorders>
              <w:top w:val="single" w:sz="0" w:space="0" w:color="000000"/>
              <w:left w:val="single" w:sz="0" w:space="0" w:color="000000"/>
              <w:bottom w:val="single" w:sz="1" w:space="0" w:color="000000"/>
              <w:right w:val="single" w:sz="1" w:space="0" w:color="000000"/>
            </w:tcBorders>
            <w:tcMar>
              <w:left w:w="0" w:type="dxa"/>
              <w:right w:w="0" w:type="dxa"/>
            </w:tcMar>
          </w:tcPr>
          <w:p w14:paraId="677850B6"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467" w:type="dxa"/>
            <w:tcBorders>
              <w:top w:val="single" w:sz="0" w:space="0" w:color="000000"/>
              <w:left w:val="single" w:sz="1" w:space="0" w:color="000000"/>
              <w:bottom w:val="single" w:sz="1" w:space="0" w:color="000000"/>
              <w:right w:val="single" w:sz="1" w:space="0" w:color="000000"/>
            </w:tcBorders>
            <w:tcMar>
              <w:left w:w="0" w:type="dxa"/>
              <w:right w:w="0" w:type="dxa"/>
            </w:tcMar>
          </w:tcPr>
          <w:p w14:paraId="0DBD3F3F"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643F83D1" w14:textId="77777777" w:rsidTr="00F06CA9">
        <w:trPr>
          <w:trHeight w:hRule="exact" w:val="790"/>
        </w:trPr>
        <w:tc>
          <w:tcPr>
            <w:tcW w:w="813" w:type="dxa"/>
            <w:tcBorders>
              <w:top w:val="single" w:sz="6" w:space="0" w:color="000000"/>
              <w:left w:val="single" w:sz="7" w:space="0" w:color="000000"/>
              <w:bottom w:val="single" w:sz="7" w:space="0" w:color="000000"/>
              <w:right w:val="single" w:sz="7" w:space="0" w:color="000000"/>
            </w:tcBorders>
            <w:tcMar>
              <w:left w:w="0" w:type="dxa"/>
              <w:right w:w="0" w:type="dxa"/>
            </w:tcMar>
          </w:tcPr>
          <w:p w14:paraId="3CAE76EF" w14:textId="77777777" w:rsidR="00FA3C0B" w:rsidRPr="00CA6CC2" w:rsidRDefault="00FA3C0B" w:rsidP="00FA3C0B">
            <w:pPr>
              <w:autoSpaceDE w:val="0"/>
              <w:autoSpaceDN w:val="0"/>
              <w:spacing w:before="8" w:after="0" w:line="234" w:lineRule="exact"/>
              <w:jc w:val="center"/>
              <w:rPr>
                <w:rFonts w:ascii="Book Antiqua" w:hAnsi="Book Antiqua"/>
              </w:rPr>
            </w:pPr>
            <w:r w:rsidRPr="00CA6CC2">
              <w:rPr>
                <w:rFonts w:ascii="Book Antiqua" w:eastAsia="CIDFont+F2" w:hAnsi="Book Antiqua"/>
                <w:color w:val="000000"/>
                <w:w w:val="102"/>
              </w:rPr>
              <w:t>6</w:t>
            </w:r>
          </w:p>
        </w:tc>
        <w:tc>
          <w:tcPr>
            <w:tcW w:w="1953" w:type="dxa"/>
            <w:tcBorders>
              <w:top w:val="single" w:sz="6" w:space="0" w:color="000000"/>
              <w:left w:val="single" w:sz="7" w:space="0" w:color="000000"/>
              <w:bottom w:val="single" w:sz="7" w:space="0" w:color="000000"/>
              <w:right w:val="single" w:sz="6" w:space="0" w:color="000000"/>
            </w:tcBorders>
            <w:tcMar>
              <w:left w:w="0" w:type="dxa"/>
              <w:right w:w="0" w:type="dxa"/>
            </w:tcMar>
          </w:tcPr>
          <w:p w14:paraId="0C157CC1" w14:textId="77777777" w:rsidR="00FA3C0B" w:rsidRPr="00CA6CC2" w:rsidRDefault="00FA3C0B" w:rsidP="00FA3C0B">
            <w:pPr>
              <w:autoSpaceDE w:val="0"/>
              <w:autoSpaceDN w:val="0"/>
              <w:spacing w:before="154" w:after="0" w:line="254" w:lineRule="exact"/>
              <w:ind w:left="24"/>
              <w:rPr>
                <w:rFonts w:ascii="Book Antiqua" w:hAnsi="Book Antiqua"/>
              </w:rPr>
            </w:pPr>
            <w:r w:rsidRPr="00CA6CC2">
              <w:rPr>
                <w:rFonts w:ascii="Book Antiqua" w:eastAsia="CIDFont+F2" w:hAnsi="Book Antiqua"/>
                <w:color w:val="000000"/>
                <w:w w:val="102"/>
              </w:rPr>
              <w:t>Place of Incorporation/ Registration</w:t>
            </w:r>
          </w:p>
        </w:tc>
        <w:tc>
          <w:tcPr>
            <w:tcW w:w="2339" w:type="dxa"/>
            <w:tcBorders>
              <w:top w:val="single" w:sz="1" w:space="0" w:color="000000"/>
              <w:left w:val="single" w:sz="6" w:space="0" w:color="000000"/>
              <w:bottom w:val="single" w:sz="0" w:space="0" w:color="000000"/>
              <w:right w:val="single" w:sz="0" w:space="0" w:color="000000"/>
            </w:tcBorders>
            <w:shd w:val="clear" w:color="auto" w:fill="auto"/>
            <w:tcMar>
              <w:left w:w="0" w:type="dxa"/>
              <w:right w:w="0" w:type="dxa"/>
            </w:tcMar>
          </w:tcPr>
          <w:p w14:paraId="2F5FA7FE"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629" w:type="dxa"/>
            <w:tcBorders>
              <w:top w:val="single" w:sz="1" w:space="0" w:color="000000"/>
              <w:left w:val="single" w:sz="0" w:space="0" w:color="000000"/>
              <w:bottom w:val="single" w:sz="0" w:space="0" w:color="000000"/>
              <w:right w:val="single" w:sz="1" w:space="0" w:color="000000"/>
            </w:tcBorders>
            <w:tcMar>
              <w:left w:w="0" w:type="dxa"/>
              <w:right w:w="0" w:type="dxa"/>
            </w:tcMar>
          </w:tcPr>
          <w:p w14:paraId="03BC97BD"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467" w:type="dxa"/>
            <w:tcBorders>
              <w:top w:val="single" w:sz="1" w:space="0" w:color="000000"/>
              <w:left w:val="single" w:sz="1" w:space="0" w:color="000000"/>
              <w:bottom w:val="single" w:sz="0" w:space="0" w:color="000000"/>
              <w:right w:val="single" w:sz="1" w:space="0" w:color="000000"/>
            </w:tcBorders>
            <w:tcMar>
              <w:left w:w="0" w:type="dxa"/>
              <w:right w:w="0" w:type="dxa"/>
            </w:tcMar>
          </w:tcPr>
          <w:p w14:paraId="7515E6AD"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1ADBCEBC" w14:textId="77777777" w:rsidTr="00F06CA9">
        <w:trPr>
          <w:trHeight w:hRule="exact" w:val="920"/>
        </w:trPr>
        <w:tc>
          <w:tcPr>
            <w:tcW w:w="813" w:type="dxa"/>
            <w:tcBorders>
              <w:top w:val="single" w:sz="7" w:space="0" w:color="000000"/>
              <w:left w:val="single" w:sz="7" w:space="0" w:color="000000"/>
              <w:bottom w:val="single" w:sz="6" w:space="0" w:color="000000"/>
              <w:right w:val="single" w:sz="7" w:space="0" w:color="000000"/>
            </w:tcBorders>
            <w:tcMar>
              <w:left w:w="0" w:type="dxa"/>
              <w:right w:w="0" w:type="dxa"/>
            </w:tcMar>
          </w:tcPr>
          <w:p w14:paraId="73B0C443" w14:textId="77777777" w:rsidR="00FA3C0B" w:rsidRPr="00CA6CC2" w:rsidRDefault="00FA3C0B" w:rsidP="00FA3C0B">
            <w:pPr>
              <w:autoSpaceDE w:val="0"/>
              <w:autoSpaceDN w:val="0"/>
              <w:spacing w:before="6" w:after="0" w:line="234" w:lineRule="exact"/>
              <w:jc w:val="center"/>
              <w:rPr>
                <w:rFonts w:ascii="Book Antiqua" w:hAnsi="Book Antiqua"/>
              </w:rPr>
            </w:pPr>
            <w:r w:rsidRPr="00CA6CC2">
              <w:rPr>
                <w:rFonts w:ascii="Book Antiqua" w:eastAsia="CIDFont+F2" w:hAnsi="Book Antiqua"/>
                <w:color w:val="000000"/>
                <w:w w:val="102"/>
              </w:rPr>
              <w:t>7</w:t>
            </w:r>
          </w:p>
        </w:tc>
        <w:tc>
          <w:tcPr>
            <w:tcW w:w="1953" w:type="dxa"/>
            <w:tcBorders>
              <w:top w:val="single" w:sz="7" w:space="0" w:color="000000"/>
              <w:left w:val="single" w:sz="7" w:space="0" w:color="000000"/>
              <w:bottom w:val="single" w:sz="6" w:space="0" w:color="000000"/>
              <w:right w:val="single" w:sz="6" w:space="0" w:color="000000"/>
            </w:tcBorders>
            <w:tcMar>
              <w:left w:w="0" w:type="dxa"/>
              <w:right w:w="0" w:type="dxa"/>
            </w:tcMar>
          </w:tcPr>
          <w:p w14:paraId="5F662849" w14:textId="77777777" w:rsidR="00FA3C0B" w:rsidRPr="00CA6CC2" w:rsidRDefault="00FA3C0B" w:rsidP="00FA3C0B">
            <w:pPr>
              <w:autoSpaceDE w:val="0"/>
              <w:autoSpaceDN w:val="0"/>
              <w:spacing w:before="132" w:after="0" w:line="254" w:lineRule="exact"/>
              <w:ind w:left="24"/>
              <w:rPr>
                <w:rFonts w:ascii="Book Antiqua" w:hAnsi="Book Antiqua"/>
              </w:rPr>
            </w:pPr>
            <w:r w:rsidRPr="00CA6CC2">
              <w:rPr>
                <w:rFonts w:ascii="Book Antiqua" w:eastAsia="CIDFont+F2" w:hAnsi="Book Antiqua"/>
                <w:color w:val="000000"/>
                <w:w w:val="102"/>
              </w:rPr>
              <w:t>Year of Incorporation/ Registration</w:t>
            </w:r>
          </w:p>
        </w:tc>
        <w:tc>
          <w:tcPr>
            <w:tcW w:w="2339" w:type="dxa"/>
            <w:tcBorders>
              <w:top w:val="single" w:sz="0" w:space="0" w:color="000000"/>
              <w:left w:val="single" w:sz="6" w:space="0" w:color="000000"/>
              <w:bottom w:val="single" w:sz="1" w:space="0" w:color="000000"/>
              <w:right w:val="single" w:sz="0" w:space="0" w:color="000000"/>
            </w:tcBorders>
            <w:shd w:val="clear" w:color="auto" w:fill="auto"/>
            <w:tcMar>
              <w:left w:w="0" w:type="dxa"/>
              <w:right w:w="0" w:type="dxa"/>
            </w:tcMar>
          </w:tcPr>
          <w:p w14:paraId="6D2472BA"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629" w:type="dxa"/>
            <w:tcBorders>
              <w:top w:val="single" w:sz="0" w:space="0" w:color="000000"/>
              <w:left w:val="single" w:sz="0" w:space="0" w:color="000000"/>
              <w:bottom w:val="single" w:sz="1" w:space="0" w:color="000000"/>
              <w:right w:val="single" w:sz="1" w:space="0" w:color="000000"/>
            </w:tcBorders>
            <w:tcMar>
              <w:left w:w="0" w:type="dxa"/>
              <w:right w:w="0" w:type="dxa"/>
            </w:tcMar>
          </w:tcPr>
          <w:p w14:paraId="2A522D3A"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467" w:type="dxa"/>
            <w:tcBorders>
              <w:top w:val="single" w:sz="0" w:space="0" w:color="000000"/>
              <w:left w:val="single" w:sz="1" w:space="0" w:color="000000"/>
              <w:bottom w:val="single" w:sz="1" w:space="0" w:color="000000"/>
              <w:right w:val="single" w:sz="1" w:space="0" w:color="000000"/>
            </w:tcBorders>
            <w:tcMar>
              <w:left w:w="0" w:type="dxa"/>
              <w:right w:w="0" w:type="dxa"/>
            </w:tcMar>
          </w:tcPr>
          <w:p w14:paraId="2D9DD407"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6DBD92D2" w14:textId="77777777" w:rsidTr="00F06CA9">
        <w:trPr>
          <w:trHeight w:hRule="exact" w:val="273"/>
        </w:trPr>
        <w:tc>
          <w:tcPr>
            <w:tcW w:w="813" w:type="dxa"/>
            <w:tcBorders>
              <w:top w:val="single" w:sz="6" w:space="0" w:color="000000"/>
              <w:left w:val="single" w:sz="7" w:space="0" w:color="000000"/>
              <w:bottom w:val="single" w:sz="6" w:space="0" w:color="000000"/>
              <w:right w:val="single" w:sz="7" w:space="0" w:color="000000"/>
            </w:tcBorders>
            <w:tcMar>
              <w:left w:w="0" w:type="dxa"/>
              <w:right w:w="0" w:type="dxa"/>
            </w:tcMar>
          </w:tcPr>
          <w:p w14:paraId="7D96D2FE" w14:textId="77777777" w:rsidR="00FA3C0B" w:rsidRPr="00CA6CC2" w:rsidRDefault="00FA3C0B" w:rsidP="00FA3C0B">
            <w:pPr>
              <w:autoSpaceDE w:val="0"/>
              <w:autoSpaceDN w:val="0"/>
              <w:spacing w:before="8" w:after="0" w:line="234" w:lineRule="exact"/>
              <w:jc w:val="center"/>
              <w:rPr>
                <w:rFonts w:ascii="Book Antiqua" w:hAnsi="Book Antiqua"/>
              </w:rPr>
            </w:pPr>
            <w:r w:rsidRPr="00CA6CC2">
              <w:rPr>
                <w:rFonts w:ascii="Book Antiqua" w:eastAsia="CIDFont+F2" w:hAnsi="Book Antiqua"/>
                <w:color w:val="000000"/>
                <w:w w:val="102"/>
              </w:rPr>
              <w:t>8</w:t>
            </w:r>
          </w:p>
        </w:tc>
        <w:tc>
          <w:tcPr>
            <w:tcW w:w="1953" w:type="dxa"/>
            <w:tcBorders>
              <w:top w:val="single" w:sz="6" w:space="0" w:color="000000"/>
              <w:left w:val="single" w:sz="7" w:space="0" w:color="000000"/>
              <w:bottom w:val="single" w:sz="6" w:space="0" w:color="000000"/>
              <w:right w:val="single" w:sz="6" w:space="0" w:color="000000"/>
            </w:tcBorders>
            <w:tcMar>
              <w:left w:w="0" w:type="dxa"/>
              <w:right w:w="0" w:type="dxa"/>
            </w:tcMar>
          </w:tcPr>
          <w:p w14:paraId="1E294C2B" w14:textId="77777777" w:rsidR="00FA3C0B" w:rsidRPr="00CA6CC2" w:rsidRDefault="00FA3C0B" w:rsidP="00FA3C0B">
            <w:pPr>
              <w:autoSpaceDE w:val="0"/>
              <w:autoSpaceDN w:val="0"/>
              <w:spacing w:before="18" w:after="0" w:line="234" w:lineRule="exact"/>
              <w:ind w:left="24"/>
              <w:rPr>
                <w:rFonts w:ascii="Book Antiqua" w:hAnsi="Book Antiqua"/>
              </w:rPr>
            </w:pPr>
            <w:r w:rsidRPr="00CA6CC2">
              <w:rPr>
                <w:rFonts w:ascii="Book Antiqua" w:eastAsia="CIDFont+F2" w:hAnsi="Book Antiqua"/>
                <w:color w:val="000000"/>
                <w:w w:val="102"/>
              </w:rPr>
              <w:t xml:space="preserve">Nationality of </w:t>
            </w:r>
          </w:p>
        </w:tc>
        <w:tc>
          <w:tcPr>
            <w:tcW w:w="2339" w:type="dxa"/>
            <w:tcBorders>
              <w:top w:val="single" w:sz="1" w:space="0" w:color="000000"/>
              <w:left w:val="single" w:sz="6" w:space="0" w:color="000000"/>
              <w:bottom w:val="single" w:sz="0" w:space="0" w:color="000000"/>
              <w:right w:val="single" w:sz="0" w:space="0" w:color="000000"/>
            </w:tcBorders>
            <w:shd w:val="clear" w:color="auto" w:fill="auto"/>
            <w:tcMar>
              <w:left w:w="0" w:type="dxa"/>
              <w:right w:w="0" w:type="dxa"/>
            </w:tcMar>
          </w:tcPr>
          <w:p w14:paraId="315BC4B2"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629" w:type="dxa"/>
            <w:tcBorders>
              <w:top w:val="single" w:sz="1" w:space="0" w:color="000000"/>
              <w:left w:val="single" w:sz="0" w:space="0" w:color="000000"/>
              <w:bottom w:val="single" w:sz="0" w:space="0" w:color="000000"/>
              <w:right w:val="single" w:sz="1" w:space="0" w:color="000000"/>
            </w:tcBorders>
            <w:tcMar>
              <w:left w:w="0" w:type="dxa"/>
              <w:right w:w="0" w:type="dxa"/>
            </w:tcMar>
          </w:tcPr>
          <w:p w14:paraId="2895A78C"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467" w:type="dxa"/>
            <w:tcBorders>
              <w:top w:val="single" w:sz="1" w:space="0" w:color="000000"/>
              <w:left w:val="single" w:sz="1" w:space="0" w:color="000000"/>
              <w:bottom w:val="single" w:sz="0" w:space="0" w:color="000000"/>
              <w:right w:val="single" w:sz="1" w:space="0" w:color="000000"/>
            </w:tcBorders>
            <w:tcMar>
              <w:left w:w="0" w:type="dxa"/>
              <w:right w:w="0" w:type="dxa"/>
            </w:tcMar>
          </w:tcPr>
          <w:p w14:paraId="10497942"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323CA413" w14:textId="77777777" w:rsidTr="00F06CA9">
        <w:trPr>
          <w:trHeight w:hRule="exact" w:val="275"/>
        </w:trPr>
        <w:tc>
          <w:tcPr>
            <w:tcW w:w="813" w:type="dxa"/>
            <w:tcBorders>
              <w:top w:val="single" w:sz="6" w:space="0" w:color="000000"/>
              <w:left w:val="single" w:sz="7" w:space="0" w:color="000000"/>
              <w:bottom w:val="single" w:sz="7" w:space="0" w:color="000000"/>
              <w:right w:val="single" w:sz="7" w:space="0" w:color="000000"/>
            </w:tcBorders>
            <w:tcMar>
              <w:left w:w="0" w:type="dxa"/>
              <w:right w:w="0" w:type="dxa"/>
            </w:tcMar>
          </w:tcPr>
          <w:p w14:paraId="1CB664D2" w14:textId="77777777" w:rsidR="00FA3C0B" w:rsidRPr="00CA6CC2" w:rsidRDefault="00FA3C0B" w:rsidP="00FA3C0B">
            <w:pPr>
              <w:rPr>
                <w:rFonts w:ascii="Book Antiqua" w:hAnsi="Book Antiqua"/>
              </w:rPr>
            </w:pPr>
          </w:p>
        </w:tc>
        <w:tc>
          <w:tcPr>
            <w:tcW w:w="1953" w:type="dxa"/>
            <w:tcBorders>
              <w:top w:val="single" w:sz="6" w:space="0" w:color="000000"/>
              <w:left w:val="single" w:sz="7" w:space="0" w:color="000000"/>
              <w:bottom w:val="single" w:sz="7" w:space="0" w:color="000000"/>
              <w:right w:val="single" w:sz="6" w:space="0" w:color="000000"/>
            </w:tcBorders>
            <w:tcMar>
              <w:left w:w="0" w:type="dxa"/>
              <w:right w:w="0" w:type="dxa"/>
            </w:tcMar>
          </w:tcPr>
          <w:p w14:paraId="1C46A0BC" w14:textId="77777777" w:rsidR="00FA3C0B" w:rsidRPr="00CA6CC2" w:rsidRDefault="00FA3C0B" w:rsidP="00FA3C0B">
            <w:pPr>
              <w:autoSpaceDE w:val="0"/>
              <w:autoSpaceDN w:val="0"/>
              <w:spacing w:before="8" w:after="0" w:line="234" w:lineRule="exact"/>
              <w:ind w:left="24"/>
              <w:rPr>
                <w:rFonts w:ascii="Book Antiqua" w:hAnsi="Book Antiqua"/>
              </w:rPr>
            </w:pPr>
            <w:r w:rsidRPr="00CA6CC2">
              <w:rPr>
                <w:rFonts w:ascii="Book Antiqua" w:eastAsia="CIDFont+F2" w:hAnsi="Book Antiqua"/>
                <w:color w:val="000000"/>
                <w:w w:val="102"/>
              </w:rPr>
              <w:t>Owner (i)</w:t>
            </w:r>
          </w:p>
        </w:tc>
        <w:tc>
          <w:tcPr>
            <w:tcW w:w="2339" w:type="dxa"/>
            <w:tcBorders>
              <w:top w:val="single" w:sz="0" w:space="0" w:color="000000"/>
              <w:left w:val="single" w:sz="6" w:space="0" w:color="000000"/>
              <w:bottom w:val="single" w:sz="0" w:space="0" w:color="000000"/>
              <w:right w:val="single" w:sz="0" w:space="0" w:color="000000"/>
            </w:tcBorders>
            <w:shd w:val="clear" w:color="auto" w:fill="auto"/>
            <w:tcMar>
              <w:left w:w="0" w:type="dxa"/>
              <w:right w:w="0" w:type="dxa"/>
            </w:tcMar>
          </w:tcPr>
          <w:p w14:paraId="5C911AF8"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629" w:type="dxa"/>
            <w:tcBorders>
              <w:top w:val="single" w:sz="0" w:space="0" w:color="000000"/>
              <w:left w:val="single" w:sz="0" w:space="0" w:color="000000"/>
              <w:bottom w:val="single" w:sz="0" w:space="0" w:color="000000"/>
              <w:right w:val="single" w:sz="1" w:space="0" w:color="000000"/>
            </w:tcBorders>
            <w:tcMar>
              <w:left w:w="0" w:type="dxa"/>
              <w:right w:w="0" w:type="dxa"/>
            </w:tcMar>
          </w:tcPr>
          <w:p w14:paraId="45C491A8"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467" w:type="dxa"/>
            <w:tcBorders>
              <w:top w:val="single" w:sz="0" w:space="0" w:color="000000"/>
              <w:left w:val="single" w:sz="1" w:space="0" w:color="000000"/>
              <w:bottom w:val="single" w:sz="0" w:space="0" w:color="000000"/>
              <w:right w:val="single" w:sz="1" w:space="0" w:color="000000"/>
            </w:tcBorders>
            <w:tcMar>
              <w:left w:w="0" w:type="dxa"/>
              <w:right w:w="0" w:type="dxa"/>
            </w:tcMar>
          </w:tcPr>
          <w:p w14:paraId="2114B3A6"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3975B8EE" w14:textId="77777777" w:rsidTr="00F06CA9">
        <w:trPr>
          <w:trHeight w:hRule="exact" w:val="273"/>
        </w:trPr>
        <w:tc>
          <w:tcPr>
            <w:tcW w:w="813" w:type="dxa"/>
            <w:tcBorders>
              <w:top w:val="single" w:sz="7" w:space="0" w:color="000000"/>
              <w:left w:val="single" w:sz="7" w:space="0" w:color="000000"/>
              <w:bottom w:val="single" w:sz="7" w:space="0" w:color="000000"/>
              <w:right w:val="single" w:sz="7" w:space="0" w:color="000000"/>
            </w:tcBorders>
            <w:tcMar>
              <w:left w:w="0" w:type="dxa"/>
              <w:right w:w="0" w:type="dxa"/>
            </w:tcMar>
          </w:tcPr>
          <w:p w14:paraId="5B6F2C4A" w14:textId="77777777" w:rsidR="00FA3C0B" w:rsidRPr="00CA6CC2" w:rsidRDefault="00FA3C0B" w:rsidP="00FA3C0B">
            <w:pPr>
              <w:rPr>
                <w:rFonts w:ascii="Book Antiqua" w:hAnsi="Book Antiqua"/>
              </w:rPr>
            </w:pPr>
          </w:p>
        </w:tc>
        <w:tc>
          <w:tcPr>
            <w:tcW w:w="1953" w:type="dxa"/>
            <w:tcBorders>
              <w:top w:val="single" w:sz="7" w:space="0" w:color="000000"/>
              <w:left w:val="single" w:sz="7" w:space="0" w:color="000000"/>
              <w:bottom w:val="single" w:sz="7" w:space="0" w:color="000000"/>
              <w:right w:val="single" w:sz="6" w:space="0" w:color="000000"/>
            </w:tcBorders>
            <w:tcMar>
              <w:left w:w="0" w:type="dxa"/>
              <w:right w:w="0" w:type="dxa"/>
            </w:tcMar>
          </w:tcPr>
          <w:p w14:paraId="53030659" w14:textId="77777777" w:rsidR="00FA3C0B" w:rsidRPr="00CA6CC2" w:rsidRDefault="00FA3C0B" w:rsidP="00FA3C0B">
            <w:pPr>
              <w:autoSpaceDE w:val="0"/>
              <w:autoSpaceDN w:val="0"/>
              <w:spacing w:before="8" w:after="0" w:line="234" w:lineRule="exact"/>
              <w:ind w:left="24"/>
              <w:rPr>
                <w:rFonts w:ascii="Book Antiqua" w:hAnsi="Book Antiqua"/>
              </w:rPr>
            </w:pPr>
            <w:r w:rsidRPr="00CA6CC2">
              <w:rPr>
                <w:rFonts w:ascii="Book Antiqua" w:eastAsia="CIDFont+F2" w:hAnsi="Book Antiqua"/>
                <w:color w:val="000000"/>
                <w:w w:val="102"/>
              </w:rPr>
              <w:t>Owner (ii)</w:t>
            </w:r>
          </w:p>
        </w:tc>
        <w:tc>
          <w:tcPr>
            <w:tcW w:w="2339" w:type="dxa"/>
            <w:tcBorders>
              <w:top w:val="single" w:sz="0" w:space="0" w:color="000000"/>
              <w:left w:val="single" w:sz="6" w:space="0" w:color="000000"/>
              <w:bottom w:val="single" w:sz="0" w:space="0" w:color="000000"/>
              <w:right w:val="single" w:sz="0" w:space="0" w:color="000000"/>
            </w:tcBorders>
            <w:shd w:val="clear" w:color="auto" w:fill="auto"/>
            <w:tcMar>
              <w:left w:w="0" w:type="dxa"/>
              <w:right w:w="0" w:type="dxa"/>
            </w:tcMar>
          </w:tcPr>
          <w:p w14:paraId="36175AA6"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629" w:type="dxa"/>
            <w:tcBorders>
              <w:top w:val="single" w:sz="0" w:space="0" w:color="000000"/>
              <w:left w:val="single" w:sz="0" w:space="0" w:color="000000"/>
              <w:bottom w:val="single" w:sz="0" w:space="0" w:color="000000"/>
              <w:right w:val="single" w:sz="1" w:space="0" w:color="000000"/>
            </w:tcBorders>
            <w:tcMar>
              <w:left w:w="0" w:type="dxa"/>
              <w:right w:w="0" w:type="dxa"/>
            </w:tcMar>
          </w:tcPr>
          <w:p w14:paraId="38FD75BC"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467" w:type="dxa"/>
            <w:tcBorders>
              <w:top w:val="single" w:sz="0" w:space="0" w:color="000000"/>
              <w:left w:val="single" w:sz="1" w:space="0" w:color="000000"/>
              <w:bottom w:val="single" w:sz="0" w:space="0" w:color="000000"/>
              <w:right w:val="single" w:sz="1" w:space="0" w:color="000000"/>
            </w:tcBorders>
            <w:tcMar>
              <w:left w:w="0" w:type="dxa"/>
              <w:right w:w="0" w:type="dxa"/>
            </w:tcMar>
          </w:tcPr>
          <w:p w14:paraId="6E9A888F" w14:textId="77777777" w:rsidR="00FA3C0B" w:rsidRPr="00117310" w:rsidRDefault="00FA3C0B" w:rsidP="00117310">
            <w:pPr>
              <w:autoSpaceDE w:val="0"/>
              <w:autoSpaceDN w:val="0"/>
              <w:spacing w:before="126" w:after="0" w:line="234" w:lineRule="exact"/>
              <w:ind w:left="26"/>
              <w:rPr>
                <w:rFonts w:ascii="Book Antiqua" w:hAnsi="Book Antiqua"/>
              </w:rPr>
            </w:pPr>
          </w:p>
        </w:tc>
      </w:tr>
      <w:tr w:rsidR="00FA3C0B" w:rsidRPr="00CA6CC2" w14:paraId="11A7929E" w14:textId="77777777" w:rsidTr="00F06CA9">
        <w:trPr>
          <w:trHeight w:hRule="exact" w:val="273"/>
        </w:trPr>
        <w:tc>
          <w:tcPr>
            <w:tcW w:w="813" w:type="dxa"/>
            <w:tcBorders>
              <w:top w:val="single" w:sz="7" w:space="0" w:color="000000"/>
              <w:left w:val="single" w:sz="7" w:space="0" w:color="000000"/>
              <w:bottom w:val="single" w:sz="6" w:space="0" w:color="000000"/>
              <w:right w:val="single" w:sz="7" w:space="0" w:color="000000"/>
            </w:tcBorders>
            <w:tcMar>
              <w:left w:w="0" w:type="dxa"/>
              <w:right w:w="0" w:type="dxa"/>
            </w:tcMar>
          </w:tcPr>
          <w:p w14:paraId="74445A59" w14:textId="77777777" w:rsidR="00FA3C0B" w:rsidRPr="00CA6CC2" w:rsidRDefault="00FA3C0B" w:rsidP="00FA3C0B">
            <w:pPr>
              <w:rPr>
                <w:rFonts w:ascii="Book Antiqua" w:hAnsi="Book Antiqua"/>
              </w:rPr>
            </w:pPr>
          </w:p>
        </w:tc>
        <w:tc>
          <w:tcPr>
            <w:tcW w:w="1953" w:type="dxa"/>
            <w:tcBorders>
              <w:top w:val="single" w:sz="7" w:space="0" w:color="000000"/>
              <w:left w:val="single" w:sz="7" w:space="0" w:color="000000"/>
              <w:bottom w:val="single" w:sz="6" w:space="0" w:color="000000"/>
              <w:right w:val="single" w:sz="6" w:space="0" w:color="000000"/>
            </w:tcBorders>
            <w:tcMar>
              <w:left w:w="0" w:type="dxa"/>
              <w:right w:w="0" w:type="dxa"/>
            </w:tcMar>
          </w:tcPr>
          <w:p w14:paraId="7D4B0B01" w14:textId="77777777" w:rsidR="00FA3C0B" w:rsidRPr="00CA6CC2" w:rsidRDefault="00FA3C0B" w:rsidP="00FA3C0B">
            <w:pPr>
              <w:autoSpaceDE w:val="0"/>
              <w:autoSpaceDN w:val="0"/>
              <w:spacing w:before="6" w:after="0" w:line="234" w:lineRule="exact"/>
              <w:ind w:left="24"/>
              <w:rPr>
                <w:rFonts w:ascii="Book Antiqua" w:hAnsi="Book Antiqua"/>
              </w:rPr>
            </w:pPr>
            <w:r w:rsidRPr="00CA6CC2">
              <w:rPr>
                <w:rFonts w:ascii="Book Antiqua" w:eastAsia="CIDFont+F2" w:hAnsi="Book Antiqua"/>
                <w:color w:val="000000"/>
                <w:w w:val="102"/>
              </w:rPr>
              <w:t>Owner (iii)</w:t>
            </w:r>
          </w:p>
        </w:tc>
        <w:tc>
          <w:tcPr>
            <w:tcW w:w="2339" w:type="dxa"/>
            <w:tcBorders>
              <w:top w:val="single" w:sz="0" w:space="0" w:color="000000"/>
              <w:left w:val="single" w:sz="6" w:space="0" w:color="000000"/>
              <w:bottom w:val="single" w:sz="6" w:space="0" w:color="000000"/>
              <w:right w:val="single" w:sz="0" w:space="0" w:color="000000"/>
            </w:tcBorders>
            <w:shd w:val="clear" w:color="auto" w:fill="auto"/>
            <w:tcMar>
              <w:left w:w="0" w:type="dxa"/>
              <w:right w:w="0" w:type="dxa"/>
            </w:tcMar>
          </w:tcPr>
          <w:p w14:paraId="42F21D2C"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629" w:type="dxa"/>
            <w:tcBorders>
              <w:top w:val="single" w:sz="0" w:space="0" w:color="000000"/>
              <w:left w:val="single" w:sz="0" w:space="0" w:color="000000"/>
              <w:bottom w:val="single" w:sz="6" w:space="0" w:color="000000"/>
              <w:right w:val="single" w:sz="1" w:space="0" w:color="000000"/>
            </w:tcBorders>
            <w:tcMar>
              <w:left w:w="0" w:type="dxa"/>
              <w:right w:w="0" w:type="dxa"/>
            </w:tcMar>
          </w:tcPr>
          <w:p w14:paraId="5D560BE8" w14:textId="77777777" w:rsidR="00FA3C0B" w:rsidRPr="00117310" w:rsidRDefault="00FA3C0B" w:rsidP="00117310">
            <w:pPr>
              <w:autoSpaceDE w:val="0"/>
              <w:autoSpaceDN w:val="0"/>
              <w:spacing w:before="126" w:after="0" w:line="234" w:lineRule="exact"/>
              <w:ind w:left="26"/>
              <w:rPr>
                <w:rFonts w:ascii="Book Antiqua" w:hAnsi="Book Antiqua"/>
              </w:rPr>
            </w:pPr>
          </w:p>
        </w:tc>
        <w:tc>
          <w:tcPr>
            <w:tcW w:w="2467" w:type="dxa"/>
            <w:tcBorders>
              <w:top w:val="single" w:sz="0" w:space="0" w:color="000000"/>
              <w:left w:val="single" w:sz="1" w:space="0" w:color="000000"/>
              <w:bottom w:val="single" w:sz="6" w:space="0" w:color="000000"/>
              <w:right w:val="single" w:sz="1" w:space="0" w:color="000000"/>
            </w:tcBorders>
            <w:tcMar>
              <w:left w:w="0" w:type="dxa"/>
              <w:right w:w="0" w:type="dxa"/>
            </w:tcMar>
          </w:tcPr>
          <w:p w14:paraId="4913A4D6" w14:textId="77777777" w:rsidR="00FA3C0B" w:rsidRPr="00117310" w:rsidRDefault="00FA3C0B" w:rsidP="00117310">
            <w:pPr>
              <w:autoSpaceDE w:val="0"/>
              <w:autoSpaceDN w:val="0"/>
              <w:spacing w:before="126" w:after="0" w:line="234" w:lineRule="exact"/>
              <w:ind w:left="26"/>
              <w:rPr>
                <w:rFonts w:ascii="Book Antiqua" w:hAnsi="Book Antiqua"/>
              </w:rPr>
            </w:pPr>
          </w:p>
        </w:tc>
      </w:tr>
    </w:tbl>
    <w:p w14:paraId="64B067F3" w14:textId="77777777" w:rsidR="00A3186F" w:rsidRPr="00CA6CC2" w:rsidRDefault="00A3186F">
      <w:pPr>
        <w:autoSpaceDE w:val="0"/>
        <w:autoSpaceDN w:val="0"/>
        <w:spacing w:after="0" w:line="238" w:lineRule="exact"/>
        <w:rPr>
          <w:rFonts w:ascii="Book Antiqua" w:hAnsi="Book Antiqua"/>
        </w:rPr>
      </w:pPr>
    </w:p>
    <w:tbl>
      <w:tblPr>
        <w:tblW w:w="0" w:type="auto"/>
        <w:tblInd w:w="284" w:type="dxa"/>
        <w:tblLayout w:type="fixed"/>
        <w:tblLook w:val="04A0" w:firstRow="1" w:lastRow="0" w:firstColumn="1" w:lastColumn="0" w:noHBand="0" w:noVBand="1"/>
      </w:tblPr>
      <w:tblGrid>
        <w:gridCol w:w="600"/>
        <w:gridCol w:w="9840"/>
      </w:tblGrid>
      <w:tr w:rsidR="00A3186F" w:rsidRPr="00CA6CC2" w14:paraId="18DAE042" w14:textId="77777777" w:rsidTr="00B455EE">
        <w:trPr>
          <w:trHeight w:hRule="exact" w:val="1038"/>
        </w:trPr>
        <w:tc>
          <w:tcPr>
            <w:tcW w:w="600" w:type="dxa"/>
            <w:tcMar>
              <w:left w:w="0" w:type="dxa"/>
              <w:right w:w="0" w:type="dxa"/>
            </w:tcMar>
          </w:tcPr>
          <w:p w14:paraId="73A5B503" w14:textId="02F461A2" w:rsidR="00A3186F" w:rsidRPr="00CA6CC2" w:rsidRDefault="00D72CBC" w:rsidP="00B455EE">
            <w:pPr>
              <w:autoSpaceDE w:val="0"/>
              <w:autoSpaceDN w:val="0"/>
              <w:spacing w:after="0" w:line="440" w:lineRule="exact"/>
              <w:ind w:right="18"/>
              <w:rPr>
                <w:rFonts w:ascii="Book Antiqua" w:hAnsi="Book Antiqua"/>
              </w:rPr>
            </w:pPr>
            <w:r w:rsidRPr="00CA6CC2">
              <w:rPr>
                <w:rFonts w:ascii="Book Antiqua" w:eastAsia="CIDFont+F1" w:hAnsi="Book Antiqua"/>
                <w:b/>
                <w:color w:val="000000"/>
              </w:rPr>
              <w:t xml:space="preserve">2.0 </w:t>
            </w:r>
            <w:r w:rsidRPr="00CA6CC2">
              <w:rPr>
                <w:rFonts w:ascii="Book Antiqua" w:hAnsi="Book Antiqua"/>
              </w:rPr>
              <w:br/>
            </w:r>
            <w:r w:rsidRPr="00CA6CC2">
              <w:rPr>
                <w:rFonts w:ascii="Book Antiqua" w:eastAsia="CIDFont+F1" w:hAnsi="Book Antiqua"/>
                <w:b/>
                <w:color w:val="000000"/>
                <w:w w:val="102"/>
              </w:rPr>
              <w:t>2.0</w:t>
            </w:r>
          </w:p>
        </w:tc>
        <w:tc>
          <w:tcPr>
            <w:tcW w:w="9840" w:type="dxa"/>
            <w:tcMar>
              <w:left w:w="0" w:type="dxa"/>
              <w:right w:w="0" w:type="dxa"/>
            </w:tcMar>
          </w:tcPr>
          <w:p w14:paraId="371E1A11" w14:textId="0FDF71AD" w:rsidR="00A3186F" w:rsidRPr="00CA6CC2" w:rsidRDefault="00D72CBC">
            <w:pPr>
              <w:autoSpaceDE w:val="0"/>
              <w:autoSpaceDN w:val="0"/>
              <w:spacing w:after="0" w:line="488" w:lineRule="exact"/>
              <w:ind w:left="48" w:right="432"/>
              <w:rPr>
                <w:rFonts w:ascii="Book Antiqua" w:hAnsi="Book Antiqua"/>
              </w:rPr>
            </w:pPr>
            <w:r w:rsidRPr="00CA6CC2">
              <w:rPr>
                <w:rFonts w:ascii="Book Antiqua" w:eastAsia="CIDFont+F1" w:hAnsi="Book Antiqua"/>
                <w:b/>
                <w:color w:val="000000"/>
              </w:rPr>
              <w:t xml:space="preserve">TECHNICAL REQUIREMENTS </w:t>
            </w:r>
            <w:r w:rsidRPr="00CA6CC2">
              <w:rPr>
                <w:rFonts w:ascii="Book Antiqua" w:eastAsia="CIDFont+F4" w:hAnsi="Book Antiqua"/>
                <w:b/>
                <w:i/>
                <w:color w:val="000000"/>
              </w:rPr>
              <w:t xml:space="preserve">{Reference para 3.0 of Annexure-A (BDS)} </w:t>
            </w:r>
            <w:r w:rsidRPr="00CA6CC2">
              <w:rPr>
                <w:rFonts w:ascii="Book Antiqua" w:hAnsi="Book Antiqua"/>
              </w:rPr>
              <w:br/>
            </w:r>
            <w:r w:rsidRPr="00CA6CC2">
              <w:rPr>
                <w:rFonts w:ascii="Book Antiqua" w:eastAsia="CIDFont+F1" w:hAnsi="Book Antiqua"/>
                <w:b/>
                <w:color w:val="000000"/>
                <w:w w:val="102"/>
              </w:rPr>
              <w:t xml:space="preserve">TECHNICAL EXPERIENCE </w:t>
            </w:r>
          </w:p>
        </w:tc>
      </w:tr>
    </w:tbl>
    <w:p w14:paraId="1FDA14E7" w14:textId="08434D7B" w:rsidR="00A3186F" w:rsidRPr="00CA6CC2" w:rsidRDefault="00B455EE" w:rsidP="006B5ABB">
      <w:pPr>
        <w:autoSpaceDE w:val="0"/>
        <w:autoSpaceDN w:val="0"/>
        <w:spacing w:after="0" w:line="248" w:lineRule="exact"/>
        <w:ind w:left="932" w:right="144" w:hanging="648"/>
        <w:jc w:val="both"/>
        <w:rPr>
          <w:rFonts w:ascii="Book Antiqua" w:hAnsi="Book Antiqua"/>
        </w:rPr>
      </w:pPr>
      <w:r>
        <w:rPr>
          <w:rFonts w:ascii="Book Antiqua" w:eastAsia="CIDFont+F3" w:hAnsi="Book Antiqua"/>
          <w:i/>
          <w:color w:val="000000"/>
          <w:w w:val="102"/>
        </w:rPr>
        <w:t>2.1       (</w:t>
      </w:r>
      <w:proofErr w:type="spellStart"/>
      <w:r>
        <w:rPr>
          <w:rFonts w:ascii="Book Antiqua" w:eastAsia="CIDFont+F3" w:hAnsi="Book Antiqua"/>
          <w:i/>
          <w:color w:val="000000"/>
          <w:w w:val="102"/>
        </w:rPr>
        <w:t>i</w:t>
      </w:r>
      <w:proofErr w:type="spellEnd"/>
      <w:r>
        <w:rPr>
          <w:rFonts w:ascii="Book Antiqua" w:eastAsia="CIDFont+F3" w:hAnsi="Book Antiqua"/>
          <w:i/>
          <w:color w:val="000000"/>
          <w:w w:val="102"/>
        </w:rPr>
        <w:t xml:space="preserve">) </w:t>
      </w:r>
      <w:r w:rsidR="00C607B3" w:rsidRPr="00C607B3">
        <w:rPr>
          <w:rFonts w:ascii="Book Antiqua" w:hAnsi="Book Antiqua" w:cs="Arial"/>
          <w:i/>
          <w:iCs/>
        </w:rPr>
        <w:t xml:space="preserve">The Bidder must be a regular manufacturer of High voltage Direct Current Transmission equipment i.e. HVDC Control &amp; Protection System and Thyristor based HVDC Valve(s) who have been manufacturing these equipment for the last five (5) years or more as on the originally scheduled last date of bid submission (soft copy) .i.e. </w:t>
      </w:r>
      <w:r w:rsidR="005E0E40" w:rsidRPr="005E0E40">
        <w:rPr>
          <w:rFonts w:ascii="Book Antiqua" w:hAnsi="Book Antiqua" w:cs="Arial"/>
          <w:b/>
          <w:bCs/>
          <w:i/>
          <w:iCs/>
          <w:color w:val="FF0000"/>
          <w:sz w:val="24"/>
          <w:szCs w:val="24"/>
        </w:rPr>
        <w:t>01</w:t>
      </w:r>
      <w:r w:rsidR="00C607B3" w:rsidRPr="00C607B3">
        <w:rPr>
          <w:rFonts w:ascii="Book Antiqua" w:hAnsi="Book Antiqua" w:cs="Arial"/>
          <w:b/>
          <w:bCs/>
          <w:i/>
          <w:iCs/>
          <w:color w:val="FF0000"/>
          <w:sz w:val="24"/>
          <w:szCs w:val="24"/>
        </w:rPr>
        <w:t>.0</w:t>
      </w:r>
      <w:r w:rsidR="005E0E40">
        <w:rPr>
          <w:rFonts w:ascii="Book Antiqua" w:hAnsi="Book Antiqua" w:cs="Arial"/>
          <w:b/>
          <w:bCs/>
          <w:i/>
          <w:iCs/>
          <w:color w:val="FF0000"/>
          <w:sz w:val="24"/>
          <w:szCs w:val="24"/>
        </w:rPr>
        <w:t>6</w:t>
      </w:r>
      <w:r w:rsidR="00C607B3" w:rsidRPr="00C607B3">
        <w:rPr>
          <w:rFonts w:ascii="Book Antiqua" w:hAnsi="Book Antiqua" w:cs="Arial"/>
          <w:b/>
          <w:bCs/>
          <w:i/>
          <w:iCs/>
          <w:color w:val="FF0000"/>
          <w:sz w:val="24"/>
          <w:szCs w:val="24"/>
        </w:rPr>
        <w:t>.2026</w:t>
      </w:r>
      <w:r w:rsidR="00C607B3" w:rsidRPr="00C607B3">
        <w:rPr>
          <w:rFonts w:ascii="Book Antiqua" w:hAnsi="Book Antiqua" w:cs="Arial"/>
          <w:i/>
          <w:iCs/>
        </w:rPr>
        <w:t xml:space="preserve"> and  have engineered, manufactured, tested, supplied, erected and commissioned HVDC Control  &amp; Protection System and Thyristor based HVDC Valve(s) for at least one long distance HVDC convert</w:t>
      </w:r>
      <w:bookmarkStart w:id="0" w:name="_GoBack"/>
      <w:bookmarkEnd w:id="0"/>
      <w:r w:rsidR="00C607B3" w:rsidRPr="00C607B3">
        <w:rPr>
          <w:rFonts w:ascii="Book Antiqua" w:hAnsi="Book Antiqua" w:cs="Arial"/>
          <w:i/>
          <w:iCs/>
        </w:rPr>
        <w:t>er station or a back to back HVDC  system of a unit rating  of at least 250 MW which has been in Satisfactory Operation*  for at least two (2) years as on the originally scheduled last date of bid submission (soft copy) mentioned above</w:t>
      </w:r>
      <w:r w:rsidRPr="00CA6CC2">
        <w:rPr>
          <w:rFonts w:ascii="Book Antiqua" w:eastAsia="CIDFont+F3" w:hAnsi="Book Antiqua"/>
          <w:i/>
          <w:color w:val="000000"/>
          <w:w w:val="102"/>
        </w:rPr>
        <w:t>,</w:t>
      </w:r>
    </w:p>
    <w:p w14:paraId="0C609BFE" w14:textId="77777777" w:rsidR="00A3186F" w:rsidRPr="00CA6CC2" w:rsidRDefault="00D72CBC">
      <w:pPr>
        <w:autoSpaceDE w:val="0"/>
        <w:autoSpaceDN w:val="0"/>
        <w:spacing w:before="266" w:after="0" w:line="234" w:lineRule="exact"/>
        <w:ind w:left="932"/>
        <w:rPr>
          <w:rFonts w:ascii="Book Antiqua" w:hAnsi="Book Antiqua"/>
        </w:rPr>
      </w:pPr>
      <w:r w:rsidRPr="00CA6CC2">
        <w:rPr>
          <w:rFonts w:ascii="Book Antiqua" w:eastAsia="CIDFont+F3" w:hAnsi="Book Antiqua"/>
          <w:i/>
          <w:color w:val="000000"/>
          <w:w w:val="102"/>
        </w:rPr>
        <w:t>OR</w:t>
      </w:r>
    </w:p>
    <w:p w14:paraId="714D09FB" w14:textId="153CE4AD" w:rsidR="00A3186F" w:rsidRPr="00CA6CC2" w:rsidRDefault="00D72CBC">
      <w:pPr>
        <w:autoSpaceDE w:val="0"/>
        <w:autoSpaceDN w:val="0"/>
        <w:spacing w:before="248" w:after="0" w:line="250" w:lineRule="exact"/>
        <w:ind w:left="932"/>
        <w:rPr>
          <w:rFonts w:ascii="Book Antiqua" w:hAnsi="Book Antiqua"/>
        </w:rPr>
      </w:pPr>
      <w:r w:rsidRPr="00CA6CC2">
        <w:rPr>
          <w:rFonts w:ascii="Book Antiqua" w:eastAsia="CIDFont+F3" w:hAnsi="Book Antiqua"/>
          <w:i/>
          <w:color w:val="000000"/>
          <w:w w:val="102"/>
        </w:rPr>
        <w:t>(ii)</w:t>
      </w:r>
      <w:r w:rsidRPr="00C607B3">
        <w:rPr>
          <w:rFonts w:ascii="Book Antiqua" w:eastAsia="CIDFont+F3" w:hAnsi="Book Antiqua"/>
          <w:i/>
          <w:color w:val="000000"/>
          <w:w w:val="102"/>
        </w:rPr>
        <w:t xml:space="preserve"> </w:t>
      </w:r>
      <w:r w:rsidR="00C607B3" w:rsidRPr="00C607B3">
        <w:rPr>
          <w:rFonts w:ascii="Book Antiqua" w:hAnsi="Book Antiqua" w:cs="Arial"/>
          <w:i/>
        </w:rPr>
        <w:t xml:space="preserve">The Bidder must have supplied, erected, tested and commissioned the </w:t>
      </w:r>
      <w:proofErr w:type="spellStart"/>
      <w:r w:rsidR="00C607B3" w:rsidRPr="00C607B3">
        <w:rPr>
          <w:rFonts w:ascii="Book Antiqua" w:hAnsi="Book Antiqua" w:cs="Arial"/>
          <w:i/>
        </w:rPr>
        <w:t>equipments</w:t>
      </w:r>
      <w:proofErr w:type="spellEnd"/>
      <w:r w:rsidR="00C607B3" w:rsidRPr="00C607B3">
        <w:rPr>
          <w:rFonts w:ascii="Book Antiqua" w:hAnsi="Book Antiqua" w:cs="Arial"/>
          <w:i/>
        </w:rPr>
        <w:t xml:space="preserve"> for replacement of HVDC Control &amp; Protection System and Thyristor based HVDC Valve(s) for at least one long distance HVDC converter station or a back to back </w:t>
      </w:r>
      <w:proofErr w:type="gramStart"/>
      <w:r w:rsidR="00C607B3" w:rsidRPr="00C607B3">
        <w:rPr>
          <w:rFonts w:ascii="Book Antiqua" w:hAnsi="Book Antiqua" w:cs="Arial"/>
          <w:i/>
        </w:rPr>
        <w:t>HVDC  system</w:t>
      </w:r>
      <w:proofErr w:type="gramEnd"/>
      <w:r w:rsidR="00C607B3" w:rsidRPr="00C607B3">
        <w:rPr>
          <w:rFonts w:ascii="Book Antiqua" w:hAnsi="Book Antiqua" w:cs="Arial"/>
          <w:i/>
        </w:rPr>
        <w:t xml:space="preserve"> of a unit rating  of at least 250 MW which has been in Satisfactory Operation* for at least two (2) year after such replacement/renovation work</w:t>
      </w:r>
      <w:r w:rsidR="00C607B3" w:rsidRPr="00C607B3" w:rsidDel="008F4098">
        <w:rPr>
          <w:rFonts w:ascii="Book Antiqua" w:hAnsi="Book Antiqua" w:cs="Arial"/>
          <w:i/>
        </w:rPr>
        <w:t xml:space="preserve"> </w:t>
      </w:r>
      <w:r w:rsidR="00C607B3" w:rsidRPr="00C607B3">
        <w:rPr>
          <w:rFonts w:ascii="Book Antiqua" w:hAnsi="Book Antiqua" w:cs="Arial"/>
          <w:i/>
        </w:rPr>
        <w:t>as on the originally scheduled last date of bid submission (soft copy) mentioned above</w:t>
      </w:r>
      <w:r w:rsidRPr="00CA6CC2">
        <w:rPr>
          <w:rFonts w:ascii="Book Antiqua" w:eastAsia="CIDFont+F3" w:hAnsi="Book Antiqua"/>
          <w:i/>
          <w:color w:val="000000"/>
          <w:w w:val="102"/>
        </w:rPr>
        <w:t xml:space="preserve">, </w:t>
      </w:r>
    </w:p>
    <w:p w14:paraId="568A91D4" w14:textId="77777777" w:rsidR="00D46414" w:rsidRDefault="00D46414">
      <w:pPr>
        <w:autoSpaceDE w:val="0"/>
        <w:autoSpaceDN w:val="0"/>
        <w:spacing w:before="638" w:after="0" w:line="234" w:lineRule="exact"/>
        <w:ind w:left="932"/>
        <w:rPr>
          <w:rFonts w:ascii="Book Antiqua" w:eastAsia="CIDFont+F3" w:hAnsi="Book Antiqua"/>
          <w:i/>
          <w:color w:val="000000"/>
          <w:w w:val="102"/>
        </w:rPr>
      </w:pPr>
    </w:p>
    <w:p w14:paraId="69612ED1" w14:textId="6DF9596F" w:rsidR="00A51217" w:rsidRDefault="00A51217" w:rsidP="00A51217">
      <w:pPr>
        <w:autoSpaceDE w:val="0"/>
        <w:autoSpaceDN w:val="0"/>
        <w:spacing w:after="0" w:line="240" w:lineRule="auto"/>
        <w:ind w:left="932"/>
        <w:rPr>
          <w:rFonts w:ascii="Book Antiqua" w:eastAsia="CIDFont+F3" w:hAnsi="Book Antiqua"/>
          <w:i/>
          <w:color w:val="000000"/>
          <w:w w:val="102"/>
        </w:rPr>
      </w:pPr>
    </w:p>
    <w:p w14:paraId="11E8DB6E" w14:textId="2D36D837" w:rsidR="00C607B3" w:rsidRDefault="00C607B3" w:rsidP="00A51217">
      <w:pPr>
        <w:autoSpaceDE w:val="0"/>
        <w:autoSpaceDN w:val="0"/>
        <w:spacing w:after="0" w:line="240" w:lineRule="auto"/>
        <w:ind w:left="932"/>
        <w:rPr>
          <w:rFonts w:ascii="Book Antiqua" w:eastAsia="CIDFont+F3" w:hAnsi="Book Antiqua"/>
          <w:i/>
          <w:color w:val="000000"/>
          <w:w w:val="102"/>
        </w:rPr>
      </w:pPr>
    </w:p>
    <w:p w14:paraId="2C1173DF" w14:textId="77777777" w:rsidR="00C607B3" w:rsidRDefault="00C607B3" w:rsidP="00A51217">
      <w:pPr>
        <w:autoSpaceDE w:val="0"/>
        <w:autoSpaceDN w:val="0"/>
        <w:spacing w:after="0" w:line="240" w:lineRule="auto"/>
        <w:ind w:left="932"/>
        <w:rPr>
          <w:rFonts w:ascii="Book Antiqua" w:eastAsia="CIDFont+F3" w:hAnsi="Book Antiqua"/>
          <w:i/>
          <w:color w:val="000000"/>
          <w:w w:val="102"/>
        </w:rPr>
      </w:pPr>
    </w:p>
    <w:p w14:paraId="3FF6F12C" w14:textId="57A271A2" w:rsidR="00A51217" w:rsidRPr="005C61E2" w:rsidRDefault="00A51217" w:rsidP="00A51217">
      <w:pPr>
        <w:autoSpaceDE w:val="0"/>
        <w:autoSpaceDN w:val="0"/>
        <w:spacing w:after="0" w:line="246" w:lineRule="exact"/>
        <w:ind w:left="350" w:right="114" w:hanging="350"/>
        <w:jc w:val="both"/>
        <w:rPr>
          <w:rFonts w:ascii="Book Antiqua" w:eastAsia="CIDFont+F3" w:hAnsi="Book Antiqua"/>
          <w:i/>
          <w:color w:val="000000"/>
          <w:w w:val="102"/>
        </w:rPr>
      </w:pPr>
      <w:r>
        <w:rPr>
          <w:rFonts w:ascii="Book Antiqua" w:eastAsia="CIDFont+F3" w:hAnsi="Book Antiqua"/>
          <w:i/>
          <w:color w:val="000000"/>
          <w:w w:val="102"/>
        </w:rPr>
        <w:t xml:space="preserve">2.2 </w:t>
      </w:r>
      <w:r w:rsidR="00C607B3" w:rsidRPr="00C607B3">
        <w:rPr>
          <w:rFonts w:ascii="Book Antiqua" w:eastAsia="CIDFont+F3" w:hAnsi="Book Antiqua"/>
          <w:i/>
          <w:color w:val="000000"/>
          <w:w w:val="102"/>
        </w:rPr>
        <w:t>In case, the bidder is not meeting the requirement stipulated in para 3.1 above, he shall also be considered, provided he meets the following requirements</w:t>
      </w:r>
      <w:r w:rsidRPr="005C61E2">
        <w:rPr>
          <w:rFonts w:ascii="Book Antiqua" w:eastAsia="CIDFont+F3" w:hAnsi="Book Antiqua"/>
          <w:i/>
          <w:color w:val="000000"/>
          <w:w w:val="102"/>
        </w:rPr>
        <w:t>:</w:t>
      </w:r>
    </w:p>
    <w:p w14:paraId="7F8EE857" w14:textId="77777777" w:rsidR="00A51217" w:rsidRPr="005C61E2" w:rsidRDefault="00A51217" w:rsidP="00A51217">
      <w:pPr>
        <w:autoSpaceDE w:val="0"/>
        <w:autoSpaceDN w:val="0"/>
        <w:spacing w:after="0" w:line="246" w:lineRule="exact"/>
        <w:ind w:left="350" w:right="114" w:hanging="350"/>
        <w:jc w:val="both"/>
        <w:rPr>
          <w:rFonts w:ascii="Book Antiqua" w:eastAsia="CIDFont+F3" w:hAnsi="Book Antiqua"/>
          <w:i/>
          <w:color w:val="000000"/>
          <w:w w:val="102"/>
        </w:rPr>
      </w:pPr>
    </w:p>
    <w:p w14:paraId="28745D20" w14:textId="420B3D51" w:rsidR="00A51217" w:rsidRPr="005C61E2" w:rsidRDefault="00A51217" w:rsidP="00A51217">
      <w:pPr>
        <w:autoSpaceDE w:val="0"/>
        <w:autoSpaceDN w:val="0"/>
        <w:spacing w:after="0" w:line="246" w:lineRule="exact"/>
        <w:ind w:left="350" w:right="114" w:hanging="350"/>
        <w:jc w:val="both"/>
        <w:rPr>
          <w:rFonts w:ascii="Book Antiqua" w:eastAsia="CIDFont+F3" w:hAnsi="Book Antiqua"/>
          <w:i/>
          <w:color w:val="000000"/>
          <w:w w:val="102"/>
        </w:rPr>
      </w:pPr>
      <w:r>
        <w:rPr>
          <w:rFonts w:ascii="Book Antiqua" w:eastAsia="CIDFont+F3" w:hAnsi="Book Antiqua"/>
          <w:i/>
          <w:color w:val="000000"/>
          <w:w w:val="102"/>
        </w:rPr>
        <w:t>2</w:t>
      </w:r>
      <w:r w:rsidRPr="005C61E2">
        <w:rPr>
          <w:rFonts w:ascii="Book Antiqua" w:eastAsia="CIDFont+F3" w:hAnsi="Book Antiqua"/>
          <w:i/>
          <w:color w:val="000000"/>
          <w:w w:val="102"/>
        </w:rPr>
        <w:t>.2.1</w:t>
      </w:r>
      <w:r>
        <w:rPr>
          <w:rFonts w:ascii="Book Antiqua" w:eastAsia="CIDFont+F3" w:hAnsi="Book Antiqua"/>
          <w:i/>
          <w:color w:val="000000"/>
          <w:w w:val="102"/>
        </w:rPr>
        <w:t xml:space="preserve"> </w:t>
      </w:r>
      <w:r w:rsidR="00C607B3" w:rsidRPr="00C607B3">
        <w:rPr>
          <w:rFonts w:ascii="Book Antiqua" w:eastAsia="CIDFont+F3" w:hAnsi="Book Antiqua"/>
          <w:i/>
          <w:color w:val="000000"/>
          <w:w w:val="102"/>
        </w:rPr>
        <w:t>The bidder must have established manufacturing/assembling and testing facilities in India for Thyristor based HVDC Valve(s) or  HVDC Control &amp; Protection system or Converter Transformer, based on the technological support of the Parent/Principal/Group Company and the bidder must have manufactured/assembled, tested &amp; supplied at least Thyristor based HVDC Valve(s) or  HVDC Control &amp; Protection system or Converter Transformer for one long distance HVDC Converter Station or a Back-to-Back HVDC System of unit rating of at least 250 MW for HVDC Project and the same must be in satisfactory operation* as on the originally scheduled last date of bid submission (soft copy) mentioned above</w:t>
      </w:r>
      <w:r w:rsidRPr="005C61E2">
        <w:rPr>
          <w:rFonts w:ascii="Book Antiqua" w:eastAsia="CIDFont+F3" w:hAnsi="Book Antiqua"/>
          <w:i/>
          <w:color w:val="000000"/>
          <w:w w:val="102"/>
        </w:rPr>
        <w:t xml:space="preserve">. </w:t>
      </w:r>
    </w:p>
    <w:p w14:paraId="1325507F" w14:textId="77777777" w:rsidR="00A51217" w:rsidRPr="005C61E2" w:rsidRDefault="00A51217" w:rsidP="00A51217">
      <w:pPr>
        <w:autoSpaceDE w:val="0"/>
        <w:autoSpaceDN w:val="0"/>
        <w:spacing w:after="0" w:line="246" w:lineRule="exact"/>
        <w:ind w:left="350" w:right="114" w:hanging="350"/>
        <w:jc w:val="both"/>
        <w:rPr>
          <w:rFonts w:ascii="Book Antiqua" w:eastAsia="CIDFont+F3" w:hAnsi="Book Antiqua"/>
          <w:i/>
          <w:color w:val="000000"/>
          <w:w w:val="102"/>
        </w:rPr>
      </w:pPr>
    </w:p>
    <w:p w14:paraId="198DD0A3" w14:textId="16104D58" w:rsidR="00A51217" w:rsidRPr="005C61E2" w:rsidRDefault="00A51217" w:rsidP="00A51217">
      <w:pPr>
        <w:autoSpaceDE w:val="0"/>
        <w:autoSpaceDN w:val="0"/>
        <w:spacing w:after="0" w:line="246" w:lineRule="exact"/>
        <w:ind w:left="350" w:right="114" w:hanging="350"/>
        <w:jc w:val="both"/>
        <w:rPr>
          <w:rFonts w:ascii="Book Antiqua" w:eastAsia="CIDFont+F3" w:hAnsi="Book Antiqua"/>
          <w:i/>
          <w:color w:val="000000"/>
          <w:w w:val="102"/>
        </w:rPr>
      </w:pPr>
      <w:r>
        <w:rPr>
          <w:rFonts w:ascii="Book Antiqua" w:eastAsia="CIDFont+F3" w:hAnsi="Book Antiqua"/>
          <w:i/>
          <w:color w:val="000000"/>
          <w:w w:val="102"/>
        </w:rPr>
        <w:t>2</w:t>
      </w:r>
      <w:r w:rsidRPr="005C61E2">
        <w:rPr>
          <w:rFonts w:ascii="Book Antiqua" w:eastAsia="CIDFont+F3" w:hAnsi="Book Antiqua"/>
          <w:i/>
          <w:color w:val="000000"/>
          <w:w w:val="102"/>
        </w:rPr>
        <w:t xml:space="preserve">.2.2 </w:t>
      </w:r>
      <w:r w:rsidR="00C607B3" w:rsidRPr="00C607B3">
        <w:rPr>
          <w:rFonts w:ascii="Book Antiqua" w:eastAsia="CIDFont+F3" w:hAnsi="Book Antiqua"/>
          <w:i/>
          <w:color w:val="000000"/>
          <w:w w:val="102"/>
        </w:rPr>
        <w:t>The Parent/Principal/ Group Company of the bidder must meet qualification requirements mentioned at para 3.1 above</w:t>
      </w:r>
      <w:r w:rsidRPr="005C61E2">
        <w:rPr>
          <w:rFonts w:ascii="Book Antiqua" w:eastAsia="CIDFont+F3" w:hAnsi="Book Antiqua"/>
          <w:i/>
          <w:color w:val="000000"/>
          <w:w w:val="102"/>
        </w:rPr>
        <w:t>.</w:t>
      </w:r>
    </w:p>
    <w:p w14:paraId="7089AF0A" w14:textId="77777777" w:rsidR="00A51217" w:rsidRDefault="00A51217" w:rsidP="00A51217">
      <w:pPr>
        <w:autoSpaceDE w:val="0"/>
        <w:autoSpaceDN w:val="0"/>
        <w:spacing w:after="0" w:line="246" w:lineRule="exact"/>
        <w:ind w:left="350" w:right="114" w:hanging="350"/>
        <w:jc w:val="both"/>
        <w:rPr>
          <w:rFonts w:ascii="Book Antiqua" w:eastAsia="CIDFont+F3" w:hAnsi="Book Antiqua"/>
          <w:i/>
          <w:color w:val="000000"/>
          <w:w w:val="102"/>
        </w:rPr>
      </w:pPr>
    </w:p>
    <w:p w14:paraId="6D0D0AD1" w14:textId="77777777" w:rsidR="00A51217" w:rsidRDefault="00A51217" w:rsidP="00A51217">
      <w:pPr>
        <w:autoSpaceDE w:val="0"/>
        <w:autoSpaceDN w:val="0"/>
        <w:spacing w:after="0" w:line="246" w:lineRule="exact"/>
        <w:ind w:left="350" w:right="114" w:hanging="350"/>
        <w:jc w:val="both"/>
        <w:rPr>
          <w:rFonts w:ascii="Book Antiqua" w:eastAsia="CIDFont+F3" w:hAnsi="Book Antiqua"/>
          <w:i/>
          <w:color w:val="000000"/>
          <w:w w:val="102"/>
        </w:rPr>
      </w:pPr>
      <w:r>
        <w:rPr>
          <w:rFonts w:ascii="Book Antiqua" w:eastAsia="CIDFont+F3" w:hAnsi="Book Antiqua"/>
          <w:i/>
          <w:color w:val="000000"/>
          <w:w w:val="102"/>
        </w:rPr>
        <w:t>2</w:t>
      </w:r>
      <w:r w:rsidRPr="005C61E2">
        <w:rPr>
          <w:rFonts w:ascii="Book Antiqua" w:eastAsia="CIDFont+F3" w:hAnsi="Book Antiqua"/>
          <w:i/>
          <w:color w:val="000000"/>
          <w:w w:val="102"/>
        </w:rPr>
        <w:t>.2.3 The bidder shall also submit the following along with the bid:</w:t>
      </w:r>
    </w:p>
    <w:p w14:paraId="2864DB41" w14:textId="77777777" w:rsidR="00A51217" w:rsidRPr="005C61E2" w:rsidRDefault="00A51217" w:rsidP="00A51217">
      <w:pPr>
        <w:autoSpaceDE w:val="0"/>
        <w:autoSpaceDN w:val="0"/>
        <w:spacing w:after="0" w:line="246" w:lineRule="exact"/>
        <w:ind w:left="350" w:right="114" w:hanging="350"/>
        <w:jc w:val="both"/>
        <w:rPr>
          <w:rFonts w:ascii="Book Antiqua" w:eastAsia="CIDFont+F3" w:hAnsi="Book Antiqua"/>
          <w:i/>
          <w:color w:val="000000"/>
          <w:w w:val="102"/>
        </w:rPr>
      </w:pPr>
    </w:p>
    <w:p w14:paraId="403C12AC" w14:textId="77777777" w:rsidR="00A51217" w:rsidRPr="00CA6CC2" w:rsidRDefault="00A51217" w:rsidP="00A51217">
      <w:pPr>
        <w:autoSpaceDE w:val="0"/>
        <w:autoSpaceDN w:val="0"/>
        <w:spacing w:after="0" w:line="246" w:lineRule="exact"/>
        <w:ind w:left="350" w:right="114" w:hanging="350"/>
        <w:jc w:val="both"/>
        <w:rPr>
          <w:rFonts w:ascii="Book Antiqua" w:hAnsi="Book Antiqua"/>
        </w:rPr>
      </w:pPr>
      <w:proofErr w:type="spellStart"/>
      <w:r w:rsidRPr="005C61E2">
        <w:rPr>
          <w:rFonts w:ascii="Book Antiqua" w:eastAsia="CIDFont+F3" w:hAnsi="Book Antiqua"/>
          <w:i/>
          <w:color w:val="000000"/>
          <w:w w:val="102"/>
        </w:rPr>
        <w:t>i</w:t>
      </w:r>
      <w:proofErr w:type="spellEnd"/>
      <w:r w:rsidRPr="005C61E2">
        <w:rPr>
          <w:rFonts w:ascii="Book Antiqua" w:eastAsia="CIDFont+F3" w:hAnsi="Book Antiqua"/>
          <w:i/>
          <w:color w:val="000000"/>
          <w:w w:val="102"/>
        </w:rPr>
        <w:t>.</w:t>
      </w:r>
      <w:r w:rsidRPr="005C61E2">
        <w:rPr>
          <w:rFonts w:ascii="Book Antiqua" w:eastAsia="CIDFont+F3" w:hAnsi="Book Antiqua"/>
          <w:i/>
          <w:color w:val="000000"/>
          <w:w w:val="102"/>
        </w:rPr>
        <w:tab/>
        <w:t xml:space="preserve">A legally enforceable undertaking (jointly with the Parent/Principal/ Group Company) to guarantee quality, timely supply, commissioning, performance and warranty obligations as specified for the </w:t>
      </w:r>
      <w:proofErr w:type="gramStart"/>
      <w:r w:rsidRPr="005C61E2">
        <w:rPr>
          <w:rFonts w:ascii="Book Antiqua" w:eastAsia="CIDFont+F3" w:hAnsi="Book Antiqua"/>
          <w:i/>
          <w:color w:val="000000"/>
          <w:w w:val="102"/>
        </w:rPr>
        <w:t>equipment(</w:t>
      </w:r>
      <w:proofErr w:type="gramEnd"/>
      <w:r w:rsidRPr="005C61E2">
        <w:rPr>
          <w:rFonts w:ascii="Book Antiqua" w:eastAsia="CIDFont+F3" w:hAnsi="Book Antiqua"/>
          <w:i/>
          <w:color w:val="000000"/>
          <w:w w:val="102"/>
        </w:rPr>
        <w:t>s).</w:t>
      </w:r>
      <w:r w:rsidRPr="00CA6CC2">
        <w:rPr>
          <w:rFonts w:ascii="Book Antiqua" w:eastAsia="CIDFont+F3" w:hAnsi="Book Antiqua"/>
          <w:i/>
          <w:color w:val="000000"/>
          <w:w w:val="102"/>
        </w:rPr>
        <w:t>.</w:t>
      </w:r>
    </w:p>
    <w:p w14:paraId="74AEFB38" w14:textId="77777777" w:rsidR="006A2063" w:rsidRDefault="006A2063" w:rsidP="006A2063">
      <w:pPr>
        <w:autoSpaceDE w:val="0"/>
        <w:autoSpaceDN w:val="0"/>
        <w:spacing w:after="0" w:line="240" w:lineRule="auto"/>
        <w:rPr>
          <w:rFonts w:ascii="Book Antiqua" w:eastAsia="CIDFont+F3" w:hAnsi="Book Antiqua"/>
          <w:i/>
          <w:color w:val="000000"/>
          <w:w w:val="102"/>
        </w:rPr>
      </w:pPr>
    </w:p>
    <w:p w14:paraId="1CF396E1" w14:textId="42FCBB6C" w:rsidR="006A2063" w:rsidRPr="006A2063" w:rsidRDefault="006A2063" w:rsidP="00C607B3">
      <w:pPr>
        <w:autoSpaceDE w:val="0"/>
        <w:autoSpaceDN w:val="0"/>
        <w:spacing w:after="0" w:line="240" w:lineRule="auto"/>
        <w:jc w:val="both"/>
        <w:rPr>
          <w:rFonts w:ascii="Book Antiqua" w:eastAsia="CIDFont+F3" w:hAnsi="Book Antiqua"/>
          <w:i/>
          <w:color w:val="000000"/>
          <w:w w:val="102"/>
        </w:rPr>
      </w:pPr>
      <w:r w:rsidRPr="006A2063">
        <w:rPr>
          <w:rFonts w:ascii="Book Antiqua" w:eastAsia="CIDFont+F3" w:hAnsi="Book Antiqua"/>
          <w:i/>
          <w:color w:val="000000"/>
          <w:w w:val="102"/>
        </w:rPr>
        <w:t>Note-1 (*): satisfactory operation means Certificate issued by the employer certifying the operation without any adverse remark.</w:t>
      </w:r>
    </w:p>
    <w:p w14:paraId="47EFE76A" w14:textId="77777777" w:rsidR="006A2063" w:rsidRPr="006A2063" w:rsidRDefault="006A2063" w:rsidP="00C607B3">
      <w:pPr>
        <w:autoSpaceDE w:val="0"/>
        <w:autoSpaceDN w:val="0"/>
        <w:spacing w:after="0" w:line="240" w:lineRule="auto"/>
        <w:jc w:val="both"/>
        <w:rPr>
          <w:rFonts w:ascii="Book Antiqua" w:eastAsia="CIDFont+F3" w:hAnsi="Book Antiqua"/>
          <w:i/>
          <w:color w:val="000000"/>
          <w:w w:val="102"/>
        </w:rPr>
      </w:pPr>
    </w:p>
    <w:p w14:paraId="598DB7C1" w14:textId="24AB9301" w:rsidR="006A2063" w:rsidRPr="006A2063" w:rsidRDefault="006A2063" w:rsidP="00C607B3">
      <w:pPr>
        <w:autoSpaceDE w:val="0"/>
        <w:autoSpaceDN w:val="0"/>
        <w:spacing w:after="0" w:line="240" w:lineRule="auto"/>
        <w:jc w:val="both"/>
        <w:rPr>
          <w:rFonts w:ascii="Book Antiqua" w:eastAsia="CIDFont+F3" w:hAnsi="Book Antiqua"/>
          <w:i/>
          <w:color w:val="000000"/>
          <w:w w:val="102"/>
        </w:rPr>
      </w:pPr>
      <w:r w:rsidRPr="006A2063">
        <w:rPr>
          <w:rFonts w:ascii="Book Antiqua" w:eastAsia="CIDFont+F3" w:hAnsi="Book Antiqua"/>
          <w:i/>
          <w:color w:val="000000"/>
          <w:w w:val="102"/>
        </w:rPr>
        <w:t xml:space="preserve">Note-2: </w:t>
      </w:r>
      <w:r w:rsidR="00C607B3" w:rsidRPr="00C607B3">
        <w:rPr>
          <w:rFonts w:ascii="Book Antiqua" w:eastAsia="CIDFont+F3" w:hAnsi="Book Antiqua"/>
          <w:i/>
          <w:color w:val="000000"/>
          <w:w w:val="10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r w:rsidRPr="006A2063">
        <w:rPr>
          <w:rFonts w:ascii="Book Antiqua" w:eastAsia="CIDFont+F3" w:hAnsi="Book Antiqua"/>
          <w:i/>
          <w:color w:val="000000"/>
          <w:w w:val="102"/>
        </w:rPr>
        <w:t>.</w:t>
      </w:r>
    </w:p>
    <w:p w14:paraId="2CCF56AF" w14:textId="77777777" w:rsidR="006A2063" w:rsidRPr="006A2063" w:rsidRDefault="006A2063" w:rsidP="00C607B3">
      <w:pPr>
        <w:autoSpaceDE w:val="0"/>
        <w:autoSpaceDN w:val="0"/>
        <w:spacing w:after="0" w:line="240" w:lineRule="auto"/>
        <w:jc w:val="both"/>
        <w:rPr>
          <w:rFonts w:ascii="Book Antiqua" w:eastAsia="CIDFont+F3" w:hAnsi="Book Antiqua"/>
          <w:i/>
          <w:color w:val="000000"/>
          <w:w w:val="102"/>
        </w:rPr>
      </w:pPr>
    </w:p>
    <w:p w14:paraId="293D3CCF" w14:textId="77777777" w:rsidR="006A2063" w:rsidRPr="006A2063" w:rsidRDefault="006A2063" w:rsidP="00C607B3">
      <w:pPr>
        <w:autoSpaceDE w:val="0"/>
        <w:autoSpaceDN w:val="0"/>
        <w:spacing w:after="0" w:line="240" w:lineRule="auto"/>
        <w:jc w:val="both"/>
        <w:rPr>
          <w:rFonts w:ascii="Book Antiqua" w:eastAsia="CIDFont+F3" w:hAnsi="Book Antiqua"/>
          <w:i/>
          <w:color w:val="000000"/>
          <w:w w:val="102"/>
        </w:rPr>
      </w:pPr>
      <w:r w:rsidRPr="006A2063">
        <w:rPr>
          <w:rFonts w:ascii="Book Antiqua" w:eastAsia="CIDFont+F3" w:hAnsi="Book Antiqua"/>
          <w:i/>
          <w:color w:val="000000"/>
          <w:w w:val="102"/>
        </w:rPr>
        <w:t>Note -3: In case, Bidder is a holding company, the technical experience referred to in para 3 above shall be of that holding company only (i.e. excluding its subsidiary/group companies). In case Bidder is a subsidiary of a holding company, the technical experience referred to in Clause 3 above shall be of that subsidiary company only (i.e. excluding its holding company).</w:t>
      </w:r>
    </w:p>
    <w:p w14:paraId="2D52A4BF" w14:textId="77777777" w:rsidR="006A2063" w:rsidRPr="006A2063" w:rsidRDefault="006A2063" w:rsidP="00C607B3">
      <w:pPr>
        <w:autoSpaceDE w:val="0"/>
        <w:autoSpaceDN w:val="0"/>
        <w:spacing w:after="0" w:line="240" w:lineRule="auto"/>
        <w:jc w:val="both"/>
        <w:rPr>
          <w:rFonts w:ascii="Book Antiqua" w:eastAsia="CIDFont+F3" w:hAnsi="Book Antiqua"/>
          <w:i/>
          <w:color w:val="000000"/>
          <w:w w:val="102"/>
        </w:rPr>
      </w:pPr>
    </w:p>
    <w:p w14:paraId="5686FB2B" w14:textId="77777777" w:rsidR="006A2063" w:rsidRPr="006A2063" w:rsidRDefault="006A2063" w:rsidP="00C607B3">
      <w:pPr>
        <w:autoSpaceDE w:val="0"/>
        <w:autoSpaceDN w:val="0"/>
        <w:spacing w:after="0" w:line="240" w:lineRule="auto"/>
        <w:jc w:val="both"/>
        <w:rPr>
          <w:rFonts w:ascii="Book Antiqua" w:eastAsia="CIDFont+F3" w:hAnsi="Book Antiqua"/>
          <w:i/>
          <w:color w:val="000000"/>
          <w:w w:val="102"/>
        </w:rPr>
      </w:pPr>
      <w:r w:rsidRPr="006A2063">
        <w:rPr>
          <w:rFonts w:ascii="Book Antiqua" w:eastAsia="CIDFont+F3" w:hAnsi="Book Antiqua"/>
          <w:i/>
          <w:color w:val="000000"/>
          <w:w w:val="102"/>
        </w:rPr>
        <w:t>Note-</w:t>
      </w:r>
      <w:proofErr w:type="gramStart"/>
      <w:r w:rsidRPr="006A2063">
        <w:rPr>
          <w:rFonts w:ascii="Book Antiqua" w:eastAsia="CIDFont+F3" w:hAnsi="Book Antiqua"/>
          <w:i/>
          <w:color w:val="000000"/>
          <w:w w:val="102"/>
        </w:rPr>
        <w:t>4 :</w:t>
      </w:r>
      <w:proofErr w:type="gramEnd"/>
      <w:r w:rsidRPr="006A2063">
        <w:rPr>
          <w:rFonts w:ascii="Book Antiqua" w:eastAsia="CIDFont+F3" w:hAnsi="Book Antiqua"/>
          <w:i/>
          <w:color w:val="000000"/>
          <w:w w:val="102"/>
        </w:rPr>
        <w:t xml:space="preserve"> Parent/Principal Company shall be the company who have maintained an equity participation of at least 51% in the bidder Company 7 (Seven) days prior to originally scheduled last date of bid submission (soft copy) mentioned above. </w:t>
      </w:r>
    </w:p>
    <w:p w14:paraId="135E7AEA" w14:textId="77777777" w:rsidR="006A2063" w:rsidRPr="006A2063" w:rsidRDefault="006A2063" w:rsidP="00C607B3">
      <w:pPr>
        <w:autoSpaceDE w:val="0"/>
        <w:autoSpaceDN w:val="0"/>
        <w:spacing w:after="0" w:line="240" w:lineRule="auto"/>
        <w:jc w:val="both"/>
        <w:rPr>
          <w:rFonts w:ascii="Book Antiqua" w:eastAsia="CIDFont+F3" w:hAnsi="Book Antiqua"/>
          <w:i/>
          <w:color w:val="000000"/>
          <w:w w:val="102"/>
        </w:rPr>
      </w:pPr>
    </w:p>
    <w:p w14:paraId="1F6DCADE" w14:textId="50E5F46C" w:rsidR="00A51217" w:rsidRDefault="006A2063" w:rsidP="00C607B3">
      <w:pPr>
        <w:autoSpaceDE w:val="0"/>
        <w:autoSpaceDN w:val="0"/>
        <w:spacing w:after="0" w:line="240" w:lineRule="auto"/>
        <w:jc w:val="both"/>
        <w:rPr>
          <w:rFonts w:ascii="Book Antiqua" w:eastAsia="CIDFont+F3" w:hAnsi="Book Antiqua"/>
          <w:i/>
          <w:color w:val="000000"/>
          <w:w w:val="102"/>
        </w:rPr>
      </w:pPr>
      <w:r w:rsidRPr="006A2063">
        <w:rPr>
          <w:rFonts w:ascii="Book Antiqua" w:eastAsia="CIDFont+F3" w:hAnsi="Book Antiqua"/>
          <w:i/>
          <w:color w:val="000000"/>
          <w:w w:val="102"/>
        </w:rPr>
        <w:t>Note-</w:t>
      </w:r>
      <w:proofErr w:type="gramStart"/>
      <w:r w:rsidRPr="006A2063">
        <w:rPr>
          <w:rFonts w:ascii="Book Antiqua" w:eastAsia="CIDFont+F3" w:hAnsi="Book Antiqua"/>
          <w:i/>
          <w:color w:val="000000"/>
          <w:w w:val="102"/>
        </w:rPr>
        <w:t>5 :</w:t>
      </w:r>
      <w:proofErr w:type="gramEnd"/>
      <w:r w:rsidRPr="006A2063">
        <w:rPr>
          <w:rFonts w:ascii="Book Antiqua" w:eastAsia="CIDFont+F3" w:hAnsi="Book Antiqua"/>
          <w:i/>
          <w:color w:val="000000"/>
          <w:w w:val="102"/>
        </w:rPr>
        <w:t xml:space="preserve"> The Group Company means the Contractor and the Group Company shall have a common source of control, directly or indirectly, so as to exercise a minimum equity participation of 26% or appoint more than 50% of members of Board of Directors in the Group Company 7 (Seven) days prior to originally scheduled last date of bid submission (soft copy) mentioned above.</w:t>
      </w:r>
    </w:p>
    <w:p w14:paraId="72B42665" w14:textId="77777777" w:rsidR="00D46414" w:rsidRPr="00CA6CC2" w:rsidRDefault="00D46414" w:rsidP="00D46414">
      <w:pPr>
        <w:autoSpaceDE w:val="0"/>
        <w:autoSpaceDN w:val="0"/>
        <w:spacing w:after="0" w:line="240" w:lineRule="auto"/>
        <w:ind w:left="932"/>
        <w:rPr>
          <w:rFonts w:ascii="Book Antiqua" w:hAnsi="Book Antiqua"/>
        </w:rPr>
      </w:pPr>
    </w:p>
    <w:p w14:paraId="5F7AE24B" w14:textId="4635C93F" w:rsidR="00A3186F" w:rsidRPr="00CA6CC2" w:rsidRDefault="00D72CBC">
      <w:pPr>
        <w:autoSpaceDE w:val="0"/>
        <w:autoSpaceDN w:val="0"/>
        <w:spacing w:after="0" w:line="248" w:lineRule="exact"/>
        <w:ind w:left="464" w:right="64" w:hanging="464"/>
        <w:jc w:val="both"/>
        <w:rPr>
          <w:rFonts w:ascii="Book Antiqua" w:hAnsi="Book Antiqua"/>
        </w:rPr>
      </w:pPr>
      <w:r w:rsidRPr="00CA6CC2">
        <w:rPr>
          <w:rFonts w:ascii="Book Antiqua" w:eastAsia="CIDFont+F2" w:hAnsi="Book Antiqua"/>
          <w:color w:val="000000"/>
          <w:w w:val="102"/>
        </w:rPr>
        <w:t>2.</w:t>
      </w:r>
      <w:r w:rsidR="00943342">
        <w:rPr>
          <w:rFonts w:ascii="Book Antiqua" w:eastAsia="CIDFont+F2" w:hAnsi="Book Antiqua"/>
          <w:color w:val="000000"/>
          <w:w w:val="102"/>
        </w:rPr>
        <w:t>3</w:t>
      </w:r>
      <w:r w:rsidRPr="00CA6CC2">
        <w:rPr>
          <w:rFonts w:ascii="Book Antiqua" w:eastAsia="CIDFont+F2" w:hAnsi="Book Antiqua"/>
          <w:color w:val="000000"/>
          <w:w w:val="102"/>
        </w:rPr>
        <w:t xml:space="preserve"> Using the following format, each Bidder (individual firm) is requested to list the experience as detailed above, on the basis of which the Bidder wishes to qualify. The information is to be summarised using following format for each experience of the Bidder.</w:t>
      </w:r>
    </w:p>
    <w:p w14:paraId="08483210" w14:textId="1876611D" w:rsidR="00A3186F" w:rsidRDefault="00D72CBC">
      <w:pPr>
        <w:autoSpaceDE w:val="0"/>
        <w:autoSpaceDN w:val="0"/>
        <w:spacing w:before="196" w:after="0" w:line="256" w:lineRule="exact"/>
        <w:ind w:left="464" w:right="62"/>
        <w:jc w:val="both"/>
        <w:rPr>
          <w:rFonts w:ascii="Book Antiqua" w:eastAsia="CIDFont+F2" w:hAnsi="Book Antiqua"/>
          <w:color w:val="000000"/>
          <w:w w:val="102"/>
        </w:rPr>
      </w:pPr>
      <w:r w:rsidRPr="00CA6CC2">
        <w:rPr>
          <w:rFonts w:ascii="Book Antiqua" w:eastAsia="CIDFont+F2" w:hAnsi="Book Antiqua"/>
          <w:color w:val="000000"/>
          <w:w w:val="102"/>
        </w:rPr>
        <w:t>(The bidder shall attach documentary evidence, such as copies of utility certificates for completed contracts and copies of award letters etc. for ongoing contracts in support of his experience as listed in the following proforma for each Contract).</w:t>
      </w:r>
    </w:p>
    <w:p w14:paraId="1078463E" w14:textId="712B6E8B" w:rsidR="00943342" w:rsidRDefault="00943342">
      <w:pPr>
        <w:autoSpaceDE w:val="0"/>
        <w:autoSpaceDN w:val="0"/>
        <w:spacing w:before="196" w:after="0" w:line="256" w:lineRule="exact"/>
        <w:ind w:left="464" w:right="62"/>
        <w:jc w:val="both"/>
        <w:rPr>
          <w:rFonts w:ascii="Book Antiqua" w:hAnsi="Book Antiqua"/>
        </w:rPr>
      </w:pPr>
    </w:p>
    <w:p w14:paraId="2A3CC947" w14:textId="79026927" w:rsidR="00943342" w:rsidRDefault="00943342">
      <w:pPr>
        <w:autoSpaceDE w:val="0"/>
        <w:autoSpaceDN w:val="0"/>
        <w:spacing w:before="196" w:after="0" w:line="256" w:lineRule="exact"/>
        <w:ind w:left="464" w:right="62"/>
        <w:jc w:val="both"/>
        <w:rPr>
          <w:rFonts w:ascii="Book Antiqua" w:hAnsi="Book Antiqua"/>
        </w:rPr>
      </w:pPr>
    </w:p>
    <w:p w14:paraId="6C88FE7E" w14:textId="5E981564" w:rsidR="00943342" w:rsidRDefault="00943342">
      <w:pPr>
        <w:autoSpaceDE w:val="0"/>
        <w:autoSpaceDN w:val="0"/>
        <w:spacing w:before="196" w:after="0" w:line="256" w:lineRule="exact"/>
        <w:ind w:left="464" w:right="62"/>
        <w:jc w:val="both"/>
        <w:rPr>
          <w:rFonts w:ascii="Book Antiqua" w:hAnsi="Book Antiqua"/>
        </w:rPr>
      </w:pPr>
    </w:p>
    <w:p w14:paraId="0B7993A5" w14:textId="5221CD26" w:rsidR="00943342" w:rsidRDefault="00943342">
      <w:pPr>
        <w:autoSpaceDE w:val="0"/>
        <w:autoSpaceDN w:val="0"/>
        <w:spacing w:before="196" w:after="0" w:line="256" w:lineRule="exact"/>
        <w:ind w:left="464" w:right="62"/>
        <w:jc w:val="both"/>
        <w:rPr>
          <w:rFonts w:ascii="Book Antiqua" w:hAnsi="Book Antiqua"/>
        </w:rPr>
      </w:pPr>
    </w:p>
    <w:p w14:paraId="75C80B16" w14:textId="165E347E" w:rsidR="00943342" w:rsidRDefault="00943342">
      <w:pPr>
        <w:autoSpaceDE w:val="0"/>
        <w:autoSpaceDN w:val="0"/>
        <w:spacing w:before="196" w:after="0" w:line="256" w:lineRule="exact"/>
        <w:ind w:left="464" w:right="62"/>
        <w:jc w:val="both"/>
        <w:rPr>
          <w:rFonts w:ascii="Book Antiqua" w:hAnsi="Book Antiqua"/>
        </w:rPr>
      </w:pPr>
    </w:p>
    <w:p w14:paraId="37109606" w14:textId="77777777" w:rsidR="00943342" w:rsidRPr="00CA6CC2" w:rsidRDefault="00943342">
      <w:pPr>
        <w:autoSpaceDE w:val="0"/>
        <w:autoSpaceDN w:val="0"/>
        <w:spacing w:before="196" w:after="0" w:line="256" w:lineRule="exact"/>
        <w:ind w:left="464" w:right="62"/>
        <w:jc w:val="both"/>
        <w:rPr>
          <w:rFonts w:ascii="Book Antiqua" w:hAnsi="Book Antiqua"/>
        </w:rPr>
      </w:pPr>
    </w:p>
    <w:p w14:paraId="54B548FB" w14:textId="77777777" w:rsidR="00A3186F" w:rsidRPr="00CA6CC2" w:rsidRDefault="00D72CBC">
      <w:pPr>
        <w:autoSpaceDE w:val="0"/>
        <w:autoSpaceDN w:val="0"/>
        <w:spacing w:before="222" w:after="0" w:line="254" w:lineRule="exact"/>
        <w:ind w:left="464"/>
        <w:rPr>
          <w:rFonts w:ascii="Book Antiqua" w:hAnsi="Book Antiqua"/>
        </w:rPr>
      </w:pPr>
      <w:r w:rsidRPr="00CA6CC2">
        <w:rPr>
          <w:rFonts w:ascii="Book Antiqua" w:eastAsia="CIDFont+F1" w:hAnsi="Book Antiqua"/>
          <w:b/>
          <w:color w:val="000000"/>
          <w:u w:val="single"/>
        </w:rPr>
        <w:t>Format-A:</w:t>
      </w:r>
    </w:p>
    <w:p w14:paraId="49BDB5BA" w14:textId="39C4A934" w:rsidR="00A3186F" w:rsidRPr="00CA6CC2" w:rsidRDefault="00D72CBC" w:rsidP="005B46E8">
      <w:pPr>
        <w:autoSpaceDE w:val="0"/>
        <w:autoSpaceDN w:val="0"/>
        <w:spacing w:before="76" w:after="166" w:line="254" w:lineRule="exact"/>
        <w:ind w:left="464" w:right="720"/>
        <w:jc w:val="both"/>
        <w:rPr>
          <w:rFonts w:ascii="Book Antiqua" w:hAnsi="Book Antiqua"/>
        </w:rPr>
      </w:pPr>
      <w:r w:rsidRPr="00CA6CC2">
        <w:rPr>
          <w:rFonts w:ascii="Book Antiqua" w:eastAsia="CIDFont+F1" w:hAnsi="Book Antiqua"/>
          <w:b/>
          <w:color w:val="000000"/>
          <w:w w:val="102"/>
        </w:rPr>
        <w:t>Format for the Bidder</w:t>
      </w:r>
      <w:r w:rsidR="005B46E8">
        <w:rPr>
          <w:rFonts w:ascii="Book Antiqua" w:eastAsia="CIDFont+F1" w:hAnsi="Book Antiqua"/>
          <w:b/>
          <w:color w:val="000000"/>
          <w:w w:val="102"/>
        </w:rPr>
        <w:t>/Parent/Principal/Group Company</w:t>
      </w:r>
      <w:r w:rsidRPr="00CA6CC2">
        <w:rPr>
          <w:rFonts w:ascii="Book Antiqua" w:eastAsia="CIDFont+F1" w:hAnsi="Book Antiqua"/>
          <w:b/>
          <w:color w:val="000000"/>
          <w:w w:val="102"/>
        </w:rPr>
        <w:t xml:space="preserve"> in support of meeting the requirement of para 3.1(i), Annexure-A to BDS, Section-III, Volume-I of the Bidding Documents)</w:t>
      </w:r>
    </w:p>
    <w:tbl>
      <w:tblPr>
        <w:tblW w:w="9909" w:type="dxa"/>
        <w:tblInd w:w="430" w:type="dxa"/>
        <w:tblLayout w:type="fixed"/>
        <w:tblLook w:val="04A0" w:firstRow="1" w:lastRow="0" w:firstColumn="1" w:lastColumn="0" w:noHBand="0" w:noVBand="1"/>
      </w:tblPr>
      <w:tblGrid>
        <w:gridCol w:w="554"/>
        <w:gridCol w:w="3402"/>
        <w:gridCol w:w="3620"/>
        <w:gridCol w:w="2333"/>
      </w:tblGrid>
      <w:tr w:rsidR="00A3186F" w:rsidRPr="00CA6CC2" w14:paraId="2C62F428" w14:textId="77777777" w:rsidTr="00CC6FCF">
        <w:trPr>
          <w:trHeight w:hRule="exact" w:val="680"/>
        </w:trPr>
        <w:tc>
          <w:tcPr>
            <w:tcW w:w="7576" w:type="dxa"/>
            <w:gridSpan w:val="3"/>
            <w:tcBorders>
              <w:top w:val="single" w:sz="6" w:space="0" w:color="000000"/>
              <w:left w:val="single" w:sz="7" w:space="0" w:color="000000"/>
              <w:bottom w:val="single" w:sz="6" w:space="0" w:color="000000"/>
              <w:right w:val="single" w:sz="6" w:space="0" w:color="000000"/>
            </w:tcBorders>
            <w:tcMar>
              <w:left w:w="0" w:type="dxa"/>
              <w:right w:w="0" w:type="dxa"/>
            </w:tcMar>
          </w:tcPr>
          <w:p w14:paraId="0DF173AB" w14:textId="2CD9294E" w:rsidR="00A3186F" w:rsidRPr="00CA6CC2" w:rsidRDefault="00400110">
            <w:pPr>
              <w:autoSpaceDE w:val="0"/>
              <w:autoSpaceDN w:val="0"/>
              <w:spacing w:before="206" w:after="0" w:line="234" w:lineRule="exact"/>
              <w:ind w:left="24"/>
              <w:rPr>
                <w:rFonts w:ascii="Book Antiqua" w:hAnsi="Book Antiqua"/>
              </w:rPr>
            </w:pPr>
            <w:r w:rsidRPr="00400110">
              <w:rPr>
                <w:rFonts w:ascii="Book Antiqua" w:eastAsia="CIDFont+F2" w:hAnsi="Book Antiqua"/>
                <w:color w:val="000000"/>
                <w:w w:val="102"/>
              </w:rPr>
              <w:t xml:space="preserve">Bidder/Parent/Principal/Group </w:t>
            </w:r>
            <w:proofErr w:type="gramStart"/>
            <w:r w:rsidRPr="00400110">
              <w:rPr>
                <w:rFonts w:ascii="Book Antiqua" w:eastAsia="CIDFont+F2" w:hAnsi="Book Antiqua"/>
                <w:color w:val="000000"/>
                <w:w w:val="102"/>
              </w:rPr>
              <w:t xml:space="preserve">Company </w:t>
            </w:r>
            <w:r w:rsidR="00D72CBC" w:rsidRPr="00CA6CC2">
              <w:rPr>
                <w:rFonts w:ascii="Book Antiqua" w:eastAsia="CIDFont+F2" w:hAnsi="Book Antiqua"/>
                <w:color w:val="000000"/>
                <w:w w:val="102"/>
              </w:rPr>
              <w:t xml:space="preserve"> Name</w:t>
            </w:r>
            <w:proofErr w:type="gramEnd"/>
            <w:r w:rsidR="00D72CBC" w:rsidRPr="00CA6CC2">
              <w:rPr>
                <w:rFonts w:ascii="Book Antiqua" w:eastAsia="CIDFont+F2" w:hAnsi="Book Antiqua"/>
                <w:color w:val="000000"/>
                <w:w w:val="102"/>
              </w:rPr>
              <w:t>:</w:t>
            </w:r>
          </w:p>
        </w:tc>
        <w:tc>
          <w:tcPr>
            <w:tcW w:w="2333"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02EF2B76" w14:textId="77777777" w:rsidR="00A3186F" w:rsidRPr="00CA6CC2" w:rsidRDefault="00A3186F">
            <w:pPr>
              <w:rPr>
                <w:rFonts w:ascii="Book Antiqua" w:hAnsi="Book Antiqua"/>
              </w:rPr>
            </w:pPr>
          </w:p>
        </w:tc>
      </w:tr>
      <w:tr w:rsidR="00A3186F" w:rsidRPr="00CA6CC2" w14:paraId="1A070231" w14:textId="77777777" w:rsidTr="00CC6FCF">
        <w:trPr>
          <w:trHeight w:hRule="exact" w:val="1488"/>
        </w:trPr>
        <w:tc>
          <w:tcPr>
            <w:tcW w:w="554" w:type="dxa"/>
            <w:tcBorders>
              <w:top w:val="single" w:sz="6" w:space="0" w:color="000000"/>
              <w:left w:val="single" w:sz="7" w:space="0" w:color="000000"/>
              <w:bottom w:val="single" w:sz="6" w:space="0" w:color="000000"/>
              <w:right w:val="single" w:sz="6" w:space="0" w:color="000000"/>
            </w:tcBorders>
            <w:tcMar>
              <w:left w:w="0" w:type="dxa"/>
              <w:right w:w="0" w:type="dxa"/>
            </w:tcMar>
          </w:tcPr>
          <w:p w14:paraId="6B3D7567" w14:textId="77777777" w:rsidR="00A3186F" w:rsidRPr="00CA6CC2" w:rsidRDefault="00D72CBC">
            <w:pPr>
              <w:autoSpaceDE w:val="0"/>
              <w:autoSpaceDN w:val="0"/>
              <w:spacing w:before="534" w:after="0" w:line="256" w:lineRule="exact"/>
              <w:jc w:val="center"/>
              <w:rPr>
                <w:rFonts w:ascii="Book Antiqua" w:hAnsi="Book Antiqua"/>
              </w:rPr>
            </w:pPr>
            <w:r w:rsidRPr="00CA6CC2">
              <w:rPr>
                <w:rFonts w:ascii="Book Antiqua" w:eastAsia="CIDFont+F2" w:hAnsi="Book Antiqua"/>
                <w:color w:val="000000"/>
              </w:rPr>
              <w:t>1</w:t>
            </w:r>
          </w:p>
        </w:tc>
        <w:tc>
          <w:tcPr>
            <w:tcW w:w="3402" w:type="dxa"/>
            <w:tcBorders>
              <w:top w:val="single" w:sz="6" w:space="0" w:color="000000"/>
              <w:left w:val="single" w:sz="6" w:space="0" w:color="000000"/>
              <w:bottom w:val="single" w:sz="6" w:space="0" w:color="000000"/>
              <w:right w:val="single" w:sz="6" w:space="0" w:color="000000"/>
            </w:tcBorders>
            <w:tcMar>
              <w:left w:w="0" w:type="dxa"/>
              <w:right w:w="0" w:type="dxa"/>
            </w:tcMar>
          </w:tcPr>
          <w:p w14:paraId="2FCDDD37" w14:textId="055CBA7B" w:rsidR="00A3186F" w:rsidRPr="00CA6CC2" w:rsidRDefault="00936A9F">
            <w:pPr>
              <w:autoSpaceDE w:val="0"/>
              <w:autoSpaceDN w:val="0"/>
              <w:spacing w:after="0" w:line="270" w:lineRule="exact"/>
              <w:ind w:left="28"/>
              <w:rPr>
                <w:rFonts w:ascii="Book Antiqua" w:hAnsi="Book Antiqua"/>
              </w:rPr>
            </w:pPr>
            <w:r w:rsidRPr="00400110">
              <w:rPr>
                <w:rFonts w:ascii="Book Antiqua" w:eastAsia="CIDFont+F2" w:hAnsi="Book Antiqua"/>
                <w:color w:val="000000"/>
                <w:w w:val="102"/>
              </w:rPr>
              <w:t>Bidder/Parent/Principal/Group Company</w:t>
            </w:r>
            <w:r w:rsidRPr="00CA6CC2">
              <w:rPr>
                <w:rFonts w:ascii="Book Antiqua" w:eastAsia="CIDFont+F2" w:hAnsi="Book Antiqua"/>
                <w:color w:val="000000"/>
                <w:w w:val="102"/>
              </w:rPr>
              <w:t xml:space="preserve"> </w:t>
            </w:r>
            <w:r w:rsidR="00D72CBC" w:rsidRPr="00CA6CC2">
              <w:rPr>
                <w:rFonts w:ascii="Book Antiqua" w:eastAsia="CIDFont+F2" w:hAnsi="Book Antiqua"/>
                <w:color w:val="000000"/>
              </w:rPr>
              <w:t>is a manufacturer of High Voltage Direct Current Transmission Equipment</w:t>
            </w:r>
          </w:p>
        </w:tc>
        <w:tc>
          <w:tcPr>
            <w:tcW w:w="3620" w:type="dxa"/>
            <w:tcBorders>
              <w:top w:val="single" w:sz="6" w:space="0" w:color="000000"/>
              <w:left w:val="single" w:sz="6" w:space="0" w:color="000000"/>
              <w:bottom w:val="single" w:sz="7" w:space="0" w:color="000000"/>
              <w:right w:val="single" w:sz="6" w:space="0" w:color="000000"/>
            </w:tcBorders>
            <w:tcMar>
              <w:left w:w="0" w:type="dxa"/>
              <w:right w:w="0" w:type="dxa"/>
            </w:tcMar>
          </w:tcPr>
          <w:p w14:paraId="07AC56EF" w14:textId="77777777"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YES / NO</w:t>
            </w:r>
          </w:p>
        </w:tc>
        <w:tc>
          <w:tcPr>
            <w:tcW w:w="2333"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1EB1476A" w14:textId="2A2868DD" w:rsidR="003D57FA" w:rsidRPr="003D57FA" w:rsidRDefault="005745F7" w:rsidP="003D57FA">
            <w:pPr>
              <w:pStyle w:val="ListParagraph"/>
              <w:numPr>
                <w:ilvl w:val="0"/>
                <w:numId w:val="13"/>
              </w:numPr>
              <w:rPr>
                <w:rFonts w:ascii="Book Antiqua" w:hAnsi="Book Antiqua"/>
              </w:rPr>
            </w:pPr>
            <w:r w:rsidRPr="003D57FA">
              <w:rPr>
                <w:rFonts w:ascii="Book Antiqua" w:eastAsia="CIDFont+F2" w:hAnsi="Book Antiqua"/>
                <w:color w:val="000000"/>
              </w:rPr>
              <w:t xml:space="preserve">YES </w:t>
            </w:r>
          </w:p>
          <w:p w14:paraId="41A7797D" w14:textId="77777777" w:rsidR="003D57FA" w:rsidRPr="003D57FA" w:rsidRDefault="003D57FA" w:rsidP="003D57FA">
            <w:pPr>
              <w:pStyle w:val="ListParagraph"/>
              <w:rPr>
                <w:rFonts w:ascii="Book Antiqua" w:hAnsi="Book Antiqua"/>
              </w:rPr>
            </w:pPr>
          </w:p>
          <w:p w14:paraId="798FBB07" w14:textId="28534CAD" w:rsidR="00A3186F" w:rsidRPr="003D57FA" w:rsidRDefault="005745F7" w:rsidP="003D57FA">
            <w:pPr>
              <w:pStyle w:val="ListParagraph"/>
              <w:numPr>
                <w:ilvl w:val="0"/>
                <w:numId w:val="13"/>
              </w:numPr>
              <w:rPr>
                <w:rFonts w:ascii="Book Antiqua" w:hAnsi="Book Antiqua"/>
              </w:rPr>
            </w:pPr>
            <w:r w:rsidRPr="003D57FA">
              <w:rPr>
                <w:rFonts w:ascii="Book Antiqua" w:eastAsia="CIDFont+F2" w:hAnsi="Book Antiqua"/>
                <w:color w:val="000000"/>
              </w:rPr>
              <w:t>NO</w:t>
            </w:r>
          </w:p>
        </w:tc>
      </w:tr>
      <w:tr w:rsidR="00A3186F" w:rsidRPr="00CA6CC2" w14:paraId="7F6D0479" w14:textId="77777777" w:rsidTr="00CC6FCF">
        <w:trPr>
          <w:trHeight w:hRule="exact" w:val="972"/>
        </w:trPr>
        <w:tc>
          <w:tcPr>
            <w:tcW w:w="554"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02A69E17" w14:textId="77777777" w:rsidR="00A3186F" w:rsidRPr="00CA6CC2" w:rsidRDefault="00D72CBC">
            <w:pPr>
              <w:autoSpaceDE w:val="0"/>
              <w:autoSpaceDN w:val="0"/>
              <w:spacing w:before="1984" w:after="0" w:line="256" w:lineRule="exact"/>
              <w:jc w:val="center"/>
              <w:rPr>
                <w:rFonts w:ascii="Book Antiqua" w:hAnsi="Book Antiqua"/>
              </w:rPr>
            </w:pPr>
            <w:r w:rsidRPr="00CA6CC2">
              <w:rPr>
                <w:rFonts w:ascii="Book Antiqua" w:eastAsia="CIDFont+F2" w:hAnsi="Book Antiqua"/>
                <w:color w:val="000000"/>
              </w:rPr>
              <w:t>1.1</w:t>
            </w:r>
          </w:p>
        </w:tc>
        <w:tc>
          <w:tcPr>
            <w:tcW w:w="3402" w:type="dxa"/>
            <w:vMerge w:val="restart"/>
            <w:tcBorders>
              <w:top w:val="single" w:sz="6" w:space="0" w:color="000000"/>
              <w:left w:val="single" w:sz="6" w:space="0" w:color="000000"/>
              <w:bottom w:val="single" w:sz="6" w:space="0" w:color="000000"/>
              <w:right w:val="single" w:sz="6" w:space="0" w:color="000000"/>
            </w:tcBorders>
            <w:tcMar>
              <w:left w:w="0" w:type="dxa"/>
              <w:right w:w="0" w:type="dxa"/>
            </w:tcMar>
          </w:tcPr>
          <w:p w14:paraId="4D0B9C9D" w14:textId="016A2BAD" w:rsidR="00A3186F" w:rsidRPr="00CA6CC2" w:rsidRDefault="00D72CBC">
            <w:pPr>
              <w:autoSpaceDE w:val="0"/>
              <w:autoSpaceDN w:val="0"/>
              <w:spacing w:after="0" w:line="268" w:lineRule="exact"/>
              <w:ind w:left="28" w:right="288"/>
              <w:rPr>
                <w:rFonts w:ascii="Book Antiqua" w:hAnsi="Book Antiqua"/>
              </w:rPr>
            </w:pPr>
            <w:r w:rsidRPr="00CA6CC2">
              <w:rPr>
                <w:rFonts w:ascii="Book Antiqua" w:eastAsia="CIDFont+F2" w:hAnsi="Book Antiqua"/>
                <w:color w:val="000000"/>
              </w:rPr>
              <w:t xml:space="preserve">Type of HVDC Equipment being Manufactured </w:t>
            </w:r>
            <w:r w:rsidR="00743F7A">
              <w:rPr>
                <w:rFonts w:ascii="Book Antiqua" w:eastAsia="CIDFont+F2" w:hAnsi="Book Antiqua"/>
                <w:color w:val="000000"/>
              </w:rPr>
              <w:t xml:space="preserve">by </w:t>
            </w:r>
            <w:r w:rsidR="00743F7A" w:rsidRPr="00400110">
              <w:rPr>
                <w:rFonts w:ascii="Book Antiqua" w:eastAsia="CIDFont+F2" w:hAnsi="Book Antiqua"/>
                <w:color w:val="000000"/>
                <w:w w:val="102"/>
              </w:rPr>
              <w:t>Bidder/Parent/Principal/Group Company</w:t>
            </w:r>
          </w:p>
        </w:tc>
        <w:tc>
          <w:tcPr>
            <w:tcW w:w="3620" w:type="dxa"/>
            <w:tcBorders>
              <w:top w:val="single" w:sz="6" w:space="0" w:color="000000"/>
              <w:left w:val="single" w:sz="6" w:space="0" w:color="000000"/>
              <w:bottom w:val="single" w:sz="6" w:space="0" w:color="000000"/>
              <w:right w:val="single" w:sz="6" w:space="0" w:color="000000"/>
            </w:tcBorders>
            <w:tcMar>
              <w:left w:w="0" w:type="dxa"/>
              <w:right w:w="0" w:type="dxa"/>
            </w:tcMar>
          </w:tcPr>
          <w:p w14:paraId="51841F15" w14:textId="3B1FCD6C" w:rsidR="00A3186F" w:rsidRPr="00CA6CC2" w:rsidRDefault="00D72CBC" w:rsidP="00B54262">
            <w:pPr>
              <w:autoSpaceDE w:val="0"/>
              <w:autoSpaceDN w:val="0"/>
              <w:spacing w:after="0" w:line="270" w:lineRule="exact"/>
              <w:ind w:left="425" w:hanging="397"/>
              <w:rPr>
                <w:rFonts w:ascii="Book Antiqua" w:hAnsi="Book Antiqua"/>
              </w:rPr>
            </w:pPr>
            <w:proofErr w:type="spellStart"/>
            <w:r w:rsidRPr="00CA6CC2">
              <w:rPr>
                <w:rFonts w:ascii="Book Antiqua" w:eastAsia="CIDFont+F2" w:hAnsi="Book Antiqua"/>
                <w:color w:val="000000"/>
              </w:rPr>
              <w:t>i</w:t>
            </w:r>
            <w:proofErr w:type="spellEnd"/>
            <w:r w:rsidRPr="00CA6CC2">
              <w:rPr>
                <w:rFonts w:ascii="Book Antiqua" w:eastAsia="CIDFont+F2" w:hAnsi="Book Antiqua"/>
                <w:color w:val="000000"/>
              </w:rPr>
              <w:t xml:space="preserve">)     HVDC </w:t>
            </w:r>
            <w:proofErr w:type="gramStart"/>
            <w:r w:rsidRPr="00CA6CC2">
              <w:rPr>
                <w:rFonts w:ascii="Book Antiqua" w:eastAsia="CIDFont+F2" w:hAnsi="Book Antiqua"/>
                <w:color w:val="000000"/>
              </w:rPr>
              <w:t>Control  &amp;</w:t>
            </w:r>
            <w:proofErr w:type="gramEnd"/>
            <w:r w:rsidRPr="00CA6CC2">
              <w:rPr>
                <w:rFonts w:ascii="Book Antiqua" w:eastAsia="CIDFont+F2" w:hAnsi="Book Antiqua"/>
                <w:color w:val="000000"/>
              </w:rPr>
              <w:t xml:space="preserve"> </w:t>
            </w:r>
            <w:r w:rsidRPr="00CA6CC2">
              <w:rPr>
                <w:rFonts w:ascii="Book Antiqua" w:hAnsi="Book Antiqua"/>
              </w:rPr>
              <w:br/>
            </w:r>
            <w:r w:rsidRPr="00CA6CC2">
              <w:rPr>
                <w:rFonts w:ascii="Book Antiqua" w:eastAsia="CIDFont+F2" w:hAnsi="Book Antiqua"/>
                <w:color w:val="000000"/>
              </w:rPr>
              <w:t xml:space="preserve">Protection System*          </w:t>
            </w:r>
          </w:p>
        </w:tc>
        <w:tc>
          <w:tcPr>
            <w:tcW w:w="2333"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57EE1FB9" w14:textId="77777777" w:rsidR="003D57FA" w:rsidRPr="003D57FA" w:rsidRDefault="003D57FA" w:rsidP="003D57FA">
            <w:pPr>
              <w:pStyle w:val="ListParagraph"/>
              <w:numPr>
                <w:ilvl w:val="0"/>
                <w:numId w:val="13"/>
              </w:numPr>
              <w:rPr>
                <w:rFonts w:ascii="Book Antiqua" w:hAnsi="Book Antiqua"/>
              </w:rPr>
            </w:pPr>
            <w:r w:rsidRPr="003D57FA">
              <w:rPr>
                <w:rFonts w:ascii="Book Antiqua" w:eastAsia="CIDFont+F2" w:hAnsi="Book Antiqua"/>
                <w:color w:val="000000"/>
              </w:rPr>
              <w:t xml:space="preserve">YES </w:t>
            </w:r>
          </w:p>
          <w:p w14:paraId="3EE7CA7E" w14:textId="77777777" w:rsidR="003D57FA" w:rsidRPr="003D57FA" w:rsidRDefault="003D57FA" w:rsidP="003D57FA">
            <w:pPr>
              <w:pStyle w:val="ListParagraph"/>
              <w:rPr>
                <w:rFonts w:ascii="Book Antiqua" w:hAnsi="Book Antiqua"/>
              </w:rPr>
            </w:pPr>
          </w:p>
          <w:p w14:paraId="54A9569F" w14:textId="6543E6E7" w:rsidR="00A3186F" w:rsidRPr="003D57FA" w:rsidRDefault="003D57FA" w:rsidP="003D57FA">
            <w:pPr>
              <w:pStyle w:val="ListParagraph"/>
              <w:numPr>
                <w:ilvl w:val="0"/>
                <w:numId w:val="13"/>
              </w:numPr>
              <w:rPr>
                <w:rFonts w:ascii="Book Antiqua" w:hAnsi="Book Antiqua"/>
              </w:rPr>
            </w:pPr>
            <w:r w:rsidRPr="003D57FA">
              <w:rPr>
                <w:rFonts w:ascii="Book Antiqua" w:eastAsia="CIDFont+F2" w:hAnsi="Book Antiqua"/>
                <w:color w:val="000000"/>
              </w:rPr>
              <w:t>NO</w:t>
            </w:r>
          </w:p>
        </w:tc>
      </w:tr>
      <w:tr w:rsidR="00A3186F" w:rsidRPr="00CA6CC2" w14:paraId="0800A4D7" w14:textId="77777777" w:rsidTr="00CC6FCF">
        <w:trPr>
          <w:trHeight w:hRule="exact" w:val="994"/>
        </w:trPr>
        <w:tc>
          <w:tcPr>
            <w:tcW w:w="554" w:type="dxa"/>
            <w:vMerge/>
            <w:tcBorders>
              <w:top w:val="single" w:sz="6" w:space="0" w:color="000000"/>
              <w:left w:val="single" w:sz="7" w:space="0" w:color="000000"/>
              <w:bottom w:val="single" w:sz="6" w:space="0" w:color="000000"/>
              <w:right w:val="single" w:sz="6" w:space="0" w:color="000000"/>
            </w:tcBorders>
          </w:tcPr>
          <w:p w14:paraId="68100C4D" w14:textId="77777777" w:rsidR="00A3186F" w:rsidRPr="00CA6CC2" w:rsidRDefault="00A3186F">
            <w:pPr>
              <w:rPr>
                <w:rFonts w:ascii="Book Antiqua" w:hAnsi="Book Antiqua"/>
              </w:rPr>
            </w:pPr>
          </w:p>
        </w:tc>
        <w:tc>
          <w:tcPr>
            <w:tcW w:w="3402" w:type="dxa"/>
            <w:vMerge/>
            <w:tcBorders>
              <w:top w:val="single" w:sz="6" w:space="0" w:color="000000"/>
              <w:left w:val="single" w:sz="6" w:space="0" w:color="000000"/>
              <w:bottom w:val="single" w:sz="6" w:space="0" w:color="000000"/>
              <w:right w:val="single" w:sz="6" w:space="0" w:color="000000"/>
            </w:tcBorders>
          </w:tcPr>
          <w:p w14:paraId="4AB4CF65" w14:textId="77777777" w:rsidR="00A3186F" w:rsidRPr="00CA6CC2" w:rsidRDefault="00A3186F">
            <w:pPr>
              <w:rPr>
                <w:rFonts w:ascii="Book Antiqua" w:hAnsi="Book Antiqua"/>
              </w:rPr>
            </w:pPr>
          </w:p>
        </w:tc>
        <w:tc>
          <w:tcPr>
            <w:tcW w:w="3620" w:type="dxa"/>
            <w:tcBorders>
              <w:top w:val="single" w:sz="7" w:space="0" w:color="000000"/>
              <w:left w:val="single" w:sz="6" w:space="0" w:color="000000"/>
              <w:bottom w:val="single" w:sz="6" w:space="0" w:color="000000"/>
              <w:right w:val="single" w:sz="6" w:space="0" w:color="000000"/>
            </w:tcBorders>
            <w:tcMar>
              <w:left w:w="0" w:type="dxa"/>
              <w:right w:w="0" w:type="dxa"/>
            </w:tcMar>
          </w:tcPr>
          <w:p w14:paraId="15854556" w14:textId="5CE4DBF7" w:rsidR="00A3186F" w:rsidRPr="00CA6CC2" w:rsidRDefault="00D72CBC" w:rsidP="00B54262">
            <w:pPr>
              <w:autoSpaceDE w:val="0"/>
              <w:autoSpaceDN w:val="0"/>
              <w:spacing w:after="0" w:line="270" w:lineRule="exact"/>
              <w:ind w:left="425" w:hanging="397"/>
              <w:rPr>
                <w:rFonts w:ascii="Book Antiqua" w:hAnsi="Book Antiqua"/>
              </w:rPr>
            </w:pPr>
            <w:r w:rsidRPr="00CA6CC2">
              <w:rPr>
                <w:rFonts w:ascii="Book Antiqua" w:eastAsia="CIDFont+F2" w:hAnsi="Book Antiqua"/>
                <w:color w:val="000000"/>
              </w:rPr>
              <w:t xml:space="preserve">ii)   Thyristor </w:t>
            </w:r>
            <w:r w:rsidR="00B54262">
              <w:rPr>
                <w:rFonts w:ascii="Book Antiqua" w:eastAsia="CIDFont+F2" w:hAnsi="Book Antiqua"/>
                <w:color w:val="000000"/>
              </w:rPr>
              <w:t xml:space="preserve">based HVDC </w:t>
            </w:r>
            <w:r w:rsidRPr="00CA6CC2">
              <w:rPr>
                <w:rFonts w:ascii="Book Antiqua" w:eastAsia="CIDFont+F2" w:hAnsi="Book Antiqua"/>
                <w:color w:val="000000"/>
              </w:rPr>
              <w:t xml:space="preserve">Valves* </w:t>
            </w:r>
          </w:p>
        </w:tc>
        <w:tc>
          <w:tcPr>
            <w:tcW w:w="2333"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4035D37E" w14:textId="77777777" w:rsidR="003D57FA" w:rsidRPr="003D57FA" w:rsidRDefault="003D57FA" w:rsidP="003D57FA">
            <w:pPr>
              <w:pStyle w:val="ListParagraph"/>
              <w:numPr>
                <w:ilvl w:val="0"/>
                <w:numId w:val="13"/>
              </w:numPr>
              <w:rPr>
                <w:rFonts w:ascii="Book Antiqua" w:hAnsi="Book Antiqua"/>
              </w:rPr>
            </w:pPr>
            <w:r w:rsidRPr="003D57FA">
              <w:rPr>
                <w:rFonts w:ascii="Book Antiqua" w:eastAsia="CIDFont+F2" w:hAnsi="Book Antiqua"/>
                <w:color w:val="000000"/>
              </w:rPr>
              <w:t>YES</w:t>
            </w:r>
          </w:p>
          <w:p w14:paraId="73FFB838" w14:textId="4251339D" w:rsidR="003D57FA" w:rsidRPr="003D57FA" w:rsidRDefault="003D57FA" w:rsidP="003D57FA">
            <w:pPr>
              <w:pStyle w:val="ListParagraph"/>
              <w:rPr>
                <w:rFonts w:ascii="Book Antiqua" w:hAnsi="Book Antiqua"/>
              </w:rPr>
            </w:pPr>
            <w:r w:rsidRPr="003D57FA">
              <w:rPr>
                <w:rFonts w:ascii="Book Antiqua" w:eastAsia="CIDFont+F2" w:hAnsi="Book Antiqua"/>
                <w:color w:val="000000"/>
              </w:rPr>
              <w:t xml:space="preserve"> </w:t>
            </w:r>
          </w:p>
          <w:p w14:paraId="34C1C072" w14:textId="344B385A" w:rsidR="00A3186F" w:rsidRPr="003D57FA" w:rsidRDefault="003D57FA" w:rsidP="003D57FA">
            <w:pPr>
              <w:pStyle w:val="ListParagraph"/>
              <w:numPr>
                <w:ilvl w:val="0"/>
                <w:numId w:val="13"/>
              </w:numPr>
              <w:rPr>
                <w:rFonts w:ascii="Book Antiqua" w:hAnsi="Book Antiqua"/>
              </w:rPr>
            </w:pPr>
            <w:r w:rsidRPr="003D57FA">
              <w:rPr>
                <w:rFonts w:ascii="Book Antiqua" w:eastAsia="CIDFont+F2" w:hAnsi="Book Antiqua"/>
                <w:color w:val="000000"/>
              </w:rPr>
              <w:t>NO</w:t>
            </w:r>
          </w:p>
        </w:tc>
      </w:tr>
      <w:tr w:rsidR="00A3186F" w:rsidRPr="00CA6CC2" w14:paraId="16599C30" w14:textId="77777777" w:rsidTr="00CC6FCF">
        <w:trPr>
          <w:trHeight w:hRule="exact" w:val="1285"/>
        </w:trPr>
        <w:tc>
          <w:tcPr>
            <w:tcW w:w="554" w:type="dxa"/>
            <w:vMerge/>
            <w:tcBorders>
              <w:top w:val="single" w:sz="6" w:space="0" w:color="000000"/>
              <w:left w:val="single" w:sz="7" w:space="0" w:color="000000"/>
              <w:bottom w:val="single" w:sz="6" w:space="0" w:color="000000"/>
              <w:right w:val="single" w:sz="6" w:space="0" w:color="000000"/>
            </w:tcBorders>
          </w:tcPr>
          <w:p w14:paraId="1BC09444" w14:textId="77777777" w:rsidR="00A3186F" w:rsidRPr="00CA6CC2" w:rsidRDefault="00A3186F">
            <w:pPr>
              <w:rPr>
                <w:rFonts w:ascii="Book Antiqua" w:hAnsi="Book Antiqua"/>
              </w:rPr>
            </w:pPr>
          </w:p>
        </w:tc>
        <w:tc>
          <w:tcPr>
            <w:tcW w:w="3402" w:type="dxa"/>
            <w:vMerge/>
            <w:tcBorders>
              <w:top w:val="single" w:sz="6" w:space="0" w:color="000000"/>
              <w:left w:val="single" w:sz="6" w:space="0" w:color="000000"/>
              <w:bottom w:val="single" w:sz="6" w:space="0" w:color="000000"/>
              <w:right w:val="single" w:sz="6" w:space="0" w:color="000000"/>
            </w:tcBorders>
          </w:tcPr>
          <w:p w14:paraId="4604A51B" w14:textId="77777777" w:rsidR="00A3186F" w:rsidRPr="00CA6CC2" w:rsidRDefault="00A3186F">
            <w:pPr>
              <w:rPr>
                <w:rFonts w:ascii="Book Antiqua" w:hAnsi="Book Antiqua"/>
              </w:rPr>
            </w:pPr>
          </w:p>
        </w:tc>
        <w:tc>
          <w:tcPr>
            <w:tcW w:w="3620" w:type="dxa"/>
            <w:tcBorders>
              <w:top w:val="single" w:sz="6" w:space="0" w:color="000000"/>
              <w:left w:val="single" w:sz="6" w:space="0" w:color="000000"/>
              <w:bottom w:val="single" w:sz="6" w:space="0" w:color="000000"/>
              <w:right w:val="single" w:sz="6" w:space="0" w:color="000000"/>
            </w:tcBorders>
            <w:tcMar>
              <w:left w:w="0" w:type="dxa"/>
              <w:right w:w="0" w:type="dxa"/>
            </w:tcMar>
          </w:tcPr>
          <w:p w14:paraId="3B3EE3B0" w14:textId="77777777" w:rsidR="00A3186F" w:rsidRPr="00CA6CC2" w:rsidRDefault="00D72CBC">
            <w:pPr>
              <w:autoSpaceDE w:val="0"/>
              <w:autoSpaceDN w:val="0"/>
              <w:spacing w:after="0" w:line="272" w:lineRule="exact"/>
              <w:ind w:left="28"/>
              <w:rPr>
                <w:rFonts w:ascii="Book Antiqua" w:hAnsi="Book Antiqua"/>
              </w:rPr>
            </w:pPr>
            <w:r w:rsidRPr="00CA6CC2">
              <w:rPr>
                <w:rFonts w:ascii="Book Antiqua" w:eastAsia="CIDFont+F2" w:hAnsi="Book Antiqua"/>
                <w:color w:val="000000"/>
              </w:rPr>
              <w:t xml:space="preserve">* for long distance HVDC </w:t>
            </w:r>
            <w:r w:rsidRPr="00CA6CC2">
              <w:rPr>
                <w:rFonts w:ascii="Book Antiqua" w:hAnsi="Book Antiqua"/>
              </w:rPr>
              <w:br/>
            </w:r>
            <w:r w:rsidRPr="00CA6CC2">
              <w:rPr>
                <w:rFonts w:ascii="Book Antiqua" w:eastAsia="CIDFont+F2" w:hAnsi="Book Antiqua"/>
                <w:color w:val="000000"/>
              </w:rPr>
              <w:t xml:space="preserve">converter station or a back to back </w:t>
            </w:r>
            <w:proofErr w:type="gramStart"/>
            <w:r w:rsidRPr="00CA6CC2">
              <w:rPr>
                <w:rFonts w:ascii="Book Antiqua" w:eastAsia="CIDFont+F2" w:hAnsi="Book Antiqua"/>
                <w:color w:val="000000"/>
              </w:rPr>
              <w:t>HVDC  system</w:t>
            </w:r>
            <w:proofErr w:type="gramEnd"/>
            <w:r w:rsidRPr="00CA6CC2">
              <w:rPr>
                <w:rFonts w:ascii="Book Antiqua" w:eastAsia="CIDFont+F2" w:hAnsi="Book Antiqua"/>
                <w:color w:val="000000"/>
              </w:rPr>
              <w:t xml:space="preserve"> of a unit rating  of at least 250 MW </w:t>
            </w:r>
          </w:p>
        </w:tc>
        <w:tc>
          <w:tcPr>
            <w:tcW w:w="2333"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0F6A683A" w14:textId="77777777" w:rsidR="001470FC" w:rsidRPr="003D57FA" w:rsidRDefault="001470FC" w:rsidP="001470FC">
            <w:pPr>
              <w:pStyle w:val="ListParagraph"/>
              <w:numPr>
                <w:ilvl w:val="0"/>
                <w:numId w:val="13"/>
              </w:numPr>
              <w:rPr>
                <w:rFonts w:ascii="Book Antiqua" w:hAnsi="Book Antiqua"/>
              </w:rPr>
            </w:pPr>
            <w:r w:rsidRPr="003D57FA">
              <w:rPr>
                <w:rFonts w:ascii="Book Antiqua" w:eastAsia="CIDFont+F2" w:hAnsi="Book Antiqua"/>
                <w:color w:val="000000"/>
              </w:rPr>
              <w:t>YES</w:t>
            </w:r>
          </w:p>
          <w:p w14:paraId="002D41C1" w14:textId="77777777" w:rsidR="001470FC" w:rsidRPr="003D57FA" w:rsidRDefault="001470FC" w:rsidP="001470FC">
            <w:pPr>
              <w:pStyle w:val="ListParagraph"/>
              <w:rPr>
                <w:rFonts w:ascii="Book Antiqua" w:hAnsi="Book Antiqua"/>
              </w:rPr>
            </w:pPr>
            <w:r w:rsidRPr="003D57FA">
              <w:rPr>
                <w:rFonts w:ascii="Book Antiqua" w:eastAsia="CIDFont+F2" w:hAnsi="Book Antiqua"/>
                <w:color w:val="000000"/>
              </w:rPr>
              <w:t xml:space="preserve"> </w:t>
            </w:r>
          </w:p>
          <w:p w14:paraId="76B19979" w14:textId="634043EE" w:rsidR="00A3186F" w:rsidRPr="001470FC" w:rsidRDefault="001470FC" w:rsidP="001470FC">
            <w:pPr>
              <w:pStyle w:val="ListParagraph"/>
              <w:numPr>
                <w:ilvl w:val="0"/>
                <w:numId w:val="13"/>
              </w:numPr>
              <w:rPr>
                <w:rFonts w:ascii="Book Antiqua" w:hAnsi="Book Antiqua"/>
              </w:rPr>
            </w:pPr>
            <w:r w:rsidRPr="001470FC">
              <w:rPr>
                <w:rFonts w:ascii="Book Antiqua" w:eastAsia="CIDFont+F2" w:hAnsi="Book Antiqua"/>
                <w:color w:val="000000"/>
              </w:rPr>
              <w:t>NO</w:t>
            </w:r>
          </w:p>
        </w:tc>
      </w:tr>
      <w:tr w:rsidR="00A3186F" w:rsidRPr="00CA6CC2" w14:paraId="0E9D70AC" w14:textId="77777777" w:rsidTr="00CC6FCF">
        <w:trPr>
          <w:trHeight w:hRule="exact" w:val="1133"/>
        </w:trPr>
        <w:tc>
          <w:tcPr>
            <w:tcW w:w="554" w:type="dxa"/>
            <w:vMerge/>
            <w:tcBorders>
              <w:top w:val="single" w:sz="6" w:space="0" w:color="000000"/>
              <w:left w:val="single" w:sz="7" w:space="0" w:color="000000"/>
              <w:bottom w:val="single" w:sz="6" w:space="0" w:color="000000"/>
              <w:right w:val="single" w:sz="6" w:space="0" w:color="000000"/>
            </w:tcBorders>
          </w:tcPr>
          <w:p w14:paraId="06C9A034" w14:textId="77777777" w:rsidR="00A3186F" w:rsidRPr="00CA6CC2" w:rsidRDefault="00A3186F">
            <w:pPr>
              <w:rPr>
                <w:rFonts w:ascii="Book Antiqua" w:hAnsi="Book Antiqua"/>
              </w:rPr>
            </w:pPr>
          </w:p>
        </w:tc>
        <w:tc>
          <w:tcPr>
            <w:tcW w:w="3402" w:type="dxa"/>
            <w:vMerge/>
            <w:tcBorders>
              <w:top w:val="single" w:sz="6" w:space="0" w:color="000000"/>
              <w:left w:val="single" w:sz="6" w:space="0" w:color="000000"/>
              <w:bottom w:val="single" w:sz="6" w:space="0" w:color="000000"/>
              <w:right w:val="single" w:sz="6" w:space="0" w:color="000000"/>
            </w:tcBorders>
          </w:tcPr>
          <w:p w14:paraId="0013984D" w14:textId="77777777" w:rsidR="00A3186F" w:rsidRPr="00CA6CC2" w:rsidRDefault="00A3186F">
            <w:pPr>
              <w:rPr>
                <w:rFonts w:ascii="Book Antiqua" w:hAnsi="Book Antiqua"/>
              </w:rPr>
            </w:pPr>
          </w:p>
        </w:tc>
        <w:tc>
          <w:tcPr>
            <w:tcW w:w="3620" w:type="dxa"/>
            <w:tcBorders>
              <w:top w:val="single" w:sz="6" w:space="0" w:color="000000"/>
              <w:left w:val="single" w:sz="6" w:space="0" w:color="000000"/>
              <w:bottom w:val="single" w:sz="6" w:space="0" w:color="000000"/>
              <w:right w:val="single" w:sz="6" w:space="0" w:color="000000"/>
            </w:tcBorders>
            <w:tcMar>
              <w:left w:w="0" w:type="dxa"/>
              <w:right w:w="0" w:type="dxa"/>
            </w:tcMar>
          </w:tcPr>
          <w:p w14:paraId="0AC6784D" w14:textId="611A38CE" w:rsidR="00A3186F" w:rsidRPr="00391BE5" w:rsidRDefault="00D72CBC" w:rsidP="00391BE5">
            <w:pPr>
              <w:autoSpaceDE w:val="0"/>
              <w:autoSpaceDN w:val="0"/>
              <w:spacing w:after="0" w:line="268" w:lineRule="exact"/>
              <w:ind w:left="28" w:right="720"/>
              <w:rPr>
                <w:rFonts w:ascii="Book Antiqua" w:eastAsia="CIDFont+F2" w:hAnsi="Book Antiqua"/>
                <w:color w:val="000000"/>
              </w:rPr>
            </w:pPr>
            <w:r w:rsidRPr="00CA6CC2">
              <w:rPr>
                <w:rFonts w:ascii="Book Antiqua" w:eastAsia="CIDFont+F2" w:hAnsi="Book Antiqua"/>
                <w:color w:val="000000"/>
              </w:rPr>
              <w:t xml:space="preserve">if Yes, </w:t>
            </w:r>
            <w:proofErr w:type="gramStart"/>
            <w:r w:rsidRPr="00CA6CC2">
              <w:rPr>
                <w:rFonts w:ascii="Book Antiqua" w:eastAsia="CIDFont+F2" w:hAnsi="Book Antiqua"/>
                <w:color w:val="000000"/>
              </w:rPr>
              <w:t>Since</w:t>
            </w:r>
            <w:proofErr w:type="gramEnd"/>
            <w:r w:rsidR="00B54262">
              <w:rPr>
                <w:rFonts w:ascii="Book Antiqua" w:eastAsia="CIDFont+F2" w:hAnsi="Book Antiqua"/>
                <w:color w:val="000000"/>
              </w:rPr>
              <w:t xml:space="preserve"> when above HVDC equipment are being manufactured </w:t>
            </w:r>
          </w:p>
        </w:tc>
        <w:tc>
          <w:tcPr>
            <w:tcW w:w="2333"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787B6E8B" w14:textId="77777777" w:rsidR="001470FC" w:rsidRDefault="001470FC" w:rsidP="001470FC">
            <w:pPr>
              <w:rPr>
                <w:rFonts w:ascii="Book Antiqua" w:hAnsi="Book Antiqua"/>
              </w:rPr>
            </w:pPr>
          </w:p>
          <w:p w14:paraId="7B01C988" w14:textId="33819071" w:rsidR="00A3186F" w:rsidRPr="00CA6CC2" w:rsidRDefault="001470FC" w:rsidP="001470FC">
            <w:pPr>
              <w:rPr>
                <w:rFonts w:ascii="Book Antiqua" w:hAnsi="Book Antiqua"/>
              </w:rPr>
            </w:pPr>
            <w:r>
              <w:rPr>
                <w:rFonts w:ascii="Book Antiqua" w:hAnsi="Book Antiqua"/>
              </w:rPr>
              <w:t>…………….</w:t>
            </w:r>
          </w:p>
        </w:tc>
      </w:tr>
      <w:tr w:rsidR="00A13FE6" w:rsidRPr="00CA6CC2" w14:paraId="443C55C6" w14:textId="77777777" w:rsidTr="00CC6FCF">
        <w:trPr>
          <w:trHeight w:hRule="exact" w:val="438"/>
        </w:trPr>
        <w:tc>
          <w:tcPr>
            <w:tcW w:w="554" w:type="dxa"/>
            <w:tcBorders>
              <w:top w:val="single" w:sz="6" w:space="0" w:color="000000"/>
              <w:left w:val="single" w:sz="7" w:space="0" w:color="000000"/>
              <w:bottom w:val="single" w:sz="7" w:space="0" w:color="000000"/>
              <w:right w:val="single" w:sz="6" w:space="0" w:color="000000"/>
            </w:tcBorders>
            <w:tcMar>
              <w:left w:w="0" w:type="dxa"/>
              <w:right w:w="0" w:type="dxa"/>
            </w:tcMar>
          </w:tcPr>
          <w:p w14:paraId="48F8271D" w14:textId="77777777" w:rsidR="00A13FE6" w:rsidRPr="00CA6CC2" w:rsidRDefault="00A13FE6">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2</w:t>
            </w:r>
          </w:p>
        </w:tc>
        <w:tc>
          <w:tcPr>
            <w:tcW w:w="9355" w:type="dxa"/>
            <w:gridSpan w:val="3"/>
            <w:tcBorders>
              <w:top w:val="single" w:sz="6" w:space="0" w:color="000000"/>
              <w:left w:val="single" w:sz="6" w:space="0" w:color="000000"/>
              <w:bottom w:val="single" w:sz="7" w:space="0" w:color="000000"/>
              <w:right w:val="single" w:sz="6" w:space="0" w:color="000000"/>
            </w:tcBorders>
            <w:tcMar>
              <w:left w:w="0" w:type="dxa"/>
              <w:right w:w="0" w:type="dxa"/>
            </w:tcMar>
          </w:tcPr>
          <w:p w14:paraId="15BE652E" w14:textId="17F731DC" w:rsidR="00A13FE6" w:rsidRPr="00CA6CC2" w:rsidRDefault="00A13FE6">
            <w:pPr>
              <w:rPr>
                <w:rFonts w:ascii="Book Antiqua" w:hAnsi="Book Antiqua"/>
              </w:rPr>
            </w:pPr>
            <w:r w:rsidRPr="00CA6CC2">
              <w:rPr>
                <w:rFonts w:ascii="Book Antiqua" w:eastAsia="CIDFont+F2" w:hAnsi="Book Antiqua"/>
                <w:color w:val="000000"/>
              </w:rPr>
              <w:t xml:space="preserve">Name of Contract implemented by the </w:t>
            </w:r>
            <w:r w:rsidRPr="00400110">
              <w:rPr>
                <w:rFonts w:ascii="Book Antiqua" w:eastAsia="CIDFont+F2" w:hAnsi="Book Antiqua"/>
                <w:color w:val="000000"/>
                <w:w w:val="102"/>
              </w:rPr>
              <w:t xml:space="preserve">Bidder/Parent/Principal/Group Company </w:t>
            </w:r>
            <w:r w:rsidRPr="00CA6CC2">
              <w:rPr>
                <w:rFonts w:ascii="Book Antiqua" w:eastAsia="CIDFont+F2" w:hAnsi="Book Antiqua"/>
                <w:color w:val="000000"/>
                <w:w w:val="102"/>
              </w:rPr>
              <w:t xml:space="preserve"> </w:t>
            </w:r>
          </w:p>
        </w:tc>
      </w:tr>
      <w:tr w:rsidR="00A3186F" w:rsidRPr="00CA6CC2" w14:paraId="40A6DEBA" w14:textId="77777777" w:rsidTr="00CC6FCF">
        <w:trPr>
          <w:trHeight w:hRule="exact" w:val="2012"/>
        </w:trPr>
        <w:tc>
          <w:tcPr>
            <w:tcW w:w="554" w:type="dxa"/>
            <w:tcBorders>
              <w:top w:val="single" w:sz="7" w:space="0" w:color="000000"/>
              <w:left w:val="single" w:sz="7" w:space="0" w:color="000000"/>
              <w:bottom w:val="single" w:sz="6" w:space="0" w:color="000000"/>
              <w:right w:val="single" w:sz="6" w:space="0" w:color="000000"/>
            </w:tcBorders>
            <w:tcMar>
              <w:left w:w="0" w:type="dxa"/>
              <w:right w:w="0" w:type="dxa"/>
            </w:tcMar>
          </w:tcPr>
          <w:p w14:paraId="59B37262" w14:textId="77777777" w:rsidR="00A3186F" w:rsidRPr="00CA6CC2" w:rsidRDefault="00D72CBC">
            <w:pPr>
              <w:autoSpaceDE w:val="0"/>
              <w:autoSpaceDN w:val="0"/>
              <w:spacing w:before="338" w:after="0" w:line="254" w:lineRule="exact"/>
              <w:jc w:val="center"/>
              <w:rPr>
                <w:rFonts w:ascii="Book Antiqua" w:hAnsi="Book Antiqua"/>
              </w:rPr>
            </w:pPr>
            <w:r w:rsidRPr="00CA6CC2">
              <w:rPr>
                <w:rFonts w:ascii="Book Antiqua" w:eastAsia="CIDFont+F2" w:hAnsi="Book Antiqua"/>
                <w:color w:val="000000"/>
              </w:rPr>
              <w:t>3</w:t>
            </w:r>
          </w:p>
        </w:tc>
        <w:tc>
          <w:tcPr>
            <w:tcW w:w="3402" w:type="dxa"/>
            <w:tcBorders>
              <w:top w:val="single" w:sz="7" w:space="0" w:color="000000"/>
              <w:left w:val="single" w:sz="6" w:space="0" w:color="000000"/>
              <w:bottom w:val="single" w:sz="6" w:space="0" w:color="000000"/>
              <w:right w:val="single" w:sz="6" w:space="0" w:color="000000"/>
            </w:tcBorders>
            <w:tcMar>
              <w:left w:w="0" w:type="dxa"/>
              <w:right w:w="0" w:type="dxa"/>
            </w:tcMar>
          </w:tcPr>
          <w:p w14:paraId="5437F131" w14:textId="197122E5" w:rsidR="00A3186F" w:rsidRPr="00CA6CC2" w:rsidRDefault="00D72CBC">
            <w:pPr>
              <w:autoSpaceDE w:val="0"/>
              <w:autoSpaceDN w:val="0"/>
              <w:spacing w:after="0" w:line="266" w:lineRule="exact"/>
              <w:ind w:left="28"/>
              <w:rPr>
                <w:rFonts w:ascii="Book Antiqua" w:hAnsi="Book Antiqua"/>
              </w:rPr>
            </w:pPr>
            <w:r w:rsidRPr="00CA6CC2">
              <w:rPr>
                <w:rFonts w:ascii="Book Antiqua" w:eastAsia="CIDFont+F2" w:hAnsi="Book Antiqua"/>
                <w:color w:val="000000"/>
              </w:rPr>
              <w:t xml:space="preserve">Type of Contract </w:t>
            </w:r>
          </w:p>
        </w:tc>
        <w:tc>
          <w:tcPr>
            <w:tcW w:w="3620" w:type="dxa"/>
            <w:tcBorders>
              <w:top w:val="single" w:sz="7" w:space="0" w:color="000000"/>
              <w:left w:val="single" w:sz="6" w:space="0" w:color="000000"/>
              <w:bottom w:val="single" w:sz="6" w:space="0" w:color="000000"/>
              <w:right w:val="single" w:sz="6" w:space="0" w:color="000000"/>
            </w:tcBorders>
            <w:tcMar>
              <w:left w:w="0" w:type="dxa"/>
              <w:right w:w="0" w:type="dxa"/>
            </w:tcMar>
          </w:tcPr>
          <w:p w14:paraId="549C6B1B" w14:textId="77777777" w:rsidR="001470FC" w:rsidRDefault="00D72CBC">
            <w:pPr>
              <w:autoSpaceDE w:val="0"/>
              <w:autoSpaceDN w:val="0"/>
              <w:spacing w:after="0" w:line="270" w:lineRule="exact"/>
              <w:ind w:left="28"/>
              <w:rPr>
                <w:rFonts w:ascii="Book Antiqua" w:eastAsia="CIDFont+F2" w:hAnsi="Book Antiqua"/>
                <w:color w:val="000000"/>
              </w:rPr>
            </w:pPr>
            <w:r w:rsidRPr="00CA6CC2">
              <w:rPr>
                <w:rFonts w:ascii="Book Antiqua" w:eastAsia="CIDFont+F2" w:hAnsi="Book Antiqua"/>
                <w:color w:val="000000"/>
              </w:rPr>
              <w:t xml:space="preserve">Long distance HVDC </w:t>
            </w:r>
            <w:r w:rsidRPr="00CA6CC2">
              <w:rPr>
                <w:rFonts w:ascii="Book Antiqua" w:hAnsi="Book Antiqua"/>
              </w:rPr>
              <w:br/>
            </w:r>
            <w:r w:rsidRPr="00CA6CC2">
              <w:rPr>
                <w:rFonts w:ascii="Book Antiqua" w:eastAsia="CIDFont+F2" w:hAnsi="Book Antiqua"/>
                <w:color w:val="000000"/>
              </w:rPr>
              <w:t xml:space="preserve">converter station or </w:t>
            </w:r>
          </w:p>
          <w:p w14:paraId="012CCB9B" w14:textId="10D4F3DF" w:rsidR="00A3186F" w:rsidRPr="00CA6CC2" w:rsidRDefault="00D72CBC">
            <w:pPr>
              <w:autoSpaceDE w:val="0"/>
              <w:autoSpaceDN w:val="0"/>
              <w:spacing w:after="0" w:line="270" w:lineRule="exact"/>
              <w:ind w:left="28"/>
              <w:rPr>
                <w:rFonts w:ascii="Book Antiqua" w:hAnsi="Book Antiqua"/>
              </w:rPr>
            </w:pPr>
            <w:r w:rsidRPr="00CA6CC2">
              <w:rPr>
                <w:rFonts w:ascii="Book Antiqua" w:eastAsia="CIDFont+F2" w:hAnsi="Book Antiqua"/>
                <w:color w:val="000000"/>
              </w:rPr>
              <w:t xml:space="preserve">back to back </w:t>
            </w:r>
            <w:proofErr w:type="gramStart"/>
            <w:r w:rsidRPr="00CA6CC2">
              <w:rPr>
                <w:rFonts w:ascii="Book Antiqua" w:eastAsia="CIDFont+F2" w:hAnsi="Book Antiqua"/>
                <w:color w:val="000000"/>
              </w:rPr>
              <w:t>HVDC  system</w:t>
            </w:r>
            <w:proofErr w:type="gramEnd"/>
          </w:p>
        </w:tc>
        <w:tc>
          <w:tcPr>
            <w:tcW w:w="2333"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6693CD09" w14:textId="720F2FB0" w:rsidR="001470FC" w:rsidRPr="001470FC" w:rsidRDefault="001470FC" w:rsidP="001470FC">
            <w:pPr>
              <w:pStyle w:val="ListParagraph"/>
              <w:numPr>
                <w:ilvl w:val="0"/>
                <w:numId w:val="14"/>
              </w:numPr>
              <w:ind w:left="489" w:hanging="283"/>
              <w:rPr>
                <w:rFonts w:ascii="Book Antiqua" w:hAnsi="Book Antiqua"/>
              </w:rPr>
            </w:pPr>
            <w:r w:rsidRPr="00CA6CC2">
              <w:rPr>
                <w:rFonts w:ascii="Book Antiqua" w:eastAsia="CIDFont+F2" w:hAnsi="Book Antiqua"/>
                <w:color w:val="000000"/>
              </w:rPr>
              <w:t xml:space="preserve">Long distance HVDC </w:t>
            </w:r>
            <w:r w:rsidRPr="00CA6CC2">
              <w:rPr>
                <w:rFonts w:ascii="Book Antiqua" w:hAnsi="Book Antiqua"/>
              </w:rPr>
              <w:br/>
            </w:r>
            <w:r w:rsidRPr="00CA6CC2">
              <w:rPr>
                <w:rFonts w:ascii="Book Antiqua" w:eastAsia="CIDFont+F2" w:hAnsi="Book Antiqua"/>
                <w:color w:val="000000"/>
              </w:rPr>
              <w:t>converter station</w:t>
            </w:r>
            <w:r w:rsidRPr="003D57FA">
              <w:rPr>
                <w:rFonts w:ascii="Book Antiqua" w:eastAsia="CIDFont+F2" w:hAnsi="Book Antiqua"/>
                <w:color w:val="000000"/>
              </w:rPr>
              <w:t xml:space="preserve"> </w:t>
            </w:r>
          </w:p>
          <w:p w14:paraId="1FADA608" w14:textId="77777777" w:rsidR="001470FC" w:rsidRPr="003D57FA" w:rsidRDefault="001470FC" w:rsidP="001470FC">
            <w:pPr>
              <w:pStyle w:val="ListParagraph"/>
              <w:ind w:left="489"/>
              <w:rPr>
                <w:rFonts w:ascii="Book Antiqua" w:hAnsi="Book Antiqua"/>
              </w:rPr>
            </w:pPr>
          </w:p>
          <w:p w14:paraId="2E8BB4E1" w14:textId="0CE3C4DC" w:rsidR="00A3186F" w:rsidRPr="001470FC" w:rsidRDefault="001470FC" w:rsidP="001470FC">
            <w:pPr>
              <w:pStyle w:val="ListParagraph"/>
              <w:numPr>
                <w:ilvl w:val="0"/>
                <w:numId w:val="14"/>
              </w:numPr>
              <w:ind w:left="489" w:hanging="283"/>
              <w:rPr>
                <w:rFonts w:ascii="Book Antiqua" w:hAnsi="Book Antiqua"/>
              </w:rPr>
            </w:pPr>
            <w:r w:rsidRPr="00CA6CC2">
              <w:rPr>
                <w:rFonts w:ascii="Book Antiqua" w:eastAsia="CIDFont+F2" w:hAnsi="Book Antiqua"/>
                <w:color w:val="000000"/>
              </w:rPr>
              <w:t xml:space="preserve">back to back </w:t>
            </w:r>
            <w:proofErr w:type="gramStart"/>
            <w:r w:rsidRPr="00CA6CC2">
              <w:rPr>
                <w:rFonts w:ascii="Book Antiqua" w:eastAsia="CIDFont+F2" w:hAnsi="Book Antiqua"/>
                <w:color w:val="000000"/>
              </w:rPr>
              <w:t>HVDC  system</w:t>
            </w:r>
            <w:proofErr w:type="gramEnd"/>
          </w:p>
        </w:tc>
      </w:tr>
      <w:tr w:rsidR="00A3186F" w:rsidRPr="00CA6CC2" w14:paraId="7DB60D0C" w14:textId="77777777" w:rsidTr="00CC6FCF">
        <w:trPr>
          <w:trHeight w:hRule="exact" w:val="680"/>
        </w:trPr>
        <w:tc>
          <w:tcPr>
            <w:tcW w:w="554" w:type="dxa"/>
            <w:tcBorders>
              <w:top w:val="single" w:sz="6" w:space="0" w:color="000000"/>
              <w:left w:val="single" w:sz="7" w:space="0" w:color="000000"/>
              <w:bottom w:val="single" w:sz="6" w:space="0" w:color="000000"/>
              <w:right w:val="single" w:sz="6" w:space="0" w:color="000000"/>
            </w:tcBorders>
            <w:tcMar>
              <w:left w:w="0" w:type="dxa"/>
              <w:right w:w="0" w:type="dxa"/>
            </w:tcMar>
          </w:tcPr>
          <w:p w14:paraId="5CBB5362" w14:textId="77777777" w:rsidR="00A3186F" w:rsidRPr="00CA6CC2" w:rsidRDefault="00D72CBC">
            <w:pPr>
              <w:autoSpaceDE w:val="0"/>
              <w:autoSpaceDN w:val="0"/>
              <w:spacing w:before="206" w:after="0" w:line="256" w:lineRule="exact"/>
              <w:jc w:val="center"/>
              <w:rPr>
                <w:rFonts w:ascii="Book Antiqua" w:hAnsi="Book Antiqua"/>
              </w:rPr>
            </w:pPr>
            <w:r w:rsidRPr="00CA6CC2">
              <w:rPr>
                <w:rFonts w:ascii="Book Antiqua" w:eastAsia="CIDFont+F2" w:hAnsi="Book Antiqua"/>
                <w:color w:val="000000"/>
              </w:rPr>
              <w:t>4</w:t>
            </w:r>
          </w:p>
        </w:tc>
        <w:tc>
          <w:tcPr>
            <w:tcW w:w="7022"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197AB59D" w14:textId="77777777" w:rsidR="00A3186F" w:rsidRPr="00CA6CC2" w:rsidRDefault="00D72CBC">
            <w:pPr>
              <w:autoSpaceDE w:val="0"/>
              <w:autoSpaceDN w:val="0"/>
              <w:spacing w:before="6" w:after="0" w:line="254" w:lineRule="exact"/>
              <w:ind w:left="28"/>
              <w:rPr>
                <w:rFonts w:ascii="Book Antiqua" w:hAnsi="Book Antiqua"/>
              </w:rPr>
            </w:pPr>
            <w:r w:rsidRPr="00CA6CC2">
              <w:rPr>
                <w:rFonts w:ascii="Book Antiqua" w:eastAsia="CIDFont+F2" w:hAnsi="Book Antiqua"/>
                <w:color w:val="000000"/>
              </w:rPr>
              <w:t>Contract Reference No.</w:t>
            </w:r>
          </w:p>
        </w:tc>
        <w:tc>
          <w:tcPr>
            <w:tcW w:w="2333"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139607CD" w14:textId="77777777" w:rsidR="00A3186F" w:rsidRPr="00CA6CC2" w:rsidRDefault="00A3186F">
            <w:pPr>
              <w:rPr>
                <w:rFonts w:ascii="Book Antiqua" w:hAnsi="Book Antiqua"/>
              </w:rPr>
            </w:pPr>
          </w:p>
        </w:tc>
      </w:tr>
      <w:tr w:rsidR="00A3186F" w:rsidRPr="00CA6CC2" w14:paraId="29BD47D5" w14:textId="77777777" w:rsidTr="00CC6FCF">
        <w:trPr>
          <w:trHeight w:hRule="exact" w:val="680"/>
        </w:trPr>
        <w:tc>
          <w:tcPr>
            <w:tcW w:w="554" w:type="dxa"/>
            <w:tcBorders>
              <w:top w:val="single" w:sz="6" w:space="0" w:color="000000"/>
              <w:left w:val="single" w:sz="7" w:space="0" w:color="000000"/>
              <w:bottom w:val="single" w:sz="7" w:space="0" w:color="000000"/>
              <w:right w:val="single" w:sz="6" w:space="0" w:color="000000"/>
            </w:tcBorders>
            <w:tcMar>
              <w:left w:w="0" w:type="dxa"/>
              <w:right w:w="0" w:type="dxa"/>
            </w:tcMar>
          </w:tcPr>
          <w:p w14:paraId="4C1F93CC"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5</w:t>
            </w:r>
          </w:p>
        </w:tc>
        <w:tc>
          <w:tcPr>
            <w:tcW w:w="7022"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7275DE7C" w14:textId="77777777" w:rsidR="00A3186F" w:rsidRPr="00CA6CC2" w:rsidRDefault="00D72CBC">
            <w:pPr>
              <w:autoSpaceDE w:val="0"/>
              <w:autoSpaceDN w:val="0"/>
              <w:spacing w:after="0" w:line="268" w:lineRule="exact"/>
              <w:ind w:left="28" w:right="144"/>
              <w:rPr>
                <w:rFonts w:ascii="Book Antiqua" w:hAnsi="Book Antiqua"/>
              </w:rPr>
            </w:pPr>
            <w:r w:rsidRPr="00CA6CC2">
              <w:rPr>
                <w:rFonts w:ascii="Book Antiqua" w:eastAsia="CIDFont+F2" w:hAnsi="Book Antiqua"/>
                <w:color w:val="000000"/>
              </w:rPr>
              <w:t xml:space="preserve">Name and Address of the Employer with e-mail ID, Telephone &amp; Fax nos. </w:t>
            </w:r>
          </w:p>
        </w:tc>
        <w:tc>
          <w:tcPr>
            <w:tcW w:w="2333"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2EE53209" w14:textId="77777777" w:rsidR="00A3186F" w:rsidRPr="00CA6CC2" w:rsidRDefault="00A3186F">
            <w:pPr>
              <w:rPr>
                <w:rFonts w:ascii="Book Antiqua" w:hAnsi="Book Antiqua"/>
              </w:rPr>
            </w:pPr>
          </w:p>
        </w:tc>
      </w:tr>
      <w:tr w:rsidR="00A3186F" w:rsidRPr="00CA6CC2" w14:paraId="5B74A9C3" w14:textId="77777777" w:rsidTr="00CC6FCF">
        <w:trPr>
          <w:trHeight w:hRule="exact" w:val="658"/>
        </w:trPr>
        <w:tc>
          <w:tcPr>
            <w:tcW w:w="554" w:type="dxa"/>
            <w:tcBorders>
              <w:top w:val="single" w:sz="7" w:space="0" w:color="000000"/>
              <w:left w:val="single" w:sz="7" w:space="0" w:color="000000"/>
              <w:bottom w:val="single" w:sz="6" w:space="0" w:color="000000"/>
              <w:right w:val="single" w:sz="6" w:space="0" w:color="000000"/>
            </w:tcBorders>
            <w:tcMar>
              <w:left w:w="0" w:type="dxa"/>
              <w:right w:w="0" w:type="dxa"/>
            </w:tcMar>
          </w:tcPr>
          <w:p w14:paraId="5D797192" w14:textId="77777777" w:rsidR="00A3186F" w:rsidRPr="00CA6CC2" w:rsidRDefault="00D72CBC">
            <w:pPr>
              <w:autoSpaceDE w:val="0"/>
              <w:autoSpaceDN w:val="0"/>
              <w:spacing w:before="204" w:after="0" w:line="254" w:lineRule="exact"/>
              <w:jc w:val="center"/>
              <w:rPr>
                <w:rFonts w:ascii="Book Antiqua" w:hAnsi="Book Antiqua"/>
              </w:rPr>
            </w:pPr>
            <w:r w:rsidRPr="00CA6CC2">
              <w:rPr>
                <w:rFonts w:ascii="Book Antiqua" w:eastAsia="CIDFont+F2" w:hAnsi="Book Antiqua"/>
                <w:color w:val="000000"/>
              </w:rPr>
              <w:t>6</w:t>
            </w:r>
          </w:p>
        </w:tc>
        <w:tc>
          <w:tcPr>
            <w:tcW w:w="7022"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1706DAEA" w14:textId="77777777" w:rsidR="00A3186F" w:rsidRPr="00CA6CC2" w:rsidRDefault="00D72CBC">
            <w:pPr>
              <w:autoSpaceDE w:val="0"/>
              <w:autoSpaceDN w:val="0"/>
              <w:spacing w:after="0" w:line="266" w:lineRule="exact"/>
              <w:ind w:left="28" w:right="432"/>
              <w:rPr>
                <w:rFonts w:ascii="Book Antiqua" w:hAnsi="Book Antiqua"/>
              </w:rPr>
            </w:pPr>
            <w:r w:rsidRPr="00CA6CC2">
              <w:rPr>
                <w:rFonts w:ascii="Book Antiqua" w:eastAsia="CIDFont+F2" w:hAnsi="Book Antiqua"/>
                <w:color w:val="000000"/>
              </w:rPr>
              <w:t>Contact Details of the Employer (Name of contact person with designation, address, e-mail ID, Telephone &amp; Fax nos.)</w:t>
            </w:r>
          </w:p>
        </w:tc>
        <w:tc>
          <w:tcPr>
            <w:tcW w:w="2333"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7D08F38F" w14:textId="77777777" w:rsidR="00A3186F" w:rsidRPr="00CA6CC2" w:rsidRDefault="00A3186F">
            <w:pPr>
              <w:rPr>
                <w:rFonts w:ascii="Book Antiqua" w:hAnsi="Book Antiqua"/>
              </w:rPr>
            </w:pPr>
          </w:p>
        </w:tc>
      </w:tr>
    </w:tbl>
    <w:p w14:paraId="25A17E93" w14:textId="77777777" w:rsidR="00A3186F" w:rsidRPr="00CA6CC2" w:rsidRDefault="00A3186F">
      <w:pPr>
        <w:autoSpaceDE w:val="0"/>
        <w:autoSpaceDN w:val="0"/>
        <w:spacing w:after="0" w:line="14" w:lineRule="exact"/>
        <w:rPr>
          <w:rFonts w:ascii="Book Antiqua" w:hAnsi="Book Antiqua"/>
        </w:rPr>
      </w:pPr>
    </w:p>
    <w:tbl>
      <w:tblPr>
        <w:tblW w:w="10064" w:type="dxa"/>
        <w:tblInd w:w="417" w:type="dxa"/>
        <w:tblLayout w:type="fixed"/>
        <w:tblLook w:val="04A0" w:firstRow="1" w:lastRow="0" w:firstColumn="1" w:lastColumn="0" w:noHBand="0" w:noVBand="1"/>
      </w:tblPr>
      <w:tblGrid>
        <w:gridCol w:w="567"/>
        <w:gridCol w:w="3118"/>
        <w:gridCol w:w="709"/>
        <w:gridCol w:w="3118"/>
        <w:gridCol w:w="2552"/>
      </w:tblGrid>
      <w:tr w:rsidR="00A3186F" w:rsidRPr="00CA6CC2" w14:paraId="30177E9C" w14:textId="77777777" w:rsidTr="001470FC">
        <w:trPr>
          <w:trHeight w:hRule="exact" w:val="680"/>
        </w:trPr>
        <w:tc>
          <w:tcPr>
            <w:tcW w:w="567" w:type="dxa"/>
            <w:tcBorders>
              <w:top w:val="single" w:sz="6" w:space="0" w:color="000000"/>
              <w:left w:val="single" w:sz="7" w:space="0" w:color="000000"/>
              <w:bottom w:val="single" w:sz="6" w:space="0" w:color="000000"/>
              <w:right w:val="single" w:sz="6" w:space="0" w:color="000000"/>
            </w:tcBorders>
            <w:tcMar>
              <w:left w:w="0" w:type="dxa"/>
              <w:right w:w="0" w:type="dxa"/>
            </w:tcMar>
          </w:tcPr>
          <w:p w14:paraId="7ACCC636" w14:textId="38056DEF" w:rsidR="00A3186F" w:rsidRPr="00CA6CC2" w:rsidRDefault="00ED101F">
            <w:pPr>
              <w:autoSpaceDE w:val="0"/>
              <w:autoSpaceDN w:val="0"/>
              <w:spacing w:before="206" w:after="0" w:line="256" w:lineRule="exact"/>
              <w:jc w:val="center"/>
              <w:rPr>
                <w:rFonts w:ascii="Book Antiqua" w:hAnsi="Book Antiqua"/>
              </w:rPr>
            </w:pPr>
            <w:r>
              <w:rPr>
                <w:rFonts w:ascii="Book Antiqua" w:hAnsi="Book Antiqua"/>
              </w:rPr>
              <w:t>7</w:t>
            </w:r>
          </w:p>
        </w:tc>
        <w:tc>
          <w:tcPr>
            <w:tcW w:w="6945" w:type="dxa"/>
            <w:gridSpan w:val="3"/>
            <w:tcBorders>
              <w:top w:val="single" w:sz="6" w:space="0" w:color="000000"/>
              <w:left w:val="single" w:sz="6" w:space="0" w:color="000000"/>
              <w:bottom w:val="single" w:sz="6" w:space="0" w:color="000000"/>
              <w:right w:val="single" w:sz="6" w:space="0" w:color="000000"/>
            </w:tcBorders>
            <w:tcMar>
              <w:left w:w="0" w:type="dxa"/>
              <w:right w:w="0" w:type="dxa"/>
            </w:tcMar>
          </w:tcPr>
          <w:p w14:paraId="1CDD05BF" w14:textId="77777777" w:rsidR="00A3186F" w:rsidRPr="00CA6CC2" w:rsidRDefault="00D72CBC">
            <w:pPr>
              <w:autoSpaceDE w:val="0"/>
              <w:autoSpaceDN w:val="0"/>
              <w:spacing w:before="6" w:after="0" w:line="254" w:lineRule="exact"/>
              <w:ind w:left="28"/>
              <w:rPr>
                <w:rFonts w:ascii="Book Antiqua" w:hAnsi="Book Antiqua"/>
              </w:rPr>
            </w:pPr>
            <w:r w:rsidRPr="00CA6CC2">
              <w:rPr>
                <w:rFonts w:ascii="Book Antiqua" w:eastAsia="CIDFont+F2" w:hAnsi="Book Antiqua"/>
                <w:color w:val="000000"/>
              </w:rPr>
              <w:t>Date of Award of Contract</w:t>
            </w:r>
          </w:p>
        </w:tc>
        <w:tc>
          <w:tcPr>
            <w:tcW w:w="2552"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66323B3D" w14:textId="77777777" w:rsidR="00A3186F" w:rsidRPr="00CA6CC2" w:rsidRDefault="00A3186F">
            <w:pPr>
              <w:rPr>
                <w:rFonts w:ascii="Book Antiqua" w:hAnsi="Book Antiqua"/>
              </w:rPr>
            </w:pPr>
          </w:p>
        </w:tc>
      </w:tr>
      <w:tr w:rsidR="00461F19" w:rsidRPr="00CA6CC2" w14:paraId="397D48D3" w14:textId="77777777" w:rsidTr="00682849">
        <w:trPr>
          <w:trHeight w:hRule="exact" w:val="1101"/>
        </w:trPr>
        <w:tc>
          <w:tcPr>
            <w:tcW w:w="567"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3B153B8B" w14:textId="0B315F1A" w:rsidR="00461F19" w:rsidRPr="00CA6CC2" w:rsidRDefault="003F1EB2" w:rsidP="00461F19">
            <w:pPr>
              <w:autoSpaceDE w:val="0"/>
              <w:autoSpaceDN w:val="0"/>
              <w:spacing w:before="484" w:after="0" w:line="256" w:lineRule="exact"/>
              <w:jc w:val="center"/>
              <w:rPr>
                <w:rFonts w:ascii="Book Antiqua" w:hAnsi="Book Antiqua"/>
              </w:rPr>
            </w:pPr>
            <w:r>
              <w:rPr>
                <w:rFonts w:ascii="Book Antiqua" w:hAnsi="Book Antiqua"/>
              </w:rPr>
              <w:t>8</w:t>
            </w:r>
          </w:p>
        </w:tc>
        <w:tc>
          <w:tcPr>
            <w:tcW w:w="3118" w:type="dxa"/>
            <w:vMerge w:val="restart"/>
            <w:tcBorders>
              <w:top w:val="single" w:sz="6" w:space="0" w:color="000000"/>
              <w:left w:val="single" w:sz="6" w:space="0" w:color="000000"/>
              <w:bottom w:val="single" w:sz="6" w:space="0" w:color="000000"/>
              <w:right w:val="single" w:sz="6" w:space="0" w:color="000000"/>
            </w:tcBorders>
            <w:tcMar>
              <w:left w:w="0" w:type="dxa"/>
              <w:right w:w="0" w:type="dxa"/>
            </w:tcMar>
          </w:tcPr>
          <w:p w14:paraId="0283F437" w14:textId="4CBEB553" w:rsidR="00461F19" w:rsidRDefault="00B07862" w:rsidP="00461F19">
            <w:pPr>
              <w:autoSpaceDE w:val="0"/>
              <w:autoSpaceDN w:val="0"/>
              <w:spacing w:after="0" w:line="272" w:lineRule="exact"/>
              <w:ind w:left="28"/>
              <w:rPr>
                <w:rFonts w:ascii="Book Antiqua" w:eastAsia="CIDFont+F2" w:hAnsi="Book Antiqua"/>
                <w:color w:val="000000"/>
              </w:rPr>
            </w:pPr>
            <w:r>
              <w:rPr>
                <w:rFonts w:ascii="Book Antiqua" w:eastAsia="CIDFont+F2" w:hAnsi="Book Antiqua"/>
                <w:color w:val="000000"/>
              </w:rPr>
              <w:t xml:space="preserve">Details </w:t>
            </w:r>
            <w:r w:rsidR="00E643F5">
              <w:rPr>
                <w:rFonts w:ascii="Book Antiqua" w:eastAsia="CIDFont+F2" w:hAnsi="Book Antiqua"/>
                <w:color w:val="000000"/>
              </w:rPr>
              <w:t xml:space="preserve">related to </w:t>
            </w:r>
            <w:r w:rsidR="00D535A9">
              <w:rPr>
                <w:rFonts w:ascii="Book Antiqua" w:eastAsia="CIDFont+F2" w:hAnsi="Book Antiqua"/>
                <w:color w:val="000000"/>
              </w:rPr>
              <w:t xml:space="preserve">the </w:t>
            </w:r>
            <w:r w:rsidR="00ED101F">
              <w:rPr>
                <w:rFonts w:ascii="Book Antiqua" w:eastAsia="CIDFont+F2" w:hAnsi="Book Antiqua"/>
                <w:color w:val="000000"/>
              </w:rPr>
              <w:t>above Contract</w:t>
            </w:r>
          </w:p>
          <w:p w14:paraId="7C7E0F59"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F80278D"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32EDA72B"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49C6747"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2E138C09"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17E874B9"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66E3084E"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79742289"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6726059D"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2ABC872E"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672350C"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B6F37D0"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75519838"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6146B5C2"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623F8AF"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010E29CD"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4903258F"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4B66DC62"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54FEE690"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1B519964"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6A458CF8"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28488887"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041880B1"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19046B4E" w14:textId="77777777" w:rsidR="00461F19" w:rsidRDefault="00461F19" w:rsidP="00461F19">
            <w:pPr>
              <w:autoSpaceDE w:val="0"/>
              <w:autoSpaceDN w:val="0"/>
              <w:spacing w:after="0" w:line="272" w:lineRule="exact"/>
              <w:ind w:left="28"/>
              <w:rPr>
                <w:rFonts w:ascii="Book Antiqua" w:eastAsia="CIDFont+F2" w:hAnsi="Book Antiqua"/>
                <w:color w:val="000000"/>
              </w:rPr>
            </w:pPr>
          </w:p>
          <w:p w14:paraId="143655D8" w14:textId="77777777" w:rsidR="00C15CB1" w:rsidRDefault="00C15CB1" w:rsidP="00461F19">
            <w:pPr>
              <w:autoSpaceDE w:val="0"/>
              <w:autoSpaceDN w:val="0"/>
              <w:spacing w:after="0" w:line="272" w:lineRule="exact"/>
              <w:ind w:left="28"/>
              <w:rPr>
                <w:rFonts w:ascii="Book Antiqua" w:eastAsia="CIDFont+F2" w:hAnsi="Book Antiqua"/>
                <w:color w:val="000000"/>
              </w:rPr>
            </w:pPr>
          </w:p>
          <w:p w14:paraId="12A53266" w14:textId="77777777" w:rsidR="00C15CB1" w:rsidRDefault="00C15CB1" w:rsidP="00461F19">
            <w:pPr>
              <w:autoSpaceDE w:val="0"/>
              <w:autoSpaceDN w:val="0"/>
              <w:spacing w:after="0" w:line="272" w:lineRule="exact"/>
              <w:ind w:left="28"/>
              <w:rPr>
                <w:rFonts w:ascii="Book Antiqua" w:eastAsia="CIDFont+F2" w:hAnsi="Book Antiqua"/>
                <w:color w:val="000000"/>
              </w:rPr>
            </w:pPr>
          </w:p>
          <w:p w14:paraId="037FFF03" w14:textId="77777777" w:rsidR="00C15CB1" w:rsidRDefault="00C15CB1" w:rsidP="00461F19">
            <w:pPr>
              <w:autoSpaceDE w:val="0"/>
              <w:autoSpaceDN w:val="0"/>
              <w:spacing w:after="0" w:line="272" w:lineRule="exact"/>
              <w:ind w:left="28"/>
              <w:rPr>
                <w:rFonts w:ascii="Book Antiqua" w:eastAsia="CIDFont+F2" w:hAnsi="Book Antiqua"/>
                <w:color w:val="000000"/>
              </w:rPr>
            </w:pPr>
          </w:p>
          <w:p w14:paraId="63DC3F80" w14:textId="77777777" w:rsidR="00C15CB1" w:rsidRDefault="00C15CB1" w:rsidP="00461F19">
            <w:pPr>
              <w:autoSpaceDE w:val="0"/>
              <w:autoSpaceDN w:val="0"/>
              <w:spacing w:after="0" w:line="272" w:lineRule="exact"/>
              <w:ind w:left="28"/>
              <w:rPr>
                <w:rFonts w:ascii="Book Antiqua" w:eastAsia="CIDFont+F2" w:hAnsi="Book Antiqua"/>
                <w:color w:val="000000"/>
              </w:rPr>
            </w:pPr>
          </w:p>
          <w:p w14:paraId="389A213B" w14:textId="77777777" w:rsidR="00461F19" w:rsidRPr="00CA6CC2" w:rsidRDefault="00461F19" w:rsidP="00461F19">
            <w:pPr>
              <w:autoSpaceDE w:val="0"/>
              <w:autoSpaceDN w:val="0"/>
              <w:spacing w:after="0" w:line="272" w:lineRule="exact"/>
              <w:ind w:left="28"/>
              <w:rPr>
                <w:rFonts w:ascii="Book Antiqua" w:hAnsi="Book Antiqua"/>
              </w:rPr>
            </w:pPr>
          </w:p>
        </w:tc>
        <w:tc>
          <w:tcPr>
            <w:tcW w:w="3827"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0BF9B731" w14:textId="53044A10" w:rsidR="00461F19" w:rsidRPr="00CA6CC2" w:rsidRDefault="00461F19" w:rsidP="00461F19">
            <w:pPr>
              <w:autoSpaceDE w:val="0"/>
              <w:autoSpaceDN w:val="0"/>
              <w:spacing w:after="0" w:line="268" w:lineRule="exact"/>
              <w:ind w:left="28" w:right="144"/>
              <w:rPr>
                <w:rFonts w:ascii="Book Antiqua" w:hAnsi="Book Antiqua"/>
              </w:rPr>
            </w:pPr>
            <w:proofErr w:type="spellStart"/>
            <w:r>
              <w:rPr>
                <w:rFonts w:ascii="Book Antiqua" w:hAnsi="Book Antiqua"/>
              </w:rPr>
              <w:lastRenderedPageBreak/>
              <w:t>i</w:t>
            </w:r>
            <w:proofErr w:type="spellEnd"/>
            <w:r>
              <w:rPr>
                <w:rFonts w:ascii="Book Antiqua" w:hAnsi="Book Antiqua"/>
              </w:rPr>
              <w:t xml:space="preserve">) Name of the </w:t>
            </w:r>
            <w:r w:rsidR="00873699" w:rsidRPr="00CA6CC2">
              <w:rPr>
                <w:rFonts w:ascii="Book Antiqua" w:eastAsia="CIDFont+F2" w:hAnsi="Book Antiqua"/>
                <w:color w:val="000000"/>
              </w:rPr>
              <w:t>Long Distance HVDC Converter station or a back to</w:t>
            </w:r>
            <w:r w:rsidR="00873699">
              <w:rPr>
                <w:rFonts w:ascii="Book Antiqua" w:eastAsia="CIDFont+F2" w:hAnsi="Book Antiqua"/>
                <w:color w:val="000000"/>
              </w:rPr>
              <w:t xml:space="preserve"> </w:t>
            </w:r>
            <w:r w:rsidR="00873699" w:rsidRPr="00CA6CC2">
              <w:rPr>
                <w:rFonts w:ascii="Book Antiqua" w:eastAsia="CIDFont+F2" w:hAnsi="Book Antiqua"/>
                <w:color w:val="000000"/>
              </w:rPr>
              <w:t>back HVDC system</w:t>
            </w:r>
            <w:r w:rsidR="00873699">
              <w:rPr>
                <w:rFonts w:ascii="Book Antiqua" w:hAnsi="Book Antiqua"/>
              </w:rPr>
              <w:t xml:space="preserve"> </w:t>
            </w:r>
            <w:r>
              <w:rPr>
                <w:rFonts w:ascii="Book Antiqua" w:hAnsi="Book Antiqua"/>
              </w:rPr>
              <w:t xml:space="preserve">= </w:t>
            </w: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05F595B7" w14:textId="77777777" w:rsidR="00461F19" w:rsidRPr="00CA6CC2" w:rsidRDefault="00461F19" w:rsidP="00461F19">
            <w:pPr>
              <w:rPr>
                <w:rFonts w:ascii="Book Antiqua" w:hAnsi="Book Antiqua"/>
              </w:rPr>
            </w:pPr>
          </w:p>
        </w:tc>
      </w:tr>
      <w:tr w:rsidR="00461F19" w:rsidRPr="00CA6CC2" w14:paraId="1F7F54DF" w14:textId="77777777" w:rsidTr="00A86E7B">
        <w:trPr>
          <w:trHeight w:hRule="exact" w:val="678"/>
        </w:trPr>
        <w:tc>
          <w:tcPr>
            <w:tcW w:w="567" w:type="dxa"/>
            <w:vMerge/>
            <w:tcBorders>
              <w:top w:val="single" w:sz="6" w:space="0" w:color="000000"/>
              <w:left w:val="single" w:sz="7" w:space="0" w:color="000000"/>
              <w:bottom w:val="single" w:sz="6" w:space="0" w:color="000000"/>
              <w:right w:val="single" w:sz="6" w:space="0" w:color="000000"/>
            </w:tcBorders>
          </w:tcPr>
          <w:p w14:paraId="165F9B19" w14:textId="77777777" w:rsidR="00461F19" w:rsidRPr="00CA6CC2" w:rsidRDefault="00461F19" w:rsidP="00461F19">
            <w:pPr>
              <w:rPr>
                <w:rFonts w:ascii="Book Antiqua" w:hAnsi="Book Antiqua"/>
              </w:rPr>
            </w:pPr>
          </w:p>
        </w:tc>
        <w:tc>
          <w:tcPr>
            <w:tcW w:w="3118" w:type="dxa"/>
            <w:vMerge/>
            <w:tcBorders>
              <w:top w:val="single" w:sz="6" w:space="0" w:color="000000"/>
              <w:left w:val="single" w:sz="6" w:space="0" w:color="000000"/>
              <w:bottom w:val="single" w:sz="6" w:space="0" w:color="000000"/>
              <w:right w:val="single" w:sz="6" w:space="0" w:color="000000"/>
            </w:tcBorders>
          </w:tcPr>
          <w:p w14:paraId="6CCDDCC1" w14:textId="77777777" w:rsidR="00461F19" w:rsidRPr="00CA6CC2" w:rsidRDefault="00461F19" w:rsidP="00461F19">
            <w:pPr>
              <w:rPr>
                <w:rFonts w:ascii="Book Antiqua" w:hAnsi="Book Antiqua"/>
              </w:rPr>
            </w:pPr>
          </w:p>
        </w:tc>
        <w:tc>
          <w:tcPr>
            <w:tcW w:w="3827" w:type="dxa"/>
            <w:gridSpan w:val="2"/>
            <w:tcBorders>
              <w:top w:val="single" w:sz="6" w:space="0" w:color="000000"/>
              <w:left w:val="single" w:sz="6" w:space="0" w:color="000000"/>
              <w:bottom w:val="single" w:sz="7" w:space="0" w:color="000000"/>
              <w:right w:val="single" w:sz="6" w:space="0" w:color="000000"/>
            </w:tcBorders>
          </w:tcPr>
          <w:p w14:paraId="309ACDAD" w14:textId="777155F9" w:rsidR="00461F19" w:rsidRPr="00CA6CC2" w:rsidRDefault="00461F19" w:rsidP="00461F19">
            <w:pPr>
              <w:rPr>
                <w:rFonts w:ascii="Book Antiqua" w:hAnsi="Book Antiqua"/>
              </w:rPr>
            </w:pPr>
            <w:r>
              <w:rPr>
                <w:rFonts w:ascii="Book Antiqua" w:hAnsi="Book Antiqua"/>
              </w:rPr>
              <w:t xml:space="preserve">ii) Voltage Level = </w:t>
            </w:r>
          </w:p>
        </w:tc>
        <w:tc>
          <w:tcPr>
            <w:tcW w:w="2552"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3DD13F8A" w14:textId="26CDEEA3" w:rsidR="00461F19" w:rsidRPr="00CA6CC2" w:rsidRDefault="00C15CB1" w:rsidP="00461F19">
            <w:pPr>
              <w:rPr>
                <w:rFonts w:ascii="Book Antiqua" w:hAnsi="Book Antiqua"/>
              </w:rPr>
            </w:pPr>
            <w:r>
              <w:rPr>
                <w:rFonts w:ascii="Book Antiqua" w:hAnsi="Book Antiqua"/>
              </w:rPr>
              <w:t xml:space="preserve">        ________ KV</w:t>
            </w:r>
          </w:p>
        </w:tc>
      </w:tr>
      <w:tr w:rsidR="00461F19" w:rsidRPr="00CA6CC2" w14:paraId="75D493E7" w14:textId="77777777" w:rsidTr="00A86E7B">
        <w:trPr>
          <w:trHeight w:hRule="exact" w:val="680"/>
        </w:trPr>
        <w:tc>
          <w:tcPr>
            <w:tcW w:w="567" w:type="dxa"/>
            <w:vMerge/>
            <w:tcBorders>
              <w:top w:val="single" w:sz="6" w:space="0" w:color="000000"/>
              <w:left w:val="single" w:sz="7" w:space="0" w:color="000000"/>
              <w:bottom w:val="single" w:sz="6" w:space="0" w:color="000000"/>
              <w:right w:val="single" w:sz="6" w:space="0" w:color="000000"/>
            </w:tcBorders>
          </w:tcPr>
          <w:p w14:paraId="72E7AA47" w14:textId="77777777" w:rsidR="00461F19" w:rsidRPr="00CA6CC2" w:rsidRDefault="00461F19" w:rsidP="00461F19">
            <w:pPr>
              <w:rPr>
                <w:rFonts w:ascii="Book Antiqua" w:hAnsi="Book Antiqua"/>
              </w:rPr>
            </w:pPr>
          </w:p>
        </w:tc>
        <w:tc>
          <w:tcPr>
            <w:tcW w:w="3118" w:type="dxa"/>
            <w:vMerge/>
            <w:tcBorders>
              <w:top w:val="single" w:sz="6" w:space="0" w:color="000000"/>
              <w:left w:val="single" w:sz="6" w:space="0" w:color="000000"/>
              <w:bottom w:val="single" w:sz="6" w:space="0" w:color="000000"/>
              <w:right w:val="single" w:sz="6" w:space="0" w:color="000000"/>
            </w:tcBorders>
          </w:tcPr>
          <w:p w14:paraId="3C7C59A2" w14:textId="77777777" w:rsidR="00461F19" w:rsidRPr="00CA6CC2" w:rsidRDefault="00461F19" w:rsidP="00461F19">
            <w:pPr>
              <w:rPr>
                <w:rFonts w:ascii="Book Antiqua" w:hAnsi="Book Antiqua"/>
              </w:rPr>
            </w:pPr>
          </w:p>
        </w:tc>
        <w:tc>
          <w:tcPr>
            <w:tcW w:w="3827" w:type="dxa"/>
            <w:gridSpan w:val="2"/>
            <w:tcBorders>
              <w:top w:val="single" w:sz="6" w:space="0" w:color="000000"/>
              <w:left w:val="single" w:sz="6" w:space="0" w:color="000000"/>
              <w:bottom w:val="single" w:sz="7" w:space="0" w:color="000000"/>
              <w:right w:val="single" w:sz="6" w:space="0" w:color="000000"/>
            </w:tcBorders>
          </w:tcPr>
          <w:p w14:paraId="09876ECD" w14:textId="05EE40BA" w:rsidR="00461F19" w:rsidRPr="00CA6CC2" w:rsidRDefault="00461F19" w:rsidP="00461F19">
            <w:pPr>
              <w:rPr>
                <w:rFonts w:ascii="Book Antiqua" w:hAnsi="Book Antiqua"/>
              </w:rPr>
            </w:pPr>
            <w:r>
              <w:rPr>
                <w:rFonts w:ascii="Book Antiqua" w:hAnsi="Book Antiqua"/>
              </w:rPr>
              <w:t xml:space="preserve">iii) </w:t>
            </w:r>
            <w:r w:rsidR="00E768E9">
              <w:rPr>
                <w:rFonts w:ascii="Book Antiqua" w:hAnsi="Book Antiqua"/>
              </w:rPr>
              <w:t>Unit r</w:t>
            </w:r>
            <w:r>
              <w:rPr>
                <w:rFonts w:ascii="Book Antiqua" w:hAnsi="Book Antiqua"/>
              </w:rPr>
              <w:t xml:space="preserve">ating of the </w:t>
            </w:r>
            <w:r w:rsidR="00FA3EF6">
              <w:rPr>
                <w:rFonts w:ascii="Book Antiqua" w:hAnsi="Book Antiqua"/>
              </w:rPr>
              <w:t>HVDC system</w:t>
            </w:r>
            <w:r>
              <w:rPr>
                <w:rFonts w:ascii="Book Antiqua" w:hAnsi="Book Antiqua"/>
              </w:rPr>
              <w:t xml:space="preserve"> </w:t>
            </w:r>
          </w:p>
        </w:tc>
        <w:tc>
          <w:tcPr>
            <w:tcW w:w="2552"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2BB264DF" w14:textId="0A22A707" w:rsidR="00461F19" w:rsidRPr="00CA6CC2" w:rsidRDefault="00C15CB1" w:rsidP="00461F19">
            <w:pPr>
              <w:rPr>
                <w:rFonts w:ascii="Book Antiqua" w:hAnsi="Book Antiqua"/>
              </w:rPr>
            </w:pPr>
            <w:r>
              <w:rPr>
                <w:rFonts w:ascii="Book Antiqua" w:hAnsi="Book Antiqua"/>
              </w:rPr>
              <w:t xml:space="preserve">        ________ MW</w:t>
            </w:r>
          </w:p>
        </w:tc>
      </w:tr>
      <w:tr w:rsidR="003F1EB2" w:rsidRPr="00CA6CC2" w14:paraId="6777A0E9" w14:textId="77777777" w:rsidTr="00A86E7B">
        <w:trPr>
          <w:trHeight w:hRule="exact" w:val="680"/>
        </w:trPr>
        <w:tc>
          <w:tcPr>
            <w:tcW w:w="567" w:type="dxa"/>
            <w:vMerge/>
            <w:tcBorders>
              <w:top w:val="single" w:sz="6" w:space="0" w:color="000000"/>
              <w:left w:val="single" w:sz="7" w:space="0" w:color="000000"/>
              <w:bottom w:val="single" w:sz="6" w:space="0" w:color="000000"/>
              <w:right w:val="single" w:sz="6" w:space="0" w:color="000000"/>
            </w:tcBorders>
          </w:tcPr>
          <w:p w14:paraId="6298952D" w14:textId="77777777" w:rsidR="003F1EB2" w:rsidRPr="00CA6CC2" w:rsidRDefault="003F1EB2" w:rsidP="00461F19">
            <w:pPr>
              <w:rPr>
                <w:rFonts w:ascii="Book Antiqua" w:hAnsi="Book Antiqua"/>
              </w:rPr>
            </w:pPr>
          </w:p>
        </w:tc>
        <w:tc>
          <w:tcPr>
            <w:tcW w:w="3118" w:type="dxa"/>
            <w:vMerge/>
            <w:tcBorders>
              <w:top w:val="single" w:sz="6" w:space="0" w:color="000000"/>
              <w:left w:val="single" w:sz="6" w:space="0" w:color="000000"/>
              <w:bottom w:val="single" w:sz="6" w:space="0" w:color="000000"/>
              <w:right w:val="single" w:sz="6" w:space="0" w:color="000000"/>
            </w:tcBorders>
          </w:tcPr>
          <w:p w14:paraId="129FD391" w14:textId="77777777" w:rsidR="003F1EB2" w:rsidRPr="00CA6CC2" w:rsidRDefault="003F1EB2" w:rsidP="00461F19">
            <w:pPr>
              <w:rPr>
                <w:rFonts w:ascii="Book Antiqua" w:hAnsi="Book Antiqua"/>
              </w:rPr>
            </w:pPr>
          </w:p>
        </w:tc>
        <w:tc>
          <w:tcPr>
            <w:tcW w:w="3827" w:type="dxa"/>
            <w:gridSpan w:val="2"/>
            <w:tcBorders>
              <w:top w:val="single" w:sz="6" w:space="0" w:color="000000"/>
              <w:left w:val="single" w:sz="6" w:space="0" w:color="000000"/>
              <w:bottom w:val="single" w:sz="7" w:space="0" w:color="000000"/>
              <w:right w:val="single" w:sz="6" w:space="0" w:color="000000"/>
            </w:tcBorders>
          </w:tcPr>
          <w:p w14:paraId="18840A97" w14:textId="62FB71F3" w:rsidR="003F1EB2" w:rsidRDefault="003F1EB2" w:rsidP="00461F19">
            <w:pPr>
              <w:rPr>
                <w:rFonts w:ascii="Book Antiqua" w:hAnsi="Book Antiqua"/>
              </w:rPr>
            </w:pPr>
            <w:r>
              <w:rPr>
                <w:rFonts w:ascii="Book Antiqua" w:hAnsi="Book Antiqua"/>
              </w:rPr>
              <w:t xml:space="preserve">(iv) </w:t>
            </w:r>
            <w:r w:rsidR="000657EA">
              <w:rPr>
                <w:rFonts w:ascii="Book Antiqua" w:hAnsi="Book Antiqua"/>
              </w:rPr>
              <w:t>Date of Commissioning of above HVDC Station/System</w:t>
            </w:r>
          </w:p>
        </w:tc>
        <w:tc>
          <w:tcPr>
            <w:tcW w:w="2552"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02A8E03D" w14:textId="257B8DFA" w:rsidR="003F1EB2" w:rsidRDefault="003F1EB2" w:rsidP="00461F19">
            <w:pPr>
              <w:rPr>
                <w:rFonts w:ascii="Book Antiqua" w:hAnsi="Book Antiqua"/>
              </w:rPr>
            </w:pPr>
            <w:r>
              <w:rPr>
                <w:rFonts w:ascii="Book Antiqua" w:hAnsi="Book Antiqua"/>
              </w:rPr>
              <w:t xml:space="preserve">        ________ </w:t>
            </w:r>
          </w:p>
          <w:p w14:paraId="1C96FD14" w14:textId="6A52B9A5" w:rsidR="003F1EB2" w:rsidRDefault="003F1EB2" w:rsidP="00461F19">
            <w:pPr>
              <w:rPr>
                <w:rFonts w:ascii="Book Antiqua" w:hAnsi="Book Antiqua"/>
              </w:rPr>
            </w:pPr>
          </w:p>
        </w:tc>
      </w:tr>
      <w:tr w:rsidR="00461F19" w:rsidRPr="00CA6CC2" w14:paraId="1582B8E5" w14:textId="77777777" w:rsidTr="00A86E7B">
        <w:trPr>
          <w:trHeight w:hRule="exact" w:val="1292"/>
        </w:trPr>
        <w:tc>
          <w:tcPr>
            <w:tcW w:w="567" w:type="dxa"/>
            <w:vMerge/>
            <w:tcBorders>
              <w:top w:val="single" w:sz="6" w:space="0" w:color="000000"/>
              <w:left w:val="single" w:sz="7" w:space="0" w:color="000000"/>
              <w:bottom w:val="single" w:sz="6" w:space="0" w:color="000000"/>
              <w:right w:val="single" w:sz="6" w:space="0" w:color="000000"/>
            </w:tcBorders>
          </w:tcPr>
          <w:p w14:paraId="773AFD66" w14:textId="77777777" w:rsidR="00461F19" w:rsidRPr="00CA6CC2" w:rsidRDefault="00461F19" w:rsidP="00461F19">
            <w:pPr>
              <w:rPr>
                <w:rFonts w:ascii="Book Antiqua" w:hAnsi="Book Antiqua"/>
              </w:rPr>
            </w:pPr>
          </w:p>
        </w:tc>
        <w:tc>
          <w:tcPr>
            <w:tcW w:w="3118" w:type="dxa"/>
            <w:vMerge/>
            <w:tcBorders>
              <w:top w:val="single" w:sz="6" w:space="0" w:color="000000"/>
              <w:left w:val="single" w:sz="6" w:space="0" w:color="000000"/>
              <w:bottom w:val="single" w:sz="6" w:space="0" w:color="000000"/>
              <w:right w:val="single" w:sz="6" w:space="0" w:color="000000"/>
            </w:tcBorders>
          </w:tcPr>
          <w:p w14:paraId="2D183541" w14:textId="77777777" w:rsidR="00461F19" w:rsidRPr="00CA6CC2" w:rsidRDefault="00461F19" w:rsidP="00461F19">
            <w:pPr>
              <w:rPr>
                <w:rFonts w:ascii="Book Antiqua" w:hAnsi="Book Antiqua"/>
              </w:rPr>
            </w:pPr>
          </w:p>
        </w:tc>
        <w:tc>
          <w:tcPr>
            <w:tcW w:w="3827" w:type="dxa"/>
            <w:gridSpan w:val="2"/>
            <w:tcBorders>
              <w:top w:val="single" w:sz="6" w:space="0" w:color="000000"/>
              <w:left w:val="single" w:sz="6" w:space="0" w:color="000000"/>
              <w:bottom w:val="single" w:sz="7" w:space="0" w:color="000000"/>
              <w:right w:val="single" w:sz="6" w:space="0" w:color="000000"/>
            </w:tcBorders>
          </w:tcPr>
          <w:p w14:paraId="14BFDA8E" w14:textId="53473EB8" w:rsidR="00461F19" w:rsidRPr="00CA6CC2" w:rsidRDefault="00461F19" w:rsidP="00461F19">
            <w:pPr>
              <w:rPr>
                <w:rFonts w:ascii="Book Antiqua" w:hAnsi="Book Antiqua"/>
              </w:rPr>
            </w:pPr>
            <w:r>
              <w:rPr>
                <w:rFonts w:ascii="Book Antiqua" w:hAnsi="Book Antiqua"/>
              </w:rPr>
              <w:t xml:space="preserve">v) No. of </w:t>
            </w:r>
            <w:r w:rsidR="00CC7135">
              <w:rPr>
                <w:rFonts w:ascii="Book Antiqua" w:hAnsi="Book Antiqua"/>
              </w:rPr>
              <w:t>years</w:t>
            </w:r>
            <w:r>
              <w:rPr>
                <w:rFonts w:ascii="Book Antiqua" w:hAnsi="Book Antiqua"/>
              </w:rPr>
              <w:t xml:space="preserve"> </w:t>
            </w:r>
            <w:r w:rsidR="00535F43">
              <w:rPr>
                <w:rFonts w:ascii="Book Antiqua" w:hAnsi="Book Antiqua"/>
              </w:rPr>
              <w:t xml:space="preserve">the above HVDC Station/System is </w:t>
            </w:r>
            <w:r>
              <w:rPr>
                <w:rFonts w:ascii="Book Antiqua" w:hAnsi="Book Antiqua"/>
              </w:rPr>
              <w:t xml:space="preserve">under satisfactory operation </w:t>
            </w:r>
            <w:r w:rsidR="003F1EB2">
              <w:rPr>
                <w:rFonts w:ascii="Book Antiqua" w:hAnsi="Book Antiqua"/>
              </w:rPr>
              <w:t>as on above originally schedule last date of bid submission</w:t>
            </w: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6DDF8ACA" w14:textId="77777777" w:rsidR="00461F19" w:rsidRDefault="00461F19" w:rsidP="00461F19">
            <w:pPr>
              <w:rPr>
                <w:rFonts w:ascii="Book Antiqua" w:hAnsi="Book Antiqua"/>
              </w:rPr>
            </w:pPr>
          </w:p>
          <w:p w14:paraId="1F302832" w14:textId="58A00BCB" w:rsidR="0076205D" w:rsidRPr="00CA6CC2" w:rsidRDefault="0076205D" w:rsidP="00461F19">
            <w:pPr>
              <w:rPr>
                <w:rFonts w:ascii="Book Antiqua" w:hAnsi="Book Antiqua"/>
              </w:rPr>
            </w:pPr>
            <w:r>
              <w:rPr>
                <w:rFonts w:ascii="Book Antiqua" w:hAnsi="Book Antiqua"/>
              </w:rPr>
              <w:t xml:space="preserve">………………… </w:t>
            </w:r>
            <w:r w:rsidR="00CC7135">
              <w:rPr>
                <w:rFonts w:ascii="Book Antiqua" w:hAnsi="Book Antiqua"/>
              </w:rPr>
              <w:t>years</w:t>
            </w:r>
          </w:p>
        </w:tc>
      </w:tr>
      <w:tr w:rsidR="003F1EB2" w:rsidRPr="00CA6CC2" w14:paraId="452FA4D8" w14:textId="77777777" w:rsidTr="0006199A">
        <w:trPr>
          <w:trHeight w:hRule="exact" w:val="909"/>
        </w:trPr>
        <w:tc>
          <w:tcPr>
            <w:tcW w:w="567" w:type="dxa"/>
            <w:vMerge/>
            <w:tcBorders>
              <w:top w:val="single" w:sz="6" w:space="0" w:color="000000"/>
              <w:left w:val="single" w:sz="7" w:space="0" w:color="000000"/>
              <w:bottom w:val="single" w:sz="6" w:space="0" w:color="000000"/>
              <w:right w:val="single" w:sz="6" w:space="0" w:color="000000"/>
            </w:tcBorders>
          </w:tcPr>
          <w:p w14:paraId="52FBDB8B" w14:textId="77777777" w:rsidR="003F1EB2" w:rsidRPr="00CA6CC2" w:rsidRDefault="003F1EB2">
            <w:pPr>
              <w:rPr>
                <w:rFonts w:ascii="Book Antiqua" w:hAnsi="Book Antiqua"/>
              </w:rPr>
            </w:pPr>
          </w:p>
        </w:tc>
        <w:tc>
          <w:tcPr>
            <w:tcW w:w="3118" w:type="dxa"/>
            <w:vMerge/>
            <w:tcBorders>
              <w:top w:val="single" w:sz="6" w:space="0" w:color="000000"/>
              <w:left w:val="single" w:sz="6" w:space="0" w:color="000000"/>
              <w:bottom w:val="single" w:sz="6" w:space="0" w:color="000000"/>
              <w:right w:val="single" w:sz="6" w:space="0" w:color="000000"/>
            </w:tcBorders>
          </w:tcPr>
          <w:p w14:paraId="23223FBC" w14:textId="77777777" w:rsidR="003F1EB2" w:rsidRPr="00CA6CC2" w:rsidRDefault="003F1EB2">
            <w:pPr>
              <w:rPr>
                <w:rFonts w:ascii="Book Antiqua" w:hAnsi="Book Antiqua"/>
              </w:rPr>
            </w:pPr>
          </w:p>
        </w:tc>
        <w:tc>
          <w:tcPr>
            <w:tcW w:w="6379" w:type="dxa"/>
            <w:gridSpan w:val="3"/>
            <w:tcBorders>
              <w:top w:val="single" w:sz="6" w:space="0" w:color="000000"/>
              <w:left w:val="single" w:sz="6" w:space="0" w:color="000000"/>
              <w:bottom w:val="single" w:sz="7" w:space="0" w:color="000000"/>
              <w:right w:val="single" w:sz="6" w:space="0" w:color="000000"/>
            </w:tcBorders>
          </w:tcPr>
          <w:p w14:paraId="0974A044" w14:textId="5230AB3E" w:rsidR="003F1EB2" w:rsidRDefault="003F1EB2" w:rsidP="003F1EB2">
            <w:pPr>
              <w:spacing w:after="0" w:line="240" w:lineRule="auto"/>
              <w:rPr>
                <w:rFonts w:ascii="Book Antiqua" w:hAnsi="Book Antiqua"/>
              </w:rPr>
            </w:pPr>
            <w:r>
              <w:rPr>
                <w:rFonts w:ascii="Book Antiqua" w:hAnsi="Book Antiqua"/>
              </w:rPr>
              <w:t xml:space="preserve">Further, the scope of work </w:t>
            </w:r>
            <w:r w:rsidR="0006199A">
              <w:rPr>
                <w:rFonts w:ascii="Book Antiqua" w:hAnsi="Book Antiqua"/>
              </w:rPr>
              <w:t>executed under above Contract of HVDC Station/System</w:t>
            </w:r>
            <w:r>
              <w:rPr>
                <w:rFonts w:ascii="Book Antiqua" w:hAnsi="Book Antiqua"/>
              </w:rPr>
              <w:t>:</w:t>
            </w:r>
          </w:p>
          <w:p w14:paraId="0F48C315" w14:textId="18ECFF11" w:rsidR="003F1EB2" w:rsidRDefault="003F1EB2" w:rsidP="003F1EB2">
            <w:pPr>
              <w:spacing w:after="0" w:line="240" w:lineRule="auto"/>
              <w:rPr>
                <w:rFonts w:ascii="Book Antiqua" w:hAnsi="Book Antiqua"/>
              </w:rPr>
            </w:pPr>
            <w:r>
              <w:rPr>
                <w:rFonts w:ascii="Book Antiqua" w:hAnsi="Book Antiqua"/>
              </w:rPr>
              <w:t>(select as applicable)</w:t>
            </w:r>
          </w:p>
          <w:p w14:paraId="6CF66FE5" w14:textId="40369811" w:rsidR="003F1EB2" w:rsidRPr="003F1EB2" w:rsidRDefault="003F1EB2" w:rsidP="003F1EB2">
            <w:pPr>
              <w:rPr>
                <w:rFonts w:ascii="Book Antiqua" w:hAnsi="Book Antiqua"/>
              </w:rPr>
            </w:pPr>
          </w:p>
        </w:tc>
      </w:tr>
      <w:tr w:rsidR="00F90A40" w:rsidRPr="00CA6CC2" w14:paraId="01DDBB52" w14:textId="77777777" w:rsidTr="00A86E7B">
        <w:trPr>
          <w:trHeight w:hRule="exact" w:val="2131"/>
        </w:trPr>
        <w:tc>
          <w:tcPr>
            <w:tcW w:w="567" w:type="dxa"/>
            <w:vMerge/>
            <w:tcBorders>
              <w:top w:val="single" w:sz="6" w:space="0" w:color="000000"/>
              <w:left w:val="single" w:sz="7" w:space="0" w:color="000000"/>
              <w:bottom w:val="single" w:sz="6" w:space="0" w:color="000000"/>
              <w:right w:val="single" w:sz="6" w:space="0" w:color="000000"/>
            </w:tcBorders>
          </w:tcPr>
          <w:p w14:paraId="4FD3C7A9" w14:textId="77777777" w:rsidR="00F90A40" w:rsidRPr="00CA6CC2" w:rsidRDefault="00F90A40" w:rsidP="00F90A40">
            <w:pPr>
              <w:rPr>
                <w:rFonts w:ascii="Book Antiqua" w:hAnsi="Book Antiqua"/>
              </w:rPr>
            </w:pPr>
          </w:p>
        </w:tc>
        <w:tc>
          <w:tcPr>
            <w:tcW w:w="3118" w:type="dxa"/>
            <w:vMerge/>
            <w:tcBorders>
              <w:top w:val="single" w:sz="6" w:space="0" w:color="000000"/>
              <w:left w:val="single" w:sz="6" w:space="0" w:color="000000"/>
              <w:bottom w:val="single" w:sz="6" w:space="0" w:color="000000"/>
              <w:right w:val="single" w:sz="6" w:space="0" w:color="000000"/>
            </w:tcBorders>
          </w:tcPr>
          <w:p w14:paraId="0A9F8C65" w14:textId="77777777" w:rsidR="00F90A40" w:rsidRPr="00CA6CC2" w:rsidRDefault="00F90A40" w:rsidP="00F90A40">
            <w:pPr>
              <w:rPr>
                <w:rFonts w:ascii="Book Antiqua" w:hAnsi="Book Antiqua"/>
              </w:rPr>
            </w:pPr>
          </w:p>
        </w:tc>
        <w:tc>
          <w:tcPr>
            <w:tcW w:w="3827" w:type="dxa"/>
            <w:gridSpan w:val="2"/>
            <w:tcBorders>
              <w:top w:val="single" w:sz="6" w:space="0" w:color="000000"/>
              <w:left w:val="single" w:sz="6" w:space="0" w:color="000000"/>
              <w:bottom w:val="single" w:sz="7" w:space="0" w:color="000000"/>
              <w:right w:val="single" w:sz="6" w:space="0" w:color="000000"/>
            </w:tcBorders>
          </w:tcPr>
          <w:p w14:paraId="25D9A4AF" w14:textId="6F10077A" w:rsidR="00F90A40" w:rsidRPr="003F1EB2" w:rsidRDefault="003F1EB2" w:rsidP="003F1EB2">
            <w:pPr>
              <w:rPr>
                <w:rFonts w:ascii="Book Antiqua" w:hAnsi="Book Antiqua"/>
              </w:rPr>
            </w:pPr>
            <w:r w:rsidRPr="003F1EB2">
              <w:rPr>
                <w:rFonts w:ascii="Book Antiqua" w:hAnsi="Book Antiqua"/>
              </w:rPr>
              <w:t>HVDC Control &amp; Protection System</w:t>
            </w:r>
          </w:p>
        </w:tc>
        <w:tc>
          <w:tcPr>
            <w:tcW w:w="2552"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43356102" w14:textId="53F05ACC" w:rsidR="00947AD4" w:rsidRPr="003F1EB2" w:rsidRDefault="003F1EB2" w:rsidP="00947AD4">
            <w:pPr>
              <w:pStyle w:val="ListParagraph"/>
              <w:numPr>
                <w:ilvl w:val="0"/>
                <w:numId w:val="13"/>
              </w:numPr>
              <w:rPr>
                <w:rFonts w:ascii="Book Antiqua" w:hAnsi="Book Antiqua"/>
              </w:rPr>
            </w:pPr>
            <w:r>
              <w:rPr>
                <w:rFonts w:ascii="Book Antiqua" w:eastAsia="CIDFont+F2" w:hAnsi="Book Antiqua"/>
                <w:color w:val="000000"/>
              </w:rPr>
              <w:t>Engineered</w:t>
            </w:r>
          </w:p>
          <w:p w14:paraId="46D8201F" w14:textId="54526A23" w:rsidR="003F1EB2" w:rsidRDefault="003F1EB2" w:rsidP="00947AD4">
            <w:pPr>
              <w:pStyle w:val="ListParagraph"/>
              <w:numPr>
                <w:ilvl w:val="0"/>
                <w:numId w:val="13"/>
              </w:numPr>
              <w:rPr>
                <w:rFonts w:ascii="Book Antiqua" w:hAnsi="Book Antiqua"/>
              </w:rPr>
            </w:pPr>
            <w:r>
              <w:rPr>
                <w:rFonts w:ascii="Book Antiqua" w:hAnsi="Book Antiqua"/>
              </w:rPr>
              <w:t>Manufactured</w:t>
            </w:r>
          </w:p>
          <w:p w14:paraId="78BE94DB" w14:textId="6069DCB6" w:rsidR="003F1EB2" w:rsidRDefault="003F1EB2" w:rsidP="00947AD4">
            <w:pPr>
              <w:pStyle w:val="ListParagraph"/>
              <w:numPr>
                <w:ilvl w:val="0"/>
                <w:numId w:val="13"/>
              </w:numPr>
              <w:rPr>
                <w:rFonts w:ascii="Book Antiqua" w:hAnsi="Book Antiqua"/>
              </w:rPr>
            </w:pPr>
            <w:r>
              <w:rPr>
                <w:rFonts w:ascii="Book Antiqua" w:hAnsi="Book Antiqua"/>
              </w:rPr>
              <w:t>Tested</w:t>
            </w:r>
          </w:p>
          <w:p w14:paraId="58450F67" w14:textId="490DB003" w:rsidR="003F1EB2" w:rsidRDefault="003F1EB2" w:rsidP="00947AD4">
            <w:pPr>
              <w:pStyle w:val="ListParagraph"/>
              <w:numPr>
                <w:ilvl w:val="0"/>
                <w:numId w:val="13"/>
              </w:numPr>
              <w:rPr>
                <w:rFonts w:ascii="Book Antiqua" w:hAnsi="Book Antiqua"/>
              </w:rPr>
            </w:pPr>
            <w:r>
              <w:rPr>
                <w:rFonts w:ascii="Book Antiqua" w:hAnsi="Book Antiqua"/>
              </w:rPr>
              <w:t>Supplied</w:t>
            </w:r>
          </w:p>
          <w:p w14:paraId="2D263C1B" w14:textId="79895016" w:rsidR="003F1EB2" w:rsidRDefault="003F1EB2" w:rsidP="00947AD4">
            <w:pPr>
              <w:pStyle w:val="ListParagraph"/>
              <w:numPr>
                <w:ilvl w:val="0"/>
                <w:numId w:val="13"/>
              </w:numPr>
              <w:rPr>
                <w:rFonts w:ascii="Book Antiqua" w:hAnsi="Book Antiqua"/>
              </w:rPr>
            </w:pPr>
            <w:r>
              <w:rPr>
                <w:rFonts w:ascii="Book Antiqua" w:hAnsi="Book Antiqua"/>
              </w:rPr>
              <w:t>Erected</w:t>
            </w:r>
          </w:p>
          <w:p w14:paraId="23D255C1" w14:textId="08C8E543" w:rsidR="003F1EB2" w:rsidRPr="003D57FA" w:rsidRDefault="003F1EB2" w:rsidP="00947AD4">
            <w:pPr>
              <w:pStyle w:val="ListParagraph"/>
              <w:numPr>
                <w:ilvl w:val="0"/>
                <w:numId w:val="13"/>
              </w:numPr>
              <w:rPr>
                <w:rFonts w:ascii="Book Antiqua" w:hAnsi="Book Antiqua"/>
              </w:rPr>
            </w:pPr>
            <w:r>
              <w:rPr>
                <w:rFonts w:ascii="Book Antiqua" w:hAnsi="Book Antiqua"/>
              </w:rPr>
              <w:t>Commissioned</w:t>
            </w:r>
          </w:p>
          <w:p w14:paraId="71D75B3F" w14:textId="77777777" w:rsidR="00947AD4" w:rsidRPr="003D57FA" w:rsidRDefault="00947AD4" w:rsidP="00947AD4">
            <w:pPr>
              <w:pStyle w:val="ListParagraph"/>
              <w:rPr>
                <w:rFonts w:ascii="Book Antiqua" w:hAnsi="Book Antiqua"/>
              </w:rPr>
            </w:pPr>
          </w:p>
          <w:p w14:paraId="298F8493" w14:textId="6DD471B3" w:rsidR="00F90A40" w:rsidRPr="00947AD4" w:rsidRDefault="00947AD4" w:rsidP="00947AD4">
            <w:pPr>
              <w:pStyle w:val="ListParagraph"/>
              <w:numPr>
                <w:ilvl w:val="0"/>
                <w:numId w:val="13"/>
              </w:numPr>
              <w:rPr>
                <w:rFonts w:ascii="Book Antiqua" w:hAnsi="Book Antiqua"/>
              </w:rPr>
            </w:pPr>
            <w:r w:rsidRPr="00947AD4">
              <w:rPr>
                <w:rFonts w:ascii="Book Antiqua" w:eastAsia="CIDFont+F2" w:hAnsi="Book Antiqua"/>
                <w:color w:val="000000"/>
              </w:rPr>
              <w:t>NO</w:t>
            </w:r>
          </w:p>
        </w:tc>
      </w:tr>
      <w:tr w:rsidR="003F1EB2" w:rsidRPr="00CA6CC2" w14:paraId="6106C73B" w14:textId="77777777" w:rsidTr="00A86E7B">
        <w:trPr>
          <w:trHeight w:hRule="exact" w:val="2131"/>
        </w:trPr>
        <w:tc>
          <w:tcPr>
            <w:tcW w:w="567" w:type="dxa"/>
            <w:vMerge/>
            <w:tcBorders>
              <w:top w:val="single" w:sz="6" w:space="0" w:color="000000"/>
              <w:left w:val="single" w:sz="7" w:space="0" w:color="000000"/>
              <w:bottom w:val="single" w:sz="6" w:space="0" w:color="000000"/>
              <w:right w:val="single" w:sz="6" w:space="0" w:color="000000"/>
            </w:tcBorders>
          </w:tcPr>
          <w:p w14:paraId="6D6EE07A" w14:textId="77777777" w:rsidR="003F1EB2" w:rsidRPr="00CA6CC2" w:rsidRDefault="003F1EB2" w:rsidP="00F90A40">
            <w:pPr>
              <w:rPr>
                <w:rFonts w:ascii="Book Antiqua" w:hAnsi="Book Antiqua"/>
              </w:rPr>
            </w:pPr>
          </w:p>
        </w:tc>
        <w:tc>
          <w:tcPr>
            <w:tcW w:w="3118" w:type="dxa"/>
            <w:vMerge/>
            <w:tcBorders>
              <w:top w:val="single" w:sz="6" w:space="0" w:color="000000"/>
              <w:left w:val="single" w:sz="6" w:space="0" w:color="000000"/>
              <w:bottom w:val="single" w:sz="6" w:space="0" w:color="000000"/>
              <w:right w:val="single" w:sz="6" w:space="0" w:color="000000"/>
            </w:tcBorders>
          </w:tcPr>
          <w:p w14:paraId="51A6A8E6" w14:textId="77777777" w:rsidR="003F1EB2" w:rsidRPr="00CA6CC2" w:rsidRDefault="003F1EB2" w:rsidP="00F90A40">
            <w:pPr>
              <w:rPr>
                <w:rFonts w:ascii="Book Antiqua" w:hAnsi="Book Antiqua"/>
              </w:rPr>
            </w:pPr>
          </w:p>
        </w:tc>
        <w:tc>
          <w:tcPr>
            <w:tcW w:w="3827" w:type="dxa"/>
            <w:gridSpan w:val="2"/>
            <w:tcBorders>
              <w:top w:val="single" w:sz="6" w:space="0" w:color="000000"/>
              <w:left w:val="single" w:sz="6" w:space="0" w:color="000000"/>
              <w:bottom w:val="single" w:sz="7" w:space="0" w:color="000000"/>
              <w:right w:val="single" w:sz="6" w:space="0" w:color="000000"/>
            </w:tcBorders>
          </w:tcPr>
          <w:p w14:paraId="01AA4DB6" w14:textId="7D0754B1" w:rsidR="003F1EB2" w:rsidRPr="003F1EB2" w:rsidRDefault="003F1EB2" w:rsidP="003F1EB2">
            <w:pPr>
              <w:rPr>
                <w:rFonts w:ascii="Book Antiqua" w:hAnsi="Book Antiqua"/>
              </w:rPr>
            </w:pPr>
            <w:r>
              <w:rPr>
                <w:rFonts w:ascii="Book Antiqua" w:hAnsi="Book Antiqua"/>
              </w:rPr>
              <w:t>Thyristor based HVDC Valves</w:t>
            </w:r>
          </w:p>
        </w:tc>
        <w:tc>
          <w:tcPr>
            <w:tcW w:w="2552"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0ECDD0CD" w14:textId="77777777" w:rsidR="003F1EB2" w:rsidRPr="003F1EB2" w:rsidRDefault="003F1EB2" w:rsidP="003F1EB2">
            <w:pPr>
              <w:pStyle w:val="ListParagraph"/>
              <w:numPr>
                <w:ilvl w:val="0"/>
                <w:numId w:val="13"/>
              </w:numPr>
              <w:rPr>
                <w:rFonts w:ascii="Book Antiqua" w:hAnsi="Book Antiqua"/>
              </w:rPr>
            </w:pPr>
            <w:r>
              <w:rPr>
                <w:rFonts w:ascii="Book Antiqua" w:eastAsia="CIDFont+F2" w:hAnsi="Book Antiqua"/>
                <w:color w:val="000000"/>
              </w:rPr>
              <w:t>Engineered</w:t>
            </w:r>
          </w:p>
          <w:p w14:paraId="08D01427" w14:textId="77777777" w:rsidR="003F1EB2" w:rsidRDefault="003F1EB2" w:rsidP="003F1EB2">
            <w:pPr>
              <w:pStyle w:val="ListParagraph"/>
              <w:numPr>
                <w:ilvl w:val="0"/>
                <w:numId w:val="13"/>
              </w:numPr>
              <w:rPr>
                <w:rFonts w:ascii="Book Antiqua" w:hAnsi="Book Antiqua"/>
              </w:rPr>
            </w:pPr>
            <w:r>
              <w:rPr>
                <w:rFonts w:ascii="Book Antiqua" w:hAnsi="Book Antiqua"/>
              </w:rPr>
              <w:t>Manufactured</w:t>
            </w:r>
          </w:p>
          <w:p w14:paraId="31A1E12E" w14:textId="77777777" w:rsidR="003F1EB2" w:rsidRDefault="003F1EB2" w:rsidP="003F1EB2">
            <w:pPr>
              <w:pStyle w:val="ListParagraph"/>
              <w:numPr>
                <w:ilvl w:val="0"/>
                <w:numId w:val="13"/>
              </w:numPr>
              <w:rPr>
                <w:rFonts w:ascii="Book Antiqua" w:hAnsi="Book Antiqua"/>
              </w:rPr>
            </w:pPr>
            <w:r>
              <w:rPr>
                <w:rFonts w:ascii="Book Antiqua" w:hAnsi="Book Antiqua"/>
              </w:rPr>
              <w:t>Tested</w:t>
            </w:r>
          </w:p>
          <w:p w14:paraId="2A48605A" w14:textId="77777777" w:rsidR="003F1EB2" w:rsidRDefault="003F1EB2" w:rsidP="003F1EB2">
            <w:pPr>
              <w:pStyle w:val="ListParagraph"/>
              <w:numPr>
                <w:ilvl w:val="0"/>
                <w:numId w:val="13"/>
              </w:numPr>
              <w:rPr>
                <w:rFonts w:ascii="Book Antiqua" w:hAnsi="Book Antiqua"/>
              </w:rPr>
            </w:pPr>
            <w:r>
              <w:rPr>
                <w:rFonts w:ascii="Book Antiqua" w:hAnsi="Book Antiqua"/>
              </w:rPr>
              <w:t>Supplied</w:t>
            </w:r>
          </w:p>
          <w:p w14:paraId="35A530D7" w14:textId="77777777" w:rsidR="003F1EB2" w:rsidRDefault="003F1EB2" w:rsidP="003F1EB2">
            <w:pPr>
              <w:pStyle w:val="ListParagraph"/>
              <w:numPr>
                <w:ilvl w:val="0"/>
                <w:numId w:val="13"/>
              </w:numPr>
              <w:rPr>
                <w:rFonts w:ascii="Book Antiqua" w:hAnsi="Book Antiqua"/>
              </w:rPr>
            </w:pPr>
            <w:r>
              <w:rPr>
                <w:rFonts w:ascii="Book Antiqua" w:hAnsi="Book Antiqua"/>
              </w:rPr>
              <w:t>Erected</w:t>
            </w:r>
          </w:p>
          <w:p w14:paraId="1D4F8146" w14:textId="77777777" w:rsidR="003F1EB2" w:rsidRPr="003D57FA" w:rsidRDefault="003F1EB2" w:rsidP="003F1EB2">
            <w:pPr>
              <w:pStyle w:val="ListParagraph"/>
              <w:numPr>
                <w:ilvl w:val="0"/>
                <w:numId w:val="13"/>
              </w:numPr>
              <w:rPr>
                <w:rFonts w:ascii="Book Antiqua" w:hAnsi="Book Antiqua"/>
              </w:rPr>
            </w:pPr>
            <w:r>
              <w:rPr>
                <w:rFonts w:ascii="Book Antiqua" w:hAnsi="Book Antiqua"/>
              </w:rPr>
              <w:t>Commissioned</w:t>
            </w:r>
          </w:p>
          <w:p w14:paraId="7D73DD89" w14:textId="77777777" w:rsidR="003F1EB2" w:rsidRDefault="003F1EB2" w:rsidP="003F1EB2">
            <w:pPr>
              <w:pStyle w:val="ListParagraph"/>
              <w:rPr>
                <w:rFonts w:ascii="Book Antiqua" w:eastAsia="CIDFont+F2" w:hAnsi="Book Antiqua"/>
                <w:color w:val="000000"/>
              </w:rPr>
            </w:pPr>
          </w:p>
        </w:tc>
      </w:tr>
      <w:tr w:rsidR="00A3186F" w:rsidRPr="00CA6CC2" w14:paraId="55222ED1" w14:textId="77777777" w:rsidTr="00A86E7B">
        <w:trPr>
          <w:trHeight w:hRule="exact" w:val="83"/>
        </w:trPr>
        <w:tc>
          <w:tcPr>
            <w:tcW w:w="567" w:type="dxa"/>
            <w:vMerge/>
            <w:tcBorders>
              <w:top w:val="single" w:sz="6" w:space="0" w:color="000000"/>
              <w:left w:val="single" w:sz="7" w:space="0" w:color="000000"/>
              <w:bottom w:val="single" w:sz="6" w:space="0" w:color="000000"/>
              <w:right w:val="single" w:sz="6" w:space="0" w:color="000000"/>
            </w:tcBorders>
          </w:tcPr>
          <w:p w14:paraId="6A741B76" w14:textId="77777777" w:rsidR="00A3186F" w:rsidRPr="00CA6CC2" w:rsidRDefault="00A3186F">
            <w:pPr>
              <w:rPr>
                <w:rFonts w:ascii="Book Antiqua" w:hAnsi="Book Antiqua"/>
              </w:rPr>
            </w:pPr>
          </w:p>
        </w:tc>
        <w:tc>
          <w:tcPr>
            <w:tcW w:w="3118" w:type="dxa"/>
            <w:vMerge/>
            <w:tcBorders>
              <w:top w:val="single" w:sz="6" w:space="0" w:color="000000"/>
              <w:left w:val="single" w:sz="6" w:space="0" w:color="000000"/>
              <w:bottom w:val="single" w:sz="6" w:space="0" w:color="000000"/>
              <w:right w:val="single" w:sz="6" w:space="0" w:color="000000"/>
            </w:tcBorders>
          </w:tcPr>
          <w:p w14:paraId="034E7A54" w14:textId="77777777" w:rsidR="00A3186F" w:rsidRPr="00CA6CC2" w:rsidRDefault="00A3186F">
            <w:pPr>
              <w:rPr>
                <w:rFonts w:ascii="Book Antiqua" w:hAnsi="Book Antiqua"/>
              </w:rPr>
            </w:pPr>
          </w:p>
        </w:tc>
        <w:tc>
          <w:tcPr>
            <w:tcW w:w="3827"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74B790AD" w14:textId="3BAB95C7" w:rsidR="00A3186F" w:rsidRPr="00CA6CC2" w:rsidRDefault="00A3186F" w:rsidP="00C15CB1">
            <w:pPr>
              <w:autoSpaceDE w:val="0"/>
              <w:autoSpaceDN w:val="0"/>
              <w:spacing w:after="0" w:line="270" w:lineRule="exact"/>
              <w:rPr>
                <w:rFonts w:ascii="Book Antiqua" w:hAnsi="Book Antiqua"/>
              </w:rPr>
            </w:pPr>
          </w:p>
        </w:tc>
        <w:tc>
          <w:tcPr>
            <w:tcW w:w="2552"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4136247A" w14:textId="77777777" w:rsidR="00A3186F" w:rsidRPr="00CA6CC2" w:rsidRDefault="00A3186F">
            <w:pPr>
              <w:rPr>
                <w:rFonts w:ascii="Book Antiqua" w:hAnsi="Book Antiqua"/>
              </w:rPr>
            </w:pPr>
          </w:p>
        </w:tc>
      </w:tr>
      <w:tr w:rsidR="00C15CB1" w:rsidRPr="00CA6CC2" w14:paraId="0D41A097" w14:textId="77777777" w:rsidTr="006978BF">
        <w:trPr>
          <w:trHeight w:hRule="exact" w:val="83"/>
        </w:trPr>
        <w:tc>
          <w:tcPr>
            <w:tcW w:w="567" w:type="dxa"/>
            <w:tcBorders>
              <w:top w:val="single" w:sz="6" w:space="0" w:color="000000"/>
              <w:left w:val="single" w:sz="7" w:space="0" w:color="000000"/>
              <w:bottom w:val="single" w:sz="7" w:space="0" w:color="000000"/>
              <w:right w:val="single" w:sz="6" w:space="0" w:color="000000"/>
            </w:tcBorders>
            <w:tcMar>
              <w:left w:w="0" w:type="dxa"/>
              <w:right w:w="0" w:type="dxa"/>
            </w:tcMar>
          </w:tcPr>
          <w:p w14:paraId="71391D54" w14:textId="77777777" w:rsidR="00C15CB1" w:rsidRPr="00CA6CC2" w:rsidRDefault="00C15CB1">
            <w:pPr>
              <w:autoSpaceDE w:val="0"/>
              <w:autoSpaceDN w:val="0"/>
              <w:spacing w:before="206" w:after="0" w:line="254" w:lineRule="exact"/>
              <w:jc w:val="center"/>
              <w:rPr>
                <w:rFonts w:ascii="Book Antiqua" w:eastAsia="CIDFont+F2" w:hAnsi="Book Antiqua"/>
                <w:color w:val="000000"/>
              </w:rPr>
            </w:pPr>
          </w:p>
        </w:tc>
        <w:tc>
          <w:tcPr>
            <w:tcW w:w="3827"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6AFFC2D9" w14:textId="090B439C" w:rsidR="00C15CB1" w:rsidRPr="00CA6CC2" w:rsidRDefault="00C15CB1">
            <w:pPr>
              <w:autoSpaceDE w:val="0"/>
              <w:autoSpaceDN w:val="0"/>
              <w:spacing w:after="0" w:line="268" w:lineRule="exact"/>
              <w:ind w:left="28" w:right="720"/>
              <w:rPr>
                <w:rFonts w:ascii="Book Antiqua" w:eastAsia="CIDFont+F2" w:hAnsi="Book Antiqua"/>
                <w:color w:val="000000"/>
              </w:rPr>
            </w:pPr>
          </w:p>
        </w:tc>
        <w:tc>
          <w:tcPr>
            <w:tcW w:w="3118" w:type="dxa"/>
            <w:tcBorders>
              <w:top w:val="single" w:sz="6" w:space="0" w:color="000000"/>
              <w:left w:val="single" w:sz="6" w:space="0" w:color="000000"/>
              <w:bottom w:val="single" w:sz="7" w:space="0" w:color="000000"/>
              <w:right w:val="single" w:sz="6" w:space="0" w:color="000000"/>
            </w:tcBorders>
          </w:tcPr>
          <w:p w14:paraId="37271CB9" w14:textId="0FE96D1A" w:rsidR="00C15CB1" w:rsidRPr="00CA6CC2" w:rsidRDefault="00C15CB1">
            <w:pPr>
              <w:autoSpaceDE w:val="0"/>
              <w:autoSpaceDN w:val="0"/>
              <w:spacing w:after="0" w:line="268" w:lineRule="exact"/>
              <w:ind w:left="28" w:right="720"/>
              <w:rPr>
                <w:rFonts w:ascii="Book Antiqua" w:eastAsia="CIDFont+F2" w:hAnsi="Book Antiqua"/>
                <w:color w:val="000000"/>
              </w:rPr>
            </w:pP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285ACC3" w14:textId="77777777" w:rsidR="00C15CB1" w:rsidRPr="00CA6CC2" w:rsidRDefault="00C15CB1">
            <w:pPr>
              <w:rPr>
                <w:rFonts w:ascii="Book Antiqua" w:hAnsi="Book Antiqua"/>
              </w:rPr>
            </w:pPr>
          </w:p>
        </w:tc>
      </w:tr>
      <w:tr w:rsidR="00A3186F" w:rsidRPr="00CA6CC2" w14:paraId="0D1A932A" w14:textId="77777777" w:rsidTr="009D16B2">
        <w:trPr>
          <w:trHeight w:hRule="exact" w:val="847"/>
        </w:trPr>
        <w:tc>
          <w:tcPr>
            <w:tcW w:w="567" w:type="dxa"/>
            <w:tcBorders>
              <w:top w:val="single" w:sz="6" w:space="0" w:color="000000"/>
              <w:left w:val="single" w:sz="7" w:space="0" w:color="000000"/>
              <w:bottom w:val="single" w:sz="7" w:space="0" w:color="000000"/>
              <w:right w:val="single" w:sz="6" w:space="0" w:color="000000"/>
            </w:tcBorders>
            <w:tcMar>
              <w:left w:w="0" w:type="dxa"/>
              <w:right w:w="0" w:type="dxa"/>
            </w:tcMar>
          </w:tcPr>
          <w:p w14:paraId="1B6AE13E" w14:textId="342E6D62" w:rsidR="00A3186F" w:rsidRPr="00CA6CC2" w:rsidRDefault="00E768E9">
            <w:pPr>
              <w:autoSpaceDE w:val="0"/>
              <w:autoSpaceDN w:val="0"/>
              <w:spacing w:before="206" w:after="0" w:line="254" w:lineRule="exact"/>
              <w:jc w:val="center"/>
              <w:rPr>
                <w:rFonts w:ascii="Book Antiqua" w:hAnsi="Book Antiqua"/>
              </w:rPr>
            </w:pPr>
            <w:r>
              <w:rPr>
                <w:rFonts w:ascii="Book Antiqua" w:eastAsia="CIDFont+F2" w:hAnsi="Book Antiqua"/>
                <w:color w:val="000000"/>
              </w:rPr>
              <w:t>9</w:t>
            </w:r>
          </w:p>
        </w:tc>
        <w:tc>
          <w:tcPr>
            <w:tcW w:w="6945" w:type="dxa"/>
            <w:gridSpan w:val="3"/>
            <w:tcBorders>
              <w:top w:val="single" w:sz="6" w:space="0" w:color="000000"/>
              <w:left w:val="single" w:sz="6" w:space="0" w:color="000000"/>
              <w:bottom w:val="single" w:sz="7" w:space="0" w:color="000000"/>
              <w:right w:val="single" w:sz="6" w:space="0" w:color="000000"/>
            </w:tcBorders>
            <w:tcMar>
              <w:left w:w="0" w:type="dxa"/>
              <w:right w:w="0" w:type="dxa"/>
            </w:tcMar>
          </w:tcPr>
          <w:p w14:paraId="6E4FCEC7" w14:textId="77777777" w:rsidR="00A3186F" w:rsidRPr="00CA6CC2" w:rsidRDefault="00D72CBC">
            <w:pPr>
              <w:autoSpaceDE w:val="0"/>
              <w:autoSpaceDN w:val="0"/>
              <w:spacing w:after="0" w:line="268" w:lineRule="exact"/>
              <w:ind w:left="28" w:right="720"/>
              <w:rPr>
                <w:rFonts w:ascii="Book Antiqua" w:hAnsi="Book Antiqua"/>
              </w:rPr>
            </w:pPr>
            <w:r w:rsidRPr="00CA6CC2">
              <w:rPr>
                <w:rFonts w:ascii="Book Antiqua" w:eastAsia="CIDFont+F2" w:hAnsi="Book Antiqua"/>
                <w:color w:val="000000"/>
              </w:rPr>
              <w:t>Details of documents furnished in the Bid, in support of the aforesaid data/details/information</w:t>
            </w:r>
          </w:p>
        </w:tc>
        <w:tc>
          <w:tcPr>
            <w:tcW w:w="2552"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06BC9E89" w14:textId="77777777" w:rsidR="00A3186F" w:rsidRPr="00CA6CC2" w:rsidRDefault="00A3186F">
            <w:pPr>
              <w:rPr>
                <w:rFonts w:ascii="Book Antiqua" w:hAnsi="Book Antiqua"/>
              </w:rPr>
            </w:pPr>
          </w:p>
        </w:tc>
      </w:tr>
    </w:tbl>
    <w:p w14:paraId="4F8C57DF" w14:textId="77777777" w:rsidR="00A3186F" w:rsidRPr="00CA6CC2" w:rsidRDefault="00A3186F">
      <w:pPr>
        <w:autoSpaceDE w:val="0"/>
        <w:autoSpaceDN w:val="0"/>
        <w:spacing w:after="0" w:line="14" w:lineRule="exact"/>
        <w:rPr>
          <w:rFonts w:ascii="Book Antiqua" w:hAnsi="Book Antiqua"/>
        </w:rPr>
      </w:pPr>
    </w:p>
    <w:p w14:paraId="5613E6E5" w14:textId="77777777" w:rsidR="00A3186F" w:rsidRPr="00CA6CC2" w:rsidRDefault="00A3186F">
      <w:pPr>
        <w:rPr>
          <w:rFonts w:ascii="Book Antiqua" w:hAnsi="Book Antiqua"/>
        </w:rPr>
        <w:sectPr w:rsidR="00A3186F" w:rsidRPr="00CA6CC2">
          <w:pgSz w:w="12240" w:h="15840"/>
          <w:pgMar w:top="288" w:right="422" w:bottom="372" w:left="1440" w:header="720" w:footer="720" w:gutter="0"/>
          <w:cols w:space="720" w:equalWidth="0">
            <w:col w:w="10378" w:space="0"/>
          </w:cols>
          <w:docGrid w:linePitch="360"/>
        </w:sectPr>
      </w:pPr>
    </w:p>
    <w:p w14:paraId="548DB3B6" w14:textId="77777777" w:rsidR="00A3186F" w:rsidRPr="00CA6CC2" w:rsidRDefault="00A3186F">
      <w:pPr>
        <w:autoSpaceDE w:val="0"/>
        <w:autoSpaceDN w:val="0"/>
        <w:spacing w:after="518" w:line="220" w:lineRule="exact"/>
        <w:rPr>
          <w:rFonts w:ascii="Book Antiqua" w:hAnsi="Book Antiqua"/>
        </w:rPr>
      </w:pPr>
    </w:p>
    <w:p w14:paraId="5B3422C2" w14:textId="6DAE5921" w:rsidR="00A3186F" w:rsidRPr="00CA6CC2" w:rsidRDefault="00D72CBC">
      <w:pPr>
        <w:autoSpaceDE w:val="0"/>
        <w:autoSpaceDN w:val="0"/>
        <w:spacing w:after="166" w:line="326" w:lineRule="exact"/>
        <w:ind w:left="108" w:right="576"/>
        <w:rPr>
          <w:rFonts w:ascii="Book Antiqua" w:hAnsi="Book Antiqua"/>
        </w:rPr>
      </w:pPr>
      <w:r w:rsidRPr="00CA6CC2">
        <w:rPr>
          <w:rFonts w:ascii="Book Antiqua" w:eastAsia="CIDFont+F1" w:hAnsi="Book Antiqua"/>
          <w:b/>
          <w:color w:val="000000"/>
          <w:u w:val="single"/>
        </w:rPr>
        <w:t xml:space="preserve">Format-B: </w:t>
      </w:r>
      <w:r w:rsidRPr="00CA6CC2">
        <w:rPr>
          <w:rFonts w:ascii="Book Antiqua" w:hAnsi="Book Antiqua"/>
        </w:rPr>
        <w:br/>
      </w:r>
      <w:r w:rsidRPr="00CA6CC2">
        <w:rPr>
          <w:rFonts w:ascii="Book Antiqua" w:eastAsia="CIDFont+F1" w:hAnsi="Book Antiqua"/>
          <w:b/>
          <w:color w:val="000000"/>
          <w:w w:val="102"/>
        </w:rPr>
        <w:t xml:space="preserve">Format for the </w:t>
      </w:r>
      <w:r w:rsidR="006E2708" w:rsidRPr="006E2708">
        <w:rPr>
          <w:rFonts w:ascii="Book Antiqua" w:eastAsia="CIDFont+F1" w:hAnsi="Book Antiqua"/>
          <w:b/>
          <w:color w:val="000000"/>
          <w:w w:val="102"/>
        </w:rPr>
        <w:t>Bidder/Parent/Principal/Group Company</w:t>
      </w:r>
      <w:r w:rsidRPr="00CA6CC2">
        <w:rPr>
          <w:rFonts w:ascii="Book Antiqua" w:eastAsia="CIDFont+F1" w:hAnsi="Book Antiqua"/>
          <w:b/>
          <w:color w:val="000000"/>
          <w:w w:val="102"/>
        </w:rPr>
        <w:t xml:space="preserve"> in support of meeting the requirement of para 3.1(ii), Annexure-A to BDS, Section-III, Volume-I of the Bidding Documents)</w:t>
      </w:r>
    </w:p>
    <w:tbl>
      <w:tblPr>
        <w:tblW w:w="10359" w:type="dxa"/>
        <w:tblInd w:w="-9" w:type="dxa"/>
        <w:tblLayout w:type="fixed"/>
        <w:tblLook w:val="04A0" w:firstRow="1" w:lastRow="0" w:firstColumn="1" w:lastColumn="0" w:noHBand="0" w:noVBand="1"/>
      </w:tblPr>
      <w:tblGrid>
        <w:gridCol w:w="709"/>
        <w:gridCol w:w="18"/>
        <w:gridCol w:w="3101"/>
        <w:gridCol w:w="3260"/>
        <w:gridCol w:w="3260"/>
        <w:gridCol w:w="11"/>
      </w:tblGrid>
      <w:tr w:rsidR="00A3186F" w:rsidRPr="00CA6CC2" w14:paraId="6F8872EC" w14:textId="77777777" w:rsidTr="00876EA0">
        <w:trPr>
          <w:gridAfter w:val="1"/>
          <w:wAfter w:w="11" w:type="dxa"/>
          <w:trHeight w:hRule="exact" w:val="680"/>
        </w:trPr>
        <w:tc>
          <w:tcPr>
            <w:tcW w:w="727"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7A265DEA" w14:textId="77777777" w:rsidR="00A3186F" w:rsidRPr="00CA6CC2" w:rsidRDefault="00D72CBC">
            <w:pPr>
              <w:autoSpaceDE w:val="0"/>
              <w:autoSpaceDN w:val="0"/>
              <w:spacing w:before="216" w:after="0" w:line="234" w:lineRule="exact"/>
              <w:jc w:val="center"/>
              <w:rPr>
                <w:rFonts w:ascii="Book Antiqua" w:hAnsi="Book Antiqua"/>
              </w:rPr>
            </w:pPr>
            <w:r w:rsidRPr="00CA6CC2">
              <w:rPr>
                <w:rFonts w:ascii="Book Antiqua" w:eastAsia="CIDFont+F2" w:hAnsi="Book Antiqua"/>
                <w:color w:val="000000"/>
                <w:w w:val="102"/>
              </w:rPr>
              <w:t>1</w:t>
            </w:r>
          </w:p>
        </w:tc>
        <w:tc>
          <w:tcPr>
            <w:tcW w:w="6361"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14:paraId="2CEDDA5D" w14:textId="579C6EDB" w:rsidR="00A3186F" w:rsidRPr="00CA6CC2" w:rsidRDefault="006E2708">
            <w:pPr>
              <w:autoSpaceDE w:val="0"/>
              <w:autoSpaceDN w:val="0"/>
              <w:spacing w:before="6" w:after="0" w:line="254" w:lineRule="exact"/>
              <w:ind w:left="28"/>
              <w:rPr>
                <w:rFonts w:ascii="Book Antiqua" w:hAnsi="Book Antiqua"/>
              </w:rPr>
            </w:pPr>
            <w:r w:rsidRPr="00400110">
              <w:rPr>
                <w:rFonts w:ascii="Book Antiqua" w:eastAsia="CIDFont+F2" w:hAnsi="Book Antiqua"/>
                <w:color w:val="000000"/>
                <w:w w:val="102"/>
              </w:rPr>
              <w:t>Bidder/Parent/Principal/Group Company</w:t>
            </w:r>
            <w:r w:rsidR="00D72CBC" w:rsidRPr="00CA6CC2">
              <w:rPr>
                <w:rFonts w:ascii="Book Antiqua" w:eastAsia="CIDFont+F2" w:hAnsi="Book Antiqua"/>
                <w:color w:val="000000"/>
              </w:rPr>
              <w:t xml:space="preserve"> Name:</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3BDEDB1B" w14:textId="77777777" w:rsidR="00A3186F" w:rsidRPr="00CA6CC2" w:rsidRDefault="00A3186F">
            <w:pPr>
              <w:rPr>
                <w:rFonts w:ascii="Book Antiqua" w:hAnsi="Book Antiqua"/>
              </w:rPr>
            </w:pPr>
          </w:p>
        </w:tc>
      </w:tr>
      <w:tr w:rsidR="00A3186F" w:rsidRPr="00CA6CC2" w14:paraId="633D64A0" w14:textId="77777777" w:rsidTr="00876EA0">
        <w:trPr>
          <w:gridAfter w:val="1"/>
          <w:wAfter w:w="11" w:type="dxa"/>
          <w:trHeight w:hRule="exact" w:val="678"/>
        </w:trPr>
        <w:tc>
          <w:tcPr>
            <w:tcW w:w="727"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60ADB8F3"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2</w:t>
            </w:r>
          </w:p>
        </w:tc>
        <w:tc>
          <w:tcPr>
            <w:tcW w:w="6361"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039D2DCE" w14:textId="1DAA1A5F"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 xml:space="preserve">Name of Contract implemented by the </w:t>
            </w:r>
            <w:r w:rsidR="006E2708" w:rsidRPr="00400110">
              <w:rPr>
                <w:rFonts w:ascii="Book Antiqua" w:eastAsia="CIDFont+F2" w:hAnsi="Book Antiqua"/>
                <w:color w:val="000000"/>
                <w:w w:val="102"/>
              </w:rPr>
              <w:t>Bidder/Parent/Principal/Group Company</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3FF2DE0D" w14:textId="77777777" w:rsidR="00A3186F" w:rsidRPr="00CA6CC2" w:rsidRDefault="00A3186F">
            <w:pPr>
              <w:rPr>
                <w:rFonts w:ascii="Book Antiqua" w:hAnsi="Book Antiqua"/>
              </w:rPr>
            </w:pPr>
          </w:p>
        </w:tc>
      </w:tr>
      <w:tr w:rsidR="004C2A84" w:rsidRPr="00CA6CC2" w14:paraId="30F427B8" w14:textId="77777777" w:rsidTr="00876EA0">
        <w:trPr>
          <w:gridAfter w:val="1"/>
          <w:wAfter w:w="11" w:type="dxa"/>
          <w:trHeight w:hRule="exact" w:val="1741"/>
        </w:trPr>
        <w:tc>
          <w:tcPr>
            <w:tcW w:w="727"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454A280A" w14:textId="77777777" w:rsidR="004C2A84" w:rsidRPr="00CA6CC2" w:rsidRDefault="004C2A84">
            <w:pPr>
              <w:autoSpaceDE w:val="0"/>
              <w:autoSpaceDN w:val="0"/>
              <w:spacing w:before="356" w:after="0" w:line="254" w:lineRule="exact"/>
              <w:jc w:val="center"/>
              <w:rPr>
                <w:rFonts w:ascii="Book Antiqua" w:hAnsi="Book Antiqua"/>
              </w:rPr>
            </w:pPr>
            <w:r w:rsidRPr="00CA6CC2">
              <w:rPr>
                <w:rFonts w:ascii="Book Antiqua" w:eastAsia="CIDFont+F2" w:hAnsi="Book Antiqua"/>
                <w:color w:val="000000"/>
              </w:rPr>
              <w:t>3</w:t>
            </w:r>
          </w:p>
        </w:tc>
        <w:tc>
          <w:tcPr>
            <w:tcW w:w="6361" w:type="dxa"/>
            <w:gridSpan w:val="2"/>
            <w:tcBorders>
              <w:top w:val="single" w:sz="7" w:space="0" w:color="000000"/>
              <w:left w:val="single" w:sz="6" w:space="0" w:color="000000"/>
              <w:bottom w:val="single" w:sz="7" w:space="0" w:color="000000"/>
              <w:right w:val="single" w:sz="6" w:space="0" w:color="000000"/>
            </w:tcBorders>
            <w:tcMar>
              <w:left w:w="0" w:type="dxa"/>
              <w:right w:w="0" w:type="dxa"/>
            </w:tcMar>
          </w:tcPr>
          <w:p w14:paraId="0F1EB2B4" w14:textId="5BB70E45" w:rsidR="004C2A84" w:rsidRPr="00CA6CC2" w:rsidRDefault="004C2A84">
            <w:pPr>
              <w:autoSpaceDE w:val="0"/>
              <w:autoSpaceDN w:val="0"/>
              <w:spacing w:after="0" w:line="270" w:lineRule="exact"/>
              <w:ind w:left="28"/>
              <w:rPr>
                <w:rFonts w:ascii="Book Antiqua" w:hAnsi="Book Antiqua"/>
              </w:rPr>
            </w:pPr>
            <w:r w:rsidRPr="00CA6CC2">
              <w:rPr>
                <w:rFonts w:ascii="Book Antiqua" w:eastAsia="CIDFont+F2" w:hAnsi="Book Antiqua"/>
                <w:color w:val="000000"/>
              </w:rPr>
              <w:t xml:space="preserve">Type of Contract </w:t>
            </w:r>
          </w:p>
        </w:tc>
        <w:tc>
          <w:tcPr>
            <w:tcW w:w="3260"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1163B169" w14:textId="77777777" w:rsidR="004C2A84" w:rsidRPr="004C2A84" w:rsidRDefault="004C2A84" w:rsidP="004C2A84">
            <w:pPr>
              <w:pStyle w:val="ListParagraph"/>
              <w:numPr>
                <w:ilvl w:val="0"/>
                <w:numId w:val="18"/>
              </w:numPr>
              <w:rPr>
                <w:rFonts w:ascii="Book Antiqua" w:hAnsi="Book Antiqua"/>
              </w:rPr>
            </w:pPr>
            <w:r w:rsidRPr="004C2A84">
              <w:rPr>
                <w:rFonts w:ascii="Book Antiqua" w:eastAsia="CIDFont+F2" w:hAnsi="Book Antiqua"/>
                <w:color w:val="000000"/>
              </w:rPr>
              <w:t xml:space="preserve">Long distance HVDC </w:t>
            </w:r>
            <w:r w:rsidRPr="004C2A84">
              <w:rPr>
                <w:rFonts w:ascii="Book Antiqua" w:hAnsi="Book Antiqua"/>
              </w:rPr>
              <w:br/>
            </w:r>
            <w:r w:rsidRPr="004C2A84">
              <w:rPr>
                <w:rFonts w:ascii="Book Antiqua" w:eastAsia="CIDFont+F2" w:hAnsi="Book Antiqua"/>
                <w:color w:val="000000"/>
              </w:rPr>
              <w:t xml:space="preserve">converter station   </w:t>
            </w:r>
          </w:p>
          <w:p w14:paraId="7B4DC3CB" w14:textId="77777777" w:rsidR="004C2A84" w:rsidRPr="004C2A84" w:rsidRDefault="004C2A84" w:rsidP="004C2A84">
            <w:pPr>
              <w:pStyle w:val="ListParagraph"/>
              <w:rPr>
                <w:rFonts w:ascii="Book Antiqua" w:hAnsi="Book Antiqua"/>
              </w:rPr>
            </w:pPr>
          </w:p>
          <w:p w14:paraId="27BA4BA1" w14:textId="2A3D6BF7" w:rsidR="004C2A84" w:rsidRPr="004C2A84" w:rsidRDefault="004C2A84" w:rsidP="004C2A84">
            <w:pPr>
              <w:pStyle w:val="ListParagraph"/>
              <w:numPr>
                <w:ilvl w:val="0"/>
                <w:numId w:val="18"/>
              </w:numPr>
              <w:rPr>
                <w:rFonts w:ascii="Book Antiqua" w:hAnsi="Book Antiqua"/>
              </w:rPr>
            </w:pPr>
            <w:r w:rsidRPr="004C2A84">
              <w:rPr>
                <w:rFonts w:ascii="Book Antiqua" w:eastAsia="CIDFont+F2" w:hAnsi="Book Antiqua"/>
                <w:color w:val="000000"/>
              </w:rPr>
              <w:t xml:space="preserve">back to back </w:t>
            </w:r>
            <w:proofErr w:type="gramStart"/>
            <w:r w:rsidRPr="004C2A84">
              <w:rPr>
                <w:rFonts w:ascii="Book Antiqua" w:eastAsia="CIDFont+F2" w:hAnsi="Book Antiqua"/>
                <w:color w:val="000000"/>
              </w:rPr>
              <w:t>HVDC  system</w:t>
            </w:r>
            <w:proofErr w:type="gramEnd"/>
          </w:p>
        </w:tc>
      </w:tr>
      <w:tr w:rsidR="00A3186F" w:rsidRPr="00CA6CC2" w14:paraId="79A2348F" w14:textId="77777777" w:rsidTr="00876EA0">
        <w:trPr>
          <w:gridAfter w:val="1"/>
          <w:wAfter w:w="11" w:type="dxa"/>
          <w:trHeight w:hRule="exact" w:val="678"/>
        </w:trPr>
        <w:tc>
          <w:tcPr>
            <w:tcW w:w="727" w:type="dxa"/>
            <w:gridSpan w:val="2"/>
            <w:tcBorders>
              <w:top w:val="single" w:sz="7" w:space="0" w:color="000000"/>
              <w:left w:val="single" w:sz="7" w:space="0" w:color="000000"/>
              <w:bottom w:val="single" w:sz="6" w:space="0" w:color="000000"/>
              <w:right w:val="single" w:sz="6" w:space="0" w:color="000000"/>
            </w:tcBorders>
            <w:tcMar>
              <w:left w:w="0" w:type="dxa"/>
              <w:right w:w="0" w:type="dxa"/>
            </w:tcMar>
          </w:tcPr>
          <w:p w14:paraId="21A49B95" w14:textId="77777777" w:rsidR="00A3186F" w:rsidRPr="00CA6CC2" w:rsidRDefault="00D72CBC">
            <w:pPr>
              <w:autoSpaceDE w:val="0"/>
              <w:autoSpaceDN w:val="0"/>
              <w:spacing w:before="204" w:after="0" w:line="254" w:lineRule="exact"/>
              <w:jc w:val="center"/>
              <w:rPr>
                <w:rFonts w:ascii="Book Antiqua" w:hAnsi="Book Antiqua"/>
              </w:rPr>
            </w:pPr>
            <w:r w:rsidRPr="00CA6CC2">
              <w:rPr>
                <w:rFonts w:ascii="Book Antiqua" w:eastAsia="CIDFont+F2" w:hAnsi="Book Antiqua"/>
                <w:color w:val="000000"/>
              </w:rPr>
              <w:t>4</w:t>
            </w:r>
          </w:p>
        </w:tc>
        <w:tc>
          <w:tcPr>
            <w:tcW w:w="6361"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42F15F85" w14:textId="77777777" w:rsidR="00A3186F" w:rsidRPr="00CA6CC2" w:rsidRDefault="00D72CBC">
            <w:pPr>
              <w:autoSpaceDE w:val="0"/>
              <w:autoSpaceDN w:val="0"/>
              <w:spacing w:before="2" w:after="0" w:line="254" w:lineRule="exact"/>
              <w:ind w:left="28"/>
              <w:rPr>
                <w:rFonts w:ascii="Book Antiqua" w:hAnsi="Book Antiqua"/>
              </w:rPr>
            </w:pPr>
            <w:r w:rsidRPr="00CA6CC2">
              <w:rPr>
                <w:rFonts w:ascii="Book Antiqua" w:eastAsia="CIDFont+F2" w:hAnsi="Book Antiqua"/>
                <w:color w:val="000000"/>
              </w:rPr>
              <w:t>Contract Reference No.</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40EA5A97" w14:textId="77777777" w:rsidR="00A3186F" w:rsidRPr="00CA6CC2" w:rsidRDefault="00A3186F">
            <w:pPr>
              <w:rPr>
                <w:rFonts w:ascii="Book Antiqua" w:hAnsi="Book Antiqua"/>
              </w:rPr>
            </w:pPr>
          </w:p>
        </w:tc>
      </w:tr>
      <w:tr w:rsidR="00A3186F" w:rsidRPr="00CA6CC2" w14:paraId="733529A7" w14:textId="77777777" w:rsidTr="00876EA0">
        <w:trPr>
          <w:gridAfter w:val="1"/>
          <w:wAfter w:w="11" w:type="dxa"/>
          <w:trHeight w:hRule="exact" w:val="678"/>
        </w:trPr>
        <w:tc>
          <w:tcPr>
            <w:tcW w:w="727"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5EC74CC1"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5</w:t>
            </w:r>
          </w:p>
        </w:tc>
        <w:tc>
          <w:tcPr>
            <w:tcW w:w="6361"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1ED87D3B" w14:textId="77777777" w:rsidR="00A3186F" w:rsidRPr="00CA6CC2" w:rsidRDefault="00D72CBC">
            <w:pPr>
              <w:autoSpaceDE w:val="0"/>
              <w:autoSpaceDN w:val="0"/>
              <w:spacing w:after="0" w:line="268" w:lineRule="exact"/>
              <w:ind w:left="28" w:right="144"/>
              <w:rPr>
                <w:rFonts w:ascii="Book Antiqua" w:hAnsi="Book Antiqua"/>
              </w:rPr>
            </w:pPr>
            <w:r w:rsidRPr="00CA6CC2">
              <w:rPr>
                <w:rFonts w:ascii="Book Antiqua" w:eastAsia="CIDFont+F2" w:hAnsi="Book Antiqua"/>
                <w:color w:val="000000"/>
              </w:rPr>
              <w:t xml:space="preserve">Name and Address of the Employer with e-mail ID, Telephone &amp; Fax nos. </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248F03C" w14:textId="77777777" w:rsidR="00A3186F" w:rsidRPr="00CA6CC2" w:rsidRDefault="00A3186F">
            <w:pPr>
              <w:rPr>
                <w:rFonts w:ascii="Book Antiqua" w:hAnsi="Book Antiqua"/>
              </w:rPr>
            </w:pPr>
          </w:p>
        </w:tc>
      </w:tr>
      <w:tr w:rsidR="00A3186F" w:rsidRPr="00CA6CC2" w14:paraId="4562CB64" w14:textId="77777777" w:rsidTr="00900AF5">
        <w:trPr>
          <w:gridAfter w:val="1"/>
          <w:wAfter w:w="11" w:type="dxa"/>
          <w:trHeight w:hRule="exact" w:val="623"/>
        </w:trPr>
        <w:tc>
          <w:tcPr>
            <w:tcW w:w="727" w:type="dxa"/>
            <w:gridSpan w:val="2"/>
            <w:tcBorders>
              <w:top w:val="single" w:sz="7" w:space="0" w:color="000000"/>
              <w:left w:val="single" w:sz="7" w:space="0" w:color="000000"/>
              <w:bottom w:val="single" w:sz="6" w:space="0" w:color="000000"/>
              <w:right w:val="single" w:sz="6" w:space="0" w:color="000000"/>
            </w:tcBorders>
            <w:tcMar>
              <w:left w:w="0" w:type="dxa"/>
              <w:right w:w="0" w:type="dxa"/>
            </w:tcMar>
          </w:tcPr>
          <w:p w14:paraId="598BCF3F" w14:textId="77777777" w:rsidR="00A3186F" w:rsidRPr="00CA6CC2" w:rsidRDefault="00D72CBC">
            <w:pPr>
              <w:autoSpaceDE w:val="0"/>
              <w:autoSpaceDN w:val="0"/>
              <w:spacing w:before="208" w:after="0" w:line="254" w:lineRule="exact"/>
              <w:jc w:val="center"/>
              <w:rPr>
                <w:rFonts w:ascii="Book Antiqua" w:hAnsi="Book Antiqua"/>
              </w:rPr>
            </w:pPr>
            <w:r w:rsidRPr="00CA6CC2">
              <w:rPr>
                <w:rFonts w:ascii="Book Antiqua" w:eastAsia="CIDFont+F2" w:hAnsi="Book Antiqua"/>
                <w:color w:val="000000"/>
              </w:rPr>
              <w:t>6</w:t>
            </w:r>
          </w:p>
        </w:tc>
        <w:tc>
          <w:tcPr>
            <w:tcW w:w="6361"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639A8D29" w14:textId="77777777" w:rsidR="00A3186F" w:rsidRPr="00CA6CC2" w:rsidRDefault="00D72CBC">
            <w:pPr>
              <w:autoSpaceDE w:val="0"/>
              <w:autoSpaceDN w:val="0"/>
              <w:spacing w:after="0" w:line="268" w:lineRule="exact"/>
              <w:ind w:left="28" w:right="432"/>
              <w:rPr>
                <w:rFonts w:ascii="Book Antiqua" w:hAnsi="Book Antiqua"/>
              </w:rPr>
            </w:pPr>
            <w:r w:rsidRPr="00CA6CC2">
              <w:rPr>
                <w:rFonts w:ascii="Book Antiqua" w:eastAsia="CIDFont+F2" w:hAnsi="Book Antiqua"/>
                <w:color w:val="000000"/>
              </w:rPr>
              <w:t>Contact Details of the Employer (Name of contact person with designation, address, e-mail ID, Telephone &amp; Fax nos.)</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3B263F9A" w14:textId="77777777" w:rsidR="00A3186F" w:rsidRPr="00CA6CC2" w:rsidRDefault="00A3186F">
            <w:pPr>
              <w:rPr>
                <w:rFonts w:ascii="Book Antiqua" w:hAnsi="Book Antiqua"/>
              </w:rPr>
            </w:pPr>
          </w:p>
        </w:tc>
      </w:tr>
      <w:tr w:rsidR="00A3186F" w:rsidRPr="00CA6CC2" w14:paraId="5AD3968B" w14:textId="77777777" w:rsidTr="00900AF5">
        <w:trPr>
          <w:gridAfter w:val="1"/>
          <w:wAfter w:w="11" w:type="dxa"/>
          <w:trHeight w:hRule="exact" w:val="436"/>
        </w:trPr>
        <w:tc>
          <w:tcPr>
            <w:tcW w:w="727"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6A97DE9A" w14:textId="7CDFD1BC" w:rsidR="00A3186F" w:rsidRPr="00CA6CC2" w:rsidRDefault="00900AF5">
            <w:pPr>
              <w:autoSpaceDE w:val="0"/>
              <w:autoSpaceDN w:val="0"/>
              <w:spacing w:before="206" w:after="0" w:line="254" w:lineRule="exact"/>
              <w:jc w:val="center"/>
              <w:rPr>
                <w:rFonts w:ascii="Book Antiqua" w:hAnsi="Book Antiqua"/>
              </w:rPr>
            </w:pPr>
            <w:r>
              <w:rPr>
                <w:rFonts w:ascii="Book Antiqua" w:eastAsia="CIDFont+F2" w:hAnsi="Book Antiqua"/>
                <w:color w:val="000000"/>
              </w:rPr>
              <w:t>7</w:t>
            </w:r>
          </w:p>
        </w:tc>
        <w:tc>
          <w:tcPr>
            <w:tcW w:w="6361"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5F43A9D0" w14:textId="77777777" w:rsidR="00A3186F" w:rsidRPr="00CA6CC2" w:rsidRDefault="00D72CBC">
            <w:pPr>
              <w:autoSpaceDE w:val="0"/>
              <w:autoSpaceDN w:val="0"/>
              <w:spacing w:before="4" w:after="0" w:line="256" w:lineRule="exact"/>
              <w:ind w:left="28"/>
              <w:rPr>
                <w:rFonts w:ascii="Book Antiqua" w:hAnsi="Book Antiqua"/>
              </w:rPr>
            </w:pPr>
            <w:r w:rsidRPr="00CA6CC2">
              <w:rPr>
                <w:rFonts w:ascii="Book Antiqua" w:eastAsia="CIDFont+F2" w:hAnsi="Book Antiqua"/>
                <w:color w:val="000000"/>
              </w:rPr>
              <w:t>Date of Award of Contract</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1D671AB" w14:textId="77777777" w:rsidR="00A3186F" w:rsidRPr="00CA6CC2" w:rsidRDefault="00A3186F">
            <w:pPr>
              <w:rPr>
                <w:rFonts w:ascii="Book Antiqua" w:hAnsi="Book Antiqua"/>
              </w:rPr>
            </w:pPr>
          </w:p>
        </w:tc>
      </w:tr>
      <w:tr w:rsidR="00FB5F3E" w:rsidRPr="00CA6CC2" w14:paraId="74EB5B0E" w14:textId="77777777" w:rsidTr="00943342">
        <w:trPr>
          <w:gridAfter w:val="1"/>
          <w:wAfter w:w="11" w:type="dxa"/>
          <w:trHeight w:hRule="exact" w:val="449"/>
        </w:trPr>
        <w:tc>
          <w:tcPr>
            <w:tcW w:w="709"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33F3BB97" w14:textId="317E1228" w:rsidR="00FB5F3E" w:rsidRPr="00CA6CC2" w:rsidRDefault="00900AF5" w:rsidP="00A13FE6">
            <w:pPr>
              <w:autoSpaceDE w:val="0"/>
              <w:autoSpaceDN w:val="0"/>
              <w:spacing w:before="484" w:after="0" w:line="256" w:lineRule="exact"/>
              <w:jc w:val="center"/>
              <w:rPr>
                <w:rFonts w:ascii="Book Antiqua" w:hAnsi="Book Antiqua"/>
              </w:rPr>
            </w:pPr>
            <w:r>
              <w:rPr>
                <w:rFonts w:ascii="Book Antiqua" w:hAnsi="Book Antiqua"/>
              </w:rPr>
              <w:t>8</w:t>
            </w:r>
          </w:p>
        </w:tc>
        <w:tc>
          <w:tcPr>
            <w:tcW w:w="3119" w:type="dxa"/>
            <w:gridSpan w:val="2"/>
            <w:vMerge w:val="restart"/>
            <w:tcBorders>
              <w:top w:val="single" w:sz="6" w:space="0" w:color="000000"/>
              <w:left w:val="single" w:sz="6" w:space="0" w:color="000000"/>
              <w:bottom w:val="single" w:sz="6" w:space="0" w:color="000000"/>
              <w:right w:val="single" w:sz="6" w:space="0" w:color="000000"/>
            </w:tcBorders>
            <w:tcMar>
              <w:left w:w="0" w:type="dxa"/>
              <w:right w:w="0" w:type="dxa"/>
            </w:tcMar>
          </w:tcPr>
          <w:p w14:paraId="4A1BFF95" w14:textId="77777777" w:rsidR="00E643F5" w:rsidRDefault="00E643F5" w:rsidP="00E643F5">
            <w:pPr>
              <w:autoSpaceDE w:val="0"/>
              <w:autoSpaceDN w:val="0"/>
              <w:spacing w:after="0" w:line="272" w:lineRule="exact"/>
              <w:ind w:left="28"/>
              <w:rPr>
                <w:rFonts w:ascii="Book Antiqua" w:eastAsia="CIDFont+F2" w:hAnsi="Book Antiqua"/>
                <w:color w:val="000000"/>
              </w:rPr>
            </w:pPr>
            <w:r>
              <w:rPr>
                <w:rFonts w:ascii="Book Antiqua" w:eastAsia="CIDFont+F2" w:hAnsi="Book Antiqua"/>
                <w:color w:val="000000"/>
              </w:rPr>
              <w:t>Details related to the above Contract</w:t>
            </w:r>
          </w:p>
          <w:p w14:paraId="7B4BC691" w14:textId="77777777" w:rsidR="00FB5F3E" w:rsidRDefault="00FB5F3E" w:rsidP="00A13FE6">
            <w:pPr>
              <w:autoSpaceDE w:val="0"/>
              <w:autoSpaceDN w:val="0"/>
              <w:spacing w:after="0" w:line="272" w:lineRule="exact"/>
              <w:ind w:left="28"/>
              <w:rPr>
                <w:rFonts w:ascii="Book Antiqua" w:eastAsia="CIDFont+F2" w:hAnsi="Book Antiqua"/>
                <w:color w:val="000000"/>
              </w:rPr>
            </w:pPr>
          </w:p>
          <w:p w14:paraId="250D9C5E" w14:textId="77777777" w:rsidR="00FB5F3E" w:rsidRDefault="00FB5F3E" w:rsidP="00A13FE6">
            <w:pPr>
              <w:autoSpaceDE w:val="0"/>
              <w:autoSpaceDN w:val="0"/>
              <w:spacing w:after="0" w:line="272" w:lineRule="exact"/>
              <w:ind w:left="28"/>
              <w:rPr>
                <w:rFonts w:ascii="Book Antiqua" w:eastAsia="CIDFont+F2" w:hAnsi="Book Antiqua"/>
                <w:color w:val="000000"/>
              </w:rPr>
            </w:pPr>
          </w:p>
          <w:p w14:paraId="16348703" w14:textId="77777777" w:rsidR="00FB5F3E" w:rsidRDefault="00FB5F3E" w:rsidP="00A13FE6">
            <w:pPr>
              <w:autoSpaceDE w:val="0"/>
              <w:autoSpaceDN w:val="0"/>
              <w:spacing w:after="0" w:line="272" w:lineRule="exact"/>
              <w:ind w:left="28"/>
              <w:rPr>
                <w:rFonts w:ascii="Book Antiqua" w:eastAsia="CIDFont+F2" w:hAnsi="Book Antiqua"/>
                <w:color w:val="000000"/>
              </w:rPr>
            </w:pPr>
          </w:p>
          <w:p w14:paraId="782C2ECA" w14:textId="77777777" w:rsidR="00FB5F3E" w:rsidRDefault="00FB5F3E" w:rsidP="00A13FE6">
            <w:pPr>
              <w:autoSpaceDE w:val="0"/>
              <w:autoSpaceDN w:val="0"/>
              <w:spacing w:after="0" w:line="272" w:lineRule="exact"/>
              <w:ind w:left="28"/>
              <w:rPr>
                <w:rFonts w:ascii="Book Antiqua" w:eastAsia="CIDFont+F2" w:hAnsi="Book Antiqua"/>
                <w:color w:val="000000"/>
              </w:rPr>
            </w:pPr>
          </w:p>
          <w:p w14:paraId="520BFE22" w14:textId="77777777" w:rsidR="00FB5F3E" w:rsidRDefault="00FB5F3E" w:rsidP="00A13FE6">
            <w:pPr>
              <w:autoSpaceDE w:val="0"/>
              <w:autoSpaceDN w:val="0"/>
              <w:spacing w:after="0" w:line="272" w:lineRule="exact"/>
              <w:ind w:left="28"/>
              <w:rPr>
                <w:rFonts w:ascii="Book Antiqua" w:eastAsia="CIDFont+F2" w:hAnsi="Book Antiqua"/>
                <w:color w:val="000000"/>
              </w:rPr>
            </w:pPr>
          </w:p>
          <w:p w14:paraId="312136D8" w14:textId="77777777" w:rsidR="00FB5F3E" w:rsidRDefault="00FB5F3E" w:rsidP="00A13FE6">
            <w:pPr>
              <w:autoSpaceDE w:val="0"/>
              <w:autoSpaceDN w:val="0"/>
              <w:spacing w:after="0" w:line="272" w:lineRule="exact"/>
              <w:ind w:left="28"/>
              <w:rPr>
                <w:rFonts w:ascii="Book Antiqua" w:eastAsia="CIDFont+F2" w:hAnsi="Book Antiqua"/>
                <w:color w:val="000000"/>
              </w:rPr>
            </w:pPr>
          </w:p>
          <w:p w14:paraId="6241C3CC" w14:textId="77777777" w:rsidR="00FB5F3E" w:rsidRDefault="00FB5F3E" w:rsidP="00A13FE6">
            <w:pPr>
              <w:autoSpaceDE w:val="0"/>
              <w:autoSpaceDN w:val="0"/>
              <w:spacing w:after="0" w:line="272" w:lineRule="exact"/>
              <w:ind w:left="28"/>
              <w:rPr>
                <w:rFonts w:ascii="Book Antiqua" w:eastAsia="CIDFont+F2" w:hAnsi="Book Antiqua"/>
                <w:color w:val="000000"/>
              </w:rPr>
            </w:pPr>
          </w:p>
          <w:p w14:paraId="10016651" w14:textId="77777777" w:rsidR="00FB5F3E" w:rsidRDefault="00FB5F3E" w:rsidP="00A13FE6">
            <w:pPr>
              <w:autoSpaceDE w:val="0"/>
              <w:autoSpaceDN w:val="0"/>
              <w:spacing w:after="0" w:line="272" w:lineRule="exact"/>
              <w:ind w:left="28"/>
              <w:rPr>
                <w:rFonts w:ascii="Book Antiqua" w:eastAsia="CIDFont+F2" w:hAnsi="Book Antiqua"/>
                <w:color w:val="000000"/>
              </w:rPr>
            </w:pPr>
          </w:p>
          <w:p w14:paraId="20BEF8E9" w14:textId="77777777" w:rsidR="00FB5F3E" w:rsidRDefault="00FB5F3E" w:rsidP="00A13FE6">
            <w:pPr>
              <w:autoSpaceDE w:val="0"/>
              <w:autoSpaceDN w:val="0"/>
              <w:spacing w:after="0" w:line="272" w:lineRule="exact"/>
              <w:ind w:left="28"/>
              <w:rPr>
                <w:rFonts w:ascii="Book Antiqua" w:eastAsia="CIDFont+F2" w:hAnsi="Book Antiqua"/>
                <w:color w:val="000000"/>
              </w:rPr>
            </w:pPr>
          </w:p>
          <w:p w14:paraId="595FC10F" w14:textId="77777777" w:rsidR="00FB5F3E" w:rsidRDefault="00FB5F3E" w:rsidP="00A13FE6">
            <w:pPr>
              <w:autoSpaceDE w:val="0"/>
              <w:autoSpaceDN w:val="0"/>
              <w:spacing w:after="0" w:line="272" w:lineRule="exact"/>
              <w:ind w:left="28"/>
              <w:rPr>
                <w:rFonts w:ascii="Book Antiqua" w:eastAsia="CIDFont+F2" w:hAnsi="Book Antiqua"/>
                <w:color w:val="000000"/>
              </w:rPr>
            </w:pPr>
          </w:p>
          <w:p w14:paraId="497E420D" w14:textId="77777777" w:rsidR="00FB5F3E" w:rsidRDefault="00FB5F3E" w:rsidP="00A13FE6">
            <w:pPr>
              <w:autoSpaceDE w:val="0"/>
              <w:autoSpaceDN w:val="0"/>
              <w:spacing w:after="0" w:line="272" w:lineRule="exact"/>
              <w:ind w:left="28"/>
              <w:rPr>
                <w:rFonts w:ascii="Book Antiqua" w:eastAsia="CIDFont+F2" w:hAnsi="Book Antiqua"/>
                <w:color w:val="000000"/>
              </w:rPr>
            </w:pPr>
          </w:p>
          <w:p w14:paraId="0BB8D241" w14:textId="77777777" w:rsidR="00FB5F3E" w:rsidRDefault="00FB5F3E" w:rsidP="00A13FE6">
            <w:pPr>
              <w:autoSpaceDE w:val="0"/>
              <w:autoSpaceDN w:val="0"/>
              <w:spacing w:after="0" w:line="272" w:lineRule="exact"/>
              <w:ind w:left="28"/>
              <w:rPr>
                <w:rFonts w:ascii="Book Antiqua" w:eastAsia="CIDFont+F2" w:hAnsi="Book Antiqua"/>
                <w:color w:val="000000"/>
              </w:rPr>
            </w:pPr>
          </w:p>
          <w:p w14:paraId="4C66BFCF" w14:textId="77777777" w:rsidR="00FB5F3E" w:rsidRDefault="00FB5F3E" w:rsidP="00A13FE6">
            <w:pPr>
              <w:autoSpaceDE w:val="0"/>
              <w:autoSpaceDN w:val="0"/>
              <w:spacing w:after="0" w:line="272" w:lineRule="exact"/>
              <w:ind w:left="28"/>
              <w:rPr>
                <w:rFonts w:ascii="Book Antiqua" w:eastAsia="CIDFont+F2" w:hAnsi="Book Antiqua"/>
                <w:color w:val="000000"/>
              </w:rPr>
            </w:pPr>
          </w:p>
          <w:p w14:paraId="1CD94AE2" w14:textId="77777777" w:rsidR="00FB5F3E" w:rsidRDefault="00FB5F3E" w:rsidP="00A13FE6">
            <w:pPr>
              <w:autoSpaceDE w:val="0"/>
              <w:autoSpaceDN w:val="0"/>
              <w:spacing w:after="0" w:line="272" w:lineRule="exact"/>
              <w:ind w:left="28"/>
              <w:rPr>
                <w:rFonts w:ascii="Book Antiqua" w:eastAsia="CIDFont+F2" w:hAnsi="Book Antiqua"/>
                <w:color w:val="000000"/>
              </w:rPr>
            </w:pPr>
          </w:p>
          <w:p w14:paraId="571A7C0B" w14:textId="77777777" w:rsidR="00FB5F3E" w:rsidRDefault="00FB5F3E" w:rsidP="00A13FE6">
            <w:pPr>
              <w:autoSpaceDE w:val="0"/>
              <w:autoSpaceDN w:val="0"/>
              <w:spacing w:after="0" w:line="272" w:lineRule="exact"/>
              <w:ind w:left="28"/>
              <w:rPr>
                <w:rFonts w:ascii="Book Antiqua" w:eastAsia="CIDFont+F2" w:hAnsi="Book Antiqua"/>
                <w:color w:val="000000"/>
              </w:rPr>
            </w:pPr>
          </w:p>
          <w:p w14:paraId="2E1597D3" w14:textId="77777777" w:rsidR="00FB5F3E" w:rsidRDefault="00FB5F3E" w:rsidP="00A13FE6">
            <w:pPr>
              <w:autoSpaceDE w:val="0"/>
              <w:autoSpaceDN w:val="0"/>
              <w:spacing w:after="0" w:line="272" w:lineRule="exact"/>
              <w:ind w:left="28"/>
              <w:rPr>
                <w:rFonts w:ascii="Book Antiqua" w:eastAsia="CIDFont+F2" w:hAnsi="Book Antiqua"/>
                <w:color w:val="000000"/>
              </w:rPr>
            </w:pPr>
          </w:p>
          <w:p w14:paraId="6F11B4FA" w14:textId="77777777" w:rsidR="00FB5F3E" w:rsidRPr="00CA6CC2" w:rsidRDefault="00FB5F3E" w:rsidP="00F52CD4">
            <w:pPr>
              <w:autoSpaceDE w:val="0"/>
              <w:autoSpaceDN w:val="0"/>
              <w:spacing w:after="0" w:line="272" w:lineRule="exact"/>
              <w:rPr>
                <w:rFonts w:ascii="Book Antiqua" w:hAnsi="Book Antiqua"/>
              </w:rPr>
            </w:pPr>
          </w:p>
        </w:tc>
        <w:tc>
          <w:tcPr>
            <w:tcW w:w="3260" w:type="dxa"/>
            <w:tcBorders>
              <w:top w:val="single" w:sz="7" w:space="0" w:color="000000"/>
              <w:left w:val="single" w:sz="6" w:space="0" w:color="000000"/>
              <w:bottom w:val="single" w:sz="6" w:space="0" w:color="000000"/>
              <w:right w:val="single" w:sz="6" w:space="0" w:color="000000"/>
            </w:tcBorders>
            <w:tcMar>
              <w:left w:w="0" w:type="dxa"/>
              <w:right w:w="0" w:type="dxa"/>
            </w:tcMar>
          </w:tcPr>
          <w:p w14:paraId="1558D927" w14:textId="77777777" w:rsidR="00FB5F3E" w:rsidRPr="00CA6CC2" w:rsidRDefault="00FB5F3E" w:rsidP="00A13FE6">
            <w:pPr>
              <w:autoSpaceDE w:val="0"/>
              <w:autoSpaceDN w:val="0"/>
              <w:spacing w:after="0" w:line="268" w:lineRule="exact"/>
              <w:ind w:left="28" w:right="144"/>
              <w:rPr>
                <w:rFonts w:ascii="Book Antiqua" w:hAnsi="Book Antiqua"/>
              </w:rPr>
            </w:pPr>
            <w:proofErr w:type="spellStart"/>
            <w:r>
              <w:rPr>
                <w:rFonts w:ascii="Book Antiqua" w:hAnsi="Book Antiqua"/>
              </w:rPr>
              <w:t>i</w:t>
            </w:r>
            <w:proofErr w:type="spellEnd"/>
            <w:r>
              <w:rPr>
                <w:rFonts w:ascii="Book Antiqua" w:hAnsi="Book Antiqua"/>
              </w:rPr>
              <w:t xml:space="preserve">) Name of the </w:t>
            </w:r>
            <w:r w:rsidRPr="00CA6CC2">
              <w:rPr>
                <w:rFonts w:ascii="Book Antiqua" w:eastAsia="CIDFont+F2" w:hAnsi="Book Antiqua"/>
                <w:color w:val="000000"/>
              </w:rPr>
              <w:t>Long Distance HVDC Converter station or a back to</w:t>
            </w:r>
            <w:r>
              <w:rPr>
                <w:rFonts w:ascii="Book Antiqua" w:eastAsia="CIDFont+F2" w:hAnsi="Book Antiqua"/>
                <w:color w:val="000000"/>
              </w:rPr>
              <w:t xml:space="preserve"> </w:t>
            </w:r>
            <w:r w:rsidRPr="00CA6CC2">
              <w:rPr>
                <w:rFonts w:ascii="Book Antiqua" w:eastAsia="CIDFont+F2" w:hAnsi="Book Antiqua"/>
                <w:color w:val="000000"/>
              </w:rPr>
              <w:t>back HVDC system</w:t>
            </w:r>
            <w:r>
              <w:rPr>
                <w:rFonts w:ascii="Book Antiqua" w:hAnsi="Book Antiqua"/>
              </w:rPr>
              <w:t xml:space="preserve"> = </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0C8F6A3D" w14:textId="77777777" w:rsidR="00FB5F3E" w:rsidRPr="00CA6CC2" w:rsidRDefault="00FB5F3E" w:rsidP="00A13FE6">
            <w:pPr>
              <w:rPr>
                <w:rFonts w:ascii="Book Antiqua" w:hAnsi="Book Antiqua"/>
              </w:rPr>
            </w:pPr>
          </w:p>
        </w:tc>
      </w:tr>
      <w:tr w:rsidR="00FB5F3E" w:rsidRPr="00CA6CC2" w14:paraId="23BEEC56" w14:textId="77777777" w:rsidTr="00876EA0">
        <w:trPr>
          <w:gridAfter w:val="1"/>
          <w:wAfter w:w="11" w:type="dxa"/>
          <w:trHeight w:hRule="exact" w:val="678"/>
        </w:trPr>
        <w:tc>
          <w:tcPr>
            <w:tcW w:w="709" w:type="dxa"/>
            <w:vMerge/>
            <w:tcBorders>
              <w:top w:val="single" w:sz="6" w:space="0" w:color="000000"/>
              <w:left w:val="single" w:sz="7" w:space="0" w:color="000000"/>
              <w:bottom w:val="single" w:sz="6" w:space="0" w:color="000000"/>
              <w:right w:val="single" w:sz="6" w:space="0" w:color="000000"/>
            </w:tcBorders>
          </w:tcPr>
          <w:p w14:paraId="0411316F" w14:textId="77777777" w:rsidR="00FB5F3E" w:rsidRPr="00CA6CC2" w:rsidRDefault="00FB5F3E" w:rsidP="00A13FE6">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22A220DB" w14:textId="77777777" w:rsidR="00FB5F3E" w:rsidRPr="00CA6CC2" w:rsidRDefault="00FB5F3E" w:rsidP="00A13FE6">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40D32782" w14:textId="77777777" w:rsidR="00FB5F3E" w:rsidRPr="00CA6CC2" w:rsidRDefault="00FB5F3E" w:rsidP="00A13FE6">
            <w:pPr>
              <w:rPr>
                <w:rFonts w:ascii="Book Antiqua" w:hAnsi="Book Antiqua"/>
              </w:rPr>
            </w:pPr>
            <w:r>
              <w:rPr>
                <w:rFonts w:ascii="Book Antiqua" w:hAnsi="Book Antiqua"/>
              </w:rPr>
              <w:t xml:space="preserve">ii) Voltage Level = </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7F9F77AC" w14:textId="77777777" w:rsidR="00FB5F3E" w:rsidRPr="00CA6CC2" w:rsidRDefault="00FB5F3E" w:rsidP="00A13FE6">
            <w:pPr>
              <w:rPr>
                <w:rFonts w:ascii="Book Antiqua" w:hAnsi="Book Antiqua"/>
              </w:rPr>
            </w:pPr>
            <w:r>
              <w:rPr>
                <w:rFonts w:ascii="Book Antiqua" w:hAnsi="Book Antiqua"/>
              </w:rPr>
              <w:t xml:space="preserve">        ________ KV</w:t>
            </w:r>
          </w:p>
        </w:tc>
      </w:tr>
      <w:tr w:rsidR="00FB5F3E" w:rsidRPr="00CA6CC2" w14:paraId="6003CB20" w14:textId="77777777" w:rsidTr="00876EA0">
        <w:trPr>
          <w:gridAfter w:val="1"/>
          <w:wAfter w:w="11" w:type="dxa"/>
          <w:trHeight w:hRule="exact" w:val="680"/>
        </w:trPr>
        <w:tc>
          <w:tcPr>
            <w:tcW w:w="709" w:type="dxa"/>
            <w:vMerge/>
            <w:tcBorders>
              <w:top w:val="single" w:sz="6" w:space="0" w:color="000000"/>
              <w:left w:val="single" w:sz="7" w:space="0" w:color="000000"/>
              <w:bottom w:val="single" w:sz="6" w:space="0" w:color="000000"/>
              <w:right w:val="single" w:sz="6" w:space="0" w:color="000000"/>
            </w:tcBorders>
          </w:tcPr>
          <w:p w14:paraId="6E7D539D" w14:textId="77777777" w:rsidR="00FB5F3E" w:rsidRPr="00CA6CC2" w:rsidRDefault="00FB5F3E" w:rsidP="00A13FE6">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58FDACF6" w14:textId="77777777" w:rsidR="00FB5F3E" w:rsidRPr="00CA6CC2" w:rsidRDefault="00FB5F3E" w:rsidP="00A13FE6">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16E14E2F" w14:textId="56D8EC07" w:rsidR="00FB5F3E" w:rsidRPr="00CA6CC2" w:rsidRDefault="00FB5F3E" w:rsidP="00A13FE6">
            <w:pPr>
              <w:rPr>
                <w:rFonts w:ascii="Book Antiqua" w:hAnsi="Book Antiqua"/>
              </w:rPr>
            </w:pPr>
            <w:r>
              <w:rPr>
                <w:rFonts w:ascii="Book Antiqua" w:hAnsi="Book Antiqua"/>
              </w:rPr>
              <w:t xml:space="preserve">iii) </w:t>
            </w:r>
            <w:r w:rsidR="00B56006">
              <w:rPr>
                <w:rFonts w:ascii="Book Antiqua" w:hAnsi="Book Antiqua"/>
              </w:rPr>
              <w:t xml:space="preserve">Unit rating of the HVDC system </w:t>
            </w:r>
            <w:r>
              <w:rPr>
                <w:rFonts w:ascii="Book Antiqua" w:hAnsi="Book Antiqua"/>
              </w:rPr>
              <w:t xml:space="preserve">= </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5C811B5E" w14:textId="77777777" w:rsidR="00FB5F3E" w:rsidRPr="00CA6CC2" w:rsidRDefault="00FB5F3E" w:rsidP="00A13FE6">
            <w:pPr>
              <w:rPr>
                <w:rFonts w:ascii="Book Antiqua" w:hAnsi="Book Antiqua"/>
              </w:rPr>
            </w:pPr>
            <w:r>
              <w:rPr>
                <w:rFonts w:ascii="Book Antiqua" w:hAnsi="Book Antiqua"/>
              </w:rPr>
              <w:t xml:space="preserve">        ________ MW</w:t>
            </w:r>
          </w:p>
        </w:tc>
      </w:tr>
      <w:tr w:rsidR="00B56006" w:rsidRPr="00CA6CC2" w14:paraId="4F8C2250" w14:textId="77777777" w:rsidTr="00876EA0">
        <w:trPr>
          <w:gridAfter w:val="1"/>
          <w:wAfter w:w="11" w:type="dxa"/>
          <w:trHeight w:hRule="exact" w:val="680"/>
        </w:trPr>
        <w:tc>
          <w:tcPr>
            <w:tcW w:w="709" w:type="dxa"/>
            <w:vMerge/>
            <w:tcBorders>
              <w:top w:val="single" w:sz="6" w:space="0" w:color="000000"/>
              <w:left w:val="single" w:sz="7" w:space="0" w:color="000000"/>
              <w:bottom w:val="single" w:sz="6" w:space="0" w:color="000000"/>
              <w:right w:val="single" w:sz="6" w:space="0" w:color="000000"/>
            </w:tcBorders>
          </w:tcPr>
          <w:p w14:paraId="5C409146" w14:textId="77777777" w:rsidR="00B56006" w:rsidRPr="00CA6CC2" w:rsidRDefault="00B56006" w:rsidP="00B56006">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3412138E" w14:textId="77777777" w:rsidR="00B56006" w:rsidRPr="00CA6CC2" w:rsidRDefault="00B56006" w:rsidP="00B56006">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3485025B" w14:textId="3AE72981" w:rsidR="00B56006" w:rsidRDefault="00B56006" w:rsidP="00B56006">
            <w:pPr>
              <w:rPr>
                <w:rFonts w:ascii="Book Antiqua" w:hAnsi="Book Antiqua"/>
              </w:rPr>
            </w:pPr>
            <w:r>
              <w:rPr>
                <w:rFonts w:ascii="Book Antiqua" w:hAnsi="Book Antiqua"/>
              </w:rPr>
              <w:t>(iv) Date of Commissioning</w:t>
            </w:r>
            <w:r w:rsidR="000657EA">
              <w:rPr>
                <w:rFonts w:ascii="Book Antiqua" w:hAnsi="Book Antiqua"/>
              </w:rPr>
              <w:t xml:space="preserve"> of above HVDC Station/System</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12345087" w14:textId="77777777" w:rsidR="00B56006" w:rsidRDefault="00B56006" w:rsidP="00B56006">
            <w:pPr>
              <w:rPr>
                <w:rFonts w:ascii="Book Antiqua" w:hAnsi="Book Antiqua"/>
              </w:rPr>
            </w:pPr>
            <w:r>
              <w:rPr>
                <w:rFonts w:ascii="Book Antiqua" w:hAnsi="Book Antiqua"/>
              </w:rPr>
              <w:t xml:space="preserve">        ________ </w:t>
            </w:r>
          </w:p>
          <w:p w14:paraId="6DB839BE" w14:textId="77777777" w:rsidR="00B56006" w:rsidRDefault="00B56006" w:rsidP="00B56006">
            <w:pPr>
              <w:rPr>
                <w:rFonts w:ascii="Book Antiqua" w:hAnsi="Book Antiqua"/>
              </w:rPr>
            </w:pPr>
          </w:p>
        </w:tc>
      </w:tr>
      <w:tr w:rsidR="00B56006" w:rsidRPr="00CA6CC2" w14:paraId="4FF0E65C" w14:textId="77777777" w:rsidTr="00900AF5">
        <w:trPr>
          <w:gridAfter w:val="1"/>
          <w:wAfter w:w="11" w:type="dxa"/>
          <w:trHeight w:hRule="exact" w:val="1762"/>
        </w:trPr>
        <w:tc>
          <w:tcPr>
            <w:tcW w:w="709" w:type="dxa"/>
            <w:vMerge/>
            <w:tcBorders>
              <w:top w:val="single" w:sz="6" w:space="0" w:color="000000"/>
              <w:left w:val="single" w:sz="7" w:space="0" w:color="000000"/>
              <w:bottom w:val="single" w:sz="6" w:space="0" w:color="000000"/>
              <w:right w:val="single" w:sz="6" w:space="0" w:color="000000"/>
            </w:tcBorders>
          </w:tcPr>
          <w:p w14:paraId="0C946CA2" w14:textId="77777777" w:rsidR="00B56006" w:rsidRPr="00CA6CC2" w:rsidRDefault="00B56006" w:rsidP="00B56006">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35184CCF" w14:textId="77777777" w:rsidR="00B56006" w:rsidRPr="00CA6CC2" w:rsidRDefault="00B56006" w:rsidP="00B56006">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00475F65" w14:textId="5BFC9FED" w:rsidR="00B56006" w:rsidRPr="00CA6CC2" w:rsidRDefault="00B56006" w:rsidP="00B56006">
            <w:pPr>
              <w:rPr>
                <w:rFonts w:ascii="Book Antiqua" w:hAnsi="Book Antiqua"/>
              </w:rPr>
            </w:pPr>
            <w:r>
              <w:rPr>
                <w:rFonts w:ascii="Book Antiqua" w:hAnsi="Book Antiqua"/>
              </w:rPr>
              <w:t xml:space="preserve">v) </w:t>
            </w:r>
            <w:r w:rsidR="00535F43">
              <w:rPr>
                <w:rFonts w:ascii="Book Antiqua" w:hAnsi="Book Antiqua"/>
              </w:rPr>
              <w:t>No. of years the above HVDC Station/System is under satisfactory operation as on above originally schedule last date of bid submission</w:t>
            </w:r>
          </w:p>
        </w:tc>
        <w:tc>
          <w:tcPr>
            <w:tcW w:w="326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53483389" w14:textId="77777777" w:rsidR="00B56006" w:rsidRDefault="00B56006" w:rsidP="00B56006">
            <w:pPr>
              <w:rPr>
                <w:rFonts w:ascii="Book Antiqua" w:hAnsi="Book Antiqua"/>
              </w:rPr>
            </w:pPr>
          </w:p>
          <w:p w14:paraId="5EC1E812" w14:textId="13EDE6BD" w:rsidR="00B56006" w:rsidRPr="00CA6CC2" w:rsidRDefault="00B56006" w:rsidP="00B56006">
            <w:pPr>
              <w:rPr>
                <w:rFonts w:ascii="Book Antiqua" w:hAnsi="Book Antiqua"/>
              </w:rPr>
            </w:pPr>
            <w:r>
              <w:rPr>
                <w:rFonts w:ascii="Book Antiqua" w:hAnsi="Book Antiqua"/>
              </w:rPr>
              <w:t>………………… years</w:t>
            </w:r>
          </w:p>
        </w:tc>
      </w:tr>
      <w:tr w:rsidR="0006199A" w:rsidRPr="0053691F" w14:paraId="70BDEB18" w14:textId="77777777" w:rsidTr="00CD537F">
        <w:trPr>
          <w:gridAfter w:val="1"/>
          <w:wAfter w:w="11" w:type="dxa"/>
          <w:trHeight w:hRule="exact" w:val="3642"/>
        </w:trPr>
        <w:tc>
          <w:tcPr>
            <w:tcW w:w="709" w:type="dxa"/>
            <w:vMerge/>
            <w:tcBorders>
              <w:top w:val="single" w:sz="6" w:space="0" w:color="000000"/>
              <w:left w:val="single" w:sz="7" w:space="0" w:color="000000"/>
              <w:bottom w:val="single" w:sz="6" w:space="0" w:color="000000"/>
              <w:right w:val="single" w:sz="6" w:space="0" w:color="000000"/>
            </w:tcBorders>
          </w:tcPr>
          <w:p w14:paraId="67C23FDF" w14:textId="77777777" w:rsidR="0006199A" w:rsidRPr="00CA6CC2" w:rsidRDefault="0006199A" w:rsidP="00A13FE6">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22192FCC" w14:textId="77777777" w:rsidR="0006199A" w:rsidRPr="00CA6CC2" w:rsidRDefault="0006199A" w:rsidP="00A13FE6">
            <w:pPr>
              <w:rPr>
                <w:rFonts w:ascii="Book Antiqua" w:hAnsi="Book Antiqua"/>
              </w:rPr>
            </w:pPr>
          </w:p>
        </w:tc>
        <w:tc>
          <w:tcPr>
            <w:tcW w:w="6520" w:type="dxa"/>
            <w:gridSpan w:val="2"/>
            <w:tcBorders>
              <w:top w:val="single" w:sz="6" w:space="0" w:color="000000"/>
              <w:left w:val="single" w:sz="6" w:space="0" w:color="000000"/>
              <w:bottom w:val="single" w:sz="7" w:space="0" w:color="000000"/>
              <w:right w:val="single" w:sz="6" w:space="0" w:color="000000"/>
            </w:tcBorders>
          </w:tcPr>
          <w:p w14:paraId="72CAD9E3" w14:textId="77777777" w:rsidR="0006199A" w:rsidRDefault="0006199A" w:rsidP="0006199A">
            <w:pPr>
              <w:spacing w:after="0" w:line="240" w:lineRule="auto"/>
              <w:rPr>
                <w:rFonts w:ascii="Book Antiqua" w:hAnsi="Book Antiqua"/>
              </w:rPr>
            </w:pPr>
            <w:r>
              <w:rPr>
                <w:rFonts w:ascii="Book Antiqua" w:hAnsi="Book Antiqua"/>
              </w:rPr>
              <w:t>Further, the scope of work executed under above Contract of HVDC Station/System:</w:t>
            </w:r>
          </w:p>
          <w:p w14:paraId="6F26B5C9" w14:textId="72FA5014" w:rsidR="0006199A" w:rsidRPr="00943342" w:rsidRDefault="0006199A" w:rsidP="00943342">
            <w:pPr>
              <w:spacing w:after="0" w:line="240" w:lineRule="auto"/>
              <w:rPr>
                <w:rFonts w:ascii="Book Antiqua" w:hAnsi="Book Antiqua"/>
              </w:rPr>
            </w:pPr>
            <w:r>
              <w:rPr>
                <w:rFonts w:ascii="Book Antiqua" w:hAnsi="Book Antiqua"/>
              </w:rPr>
              <w:t>(select as applicable)</w:t>
            </w:r>
          </w:p>
        </w:tc>
      </w:tr>
      <w:tr w:rsidR="0006199A" w:rsidRPr="00947AD4" w14:paraId="3114D1FA" w14:textId="77777777" w:rsidTr="005569C9">
        <w:trPr>
          <w:gridAfter w:val="1"/>
          <w:wAfter w:w="11" w:type="dxa"/>
          <w:trHeight w:hRule="exact" w:val="1478"/>
        </w:trPr>
        <w:tc>
          <w:tcPr>
            <w:tcW w:w="709" w:type="dxa"/>
            <w:vMerge/>
            <w:tcBorders>
              <w:top w:val="single" w:sz="6" w:space="0" w:color="000000"/>
              <w:left w:val="single" w:sz="7" w:space="0" w:color="000000"/>
              <w:bottom w:val="single" w:sz="6" w:space="0" w:color="000000"/>
              <w:right w:val="single" w:sz="6" w:space="0" w:color="000000"/>
            </w:tcBorders>
          </w:tcPr>
          <w:p w14:paraId="58B12431" w14:textId="77777777" w:rsidR="0006199A" w:rsidRPr="00CA6CC2" w:rsidRDefault="0006199A" w:rsidP="0006199A">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1EC64BF0" w14:textId="77777777" w:rsidR="0006199A" w:rsidRPr="00CA6CC2" w:rsidRDefault="0006199A" w:rsidP="0006199A">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385BEB63" w14:textId="4EE37C6A" w:rsidR="0006199A" w:rsidRPr="00CA6CC2" w:rsidRDefault="005569C9" w:rsidP="0006199A">
            <w:pPr>
              <w:rPr>
                <w:rFonts w:ascii="Book Antiqua" w:hAnsi="Book Antiqua"/>
              </w:rPr>
            </w:pPr>
            <w:r>
              <w:rPr>
                <w:rFonts w:ascii="Book Antiqua" w:hAnsi="Book Antiqua"/>
              </w:rPr>
              <w:t xml:space="preserve">For replacement of </w:t>
            </w:r>
            <w:r w:rsidR="0006199A" w:rsidRPr="003F1EB2">
              <w:rPr>
                <w:rFonts w:ascii="Book Antiqua" w:hAnsi="Book Antiqua"/>
              </w:rPr>
              <w:t>HVDC Control &amp; Protection System</w:t>
            </w:r>
          </w:p>
        </w:tc>
        <w:tc>
          <w:tcPr>
            <w:tcW w:w="326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65660062" w14:textId="4242B008" w:rsidR="0006199A" w:rsidRPr="003F1EB2" w:rsidRDefault="005569C9" w:rsidP="0006199A">
            <w:pPr>
              <w:pStyle w:val="ListParagraph"/>
              <w:numPr>
                <w:ilvl w:val="0"/>
                <w:numId w:val="13"/>
              </w:numPr>
              <w:rPr>
                <w:rFonts w:ascii="Book Antiqua" w:hAnsi="Book Antiqua"/>
              </w:rPr>
            </w:pPr>
            <w:r>
              <w:rPr>
                <w:rFonts w:ascii="Book Antiqua" w:eastAsia="CIDFont+F2" w:hAnsi="Book Antiqua"/>
                <w:color w:val="000000"/>
              </w:rPr>
              <w:t>Supplied</w:t>
            </w:r>
          </w:p>
          <w:p w14:paraId="1529A05F" w14:textId="04798BED" w:rsidR="0006199A" w:rsidRDefault="005569C9" w:rsidP="0006199A">
            <w:pPr>
              <w:pStyle w:val="ListParagraph"/>
              <w:numPr>
                <w:ilvl w:val="0"/>
                <w:numId w:val="13"/>
              </w:numPr>
              <w:rPr>
                <w:rFonts w:ascii="Book Antiqua" w:hAnsi="Book Antiqua"/>
              </w:rPr>
            </w:pPr>
            <w:r>
              <w:rPr>
                <w:rFonts w:ascii="Book Antiqua" w:hAnsi="Book Antiqua"/>
              </w:rPr>
              <w:t>Erected</w:t>
            </w:r>
          </w:p>
          <w:p w14:paraId="78FA1E25" w14:textId="77777777" w:rsidR="0006199A" w:rsidRDefault="0006199A" w:rsidP="0006199A">
            <w:pPr>
              <w:pStyle w:val="ListParagraph"/>
              <w:numPr>
                <w:ilvl w:val="0"/>
                <w:numId w:val="13"/>
              </w:numPr>
              <w:rPr>
                <w:rFonts w:ascii="Book Antiqua" w:hAnsi="Book Antiqua"/>
              </w:rPr>
            </w:pPr>
            <w:r>
              <w:rPr>
                <w:rFonts w:ascii="Book Antiqua" w:hAnsi="Book Antiqua"/>
              </w:rPr>
              <w:t>Tested</w:t>
            </w:r>
          </w:p>
          <w:p w14:paraId="197ED096" w14:textId="031BA5DF" w:rsidR="0006199A" w:rsidRPr="005569C9" w:rsidRDefault="0006199A" w:rsidP="0006199A">
            <w:pPr>
              <w:pStyle w:val="ListParagraph"/>
              <w:numPr>
                <w:ilvl w:val="0"/>
                <w:numId w:val="13"/>
              </w:numPr>
              <w:rPr>
                <w:rFonts w:ascii="Book Antiqua" w:hAnsi="Book Antiqua"/>
              </w:rPr>
            </w:pPr>
            <w:r>
              <w:rPr>
                <w:rFonts w:ascii="Book Antiqua" w:hAnsi="Book Antiqua"/>
              </w:rPr>
              <w:t>Commissioned</w:t>
            </w:r>
          </w:p>
        </w:tc>
      </w:tr>
      <w:tr w:rsidR="0006199A" w:rsidRPr="00947AD4" w14:paraId="5E7F14A3" w14:textId="77777777" w:rsidTr="005569C9">
        <w:trPr>
          <w:gridAfter w:val="1"/>
          <w:wAfter w:w="11" w:type="dxa"/>
          <w:trHeight w:hRule="exact" w:val="1556"/>
        </w:trPr>
        <w:tc>
          <w:tcPr>
            <w:tcW w:w="709" w:type="dxa"/>
            <w:vMerge/>
            <w:tcBorders>
              <w:top w:val="single" w:sz="6" w:space="0" w:color="000000"/>
              <w:left w:val="single" w:sz="7" w:space="0" w:color="000000"/>
              <w:bottom w:val="single" w:sz="6" w:space="0" w:color="000000"/>
              <w:right w:val="single" w:sz="6" w:space="0" w:color="000000"/>
            </w:tcBorders>
          </w:tcPr>
          <w:p w14:paraId="06C8393E" w14:textId="77777777" w:rsidR="0006199A" w:rsidRPr="00CA6CC2" w:rsidRDefault="0006199A" w:rsidP="0006199A">
            <w:pPr>
              <w:rPr>
                <w:rFonts w:ascii="Book Antiqua" w:hAnsi="Book Antiqua"/>
              </w:rPr>
            </w:pPr>
          </w:p>
        </w:tc>
        <w:tc>
          <w:tcPr>
            <w:tcW w:w="3119" w:type="dxa"/>
            <w:gridSpan w:val="2"/>
            <w:vMerge/>
            <w:tcBorders>
              <w:top w:val="single" w:sz="6" w:space="0" w:color="000000"/>
              <w:left w:val="single" w:sz="6" w:space="0" w:color="000000"/>
              <w:bottom w:val="single" w:sz="6" w:space="0" w:color="000000"/>
              <w:right w:val="single" w:sz="6" w:space="0" w:color="000000"/>
            </w:tcBorders>
          </w:tcPr>
          <w:p w14:paraId="4A48B5B2" w14:textId="77777777" w:rsidR="0006199A" w:rsidRPr="00CA6CC2" w:rsidRDefault="0006199A" w:rsidP="0006199A">
            <w:pPr>
              <w:rPr>
                <w:rFonts w:ascii="Book Antiqua" w:hAnsi="Book Antiqua"/>
              </w:rPr>
            </w:pPr>
          </w:p>
        </w:tc>
        <w:tc>
          <w:tcPr>
            <w:tcW w:w="3260" w:type="dxa"/>
            <w:tcBorders>
              <w:top w:val="single" w:sz="6" w:space="0" w:color="000000"/>
              <w:left w:val="single" w:sz="6" w:space="0" w:color="000000"/>
              <w:bottom w:val="single" w:sz="7" w:space="0" w:color="000000"/>
              <w:right w:val="single" w:sz="6" w:space="0" w:color="000000"/>
            </w:tcBorders>
          </w:tcPr>
          <w:p w14:paraId="626F5404" w14:textId="1F0556BB" w:rsidR="0006199A" w:rsidRPr="00CA6CC2" w:rsidRDefault="005569C9" w:rsidP="0006199A">
            <w:pPr>
              <w:rPr>
                <w:rFonts w:ascii="Book Antiqua" w:hAnsi="Book Antiqua"/>
              </w:rPr>
            </w:pPr>
            <w:r>
              <w:rPr>
                <w:rFonts w:ascii="Book Antiqua" w:hAnsi="Book Antiqua"/>
              </w:rPr>
              <w:t xml:space="preserve">For replacement of </w:t>
            </w:r>
            <w:r w:rsidR="0006199A">
              <w:rPr>
                <w:rFonts w:ascii="Book Antiqua" w:hAnsi="Book Antiqua"/>
              </w:rPr>
              <w:t>Thyristor based HVDC Valves</w:t>
            </w:r>
          </w:p>
        </w:tc>
        <w:tc>
          <w:tcPr>
            <w:tcW w:w="326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4B3E55DF" w14:textId="77777777" w:rsidR="005569C9" w:rsidRPr="003F1EB2" w:rsidRDefault="005569C9" w:rsidP="005569C9">
            <w:pPr>
              <w:pStyle w:val="ListParagraph"/>
              <w:numPr>
                <w:ilvl w:val="0"/>
                <w:numId w:val="13"/>
              </w:numPr>
              <w:rPr>
                <w:rFonts w:ascii="Book Antiqua" w:hAnsi="Book Antiqua"/>
              </w:rPr>
            </w:pPr>
            <w:r>
              <w:rPr>
                <w:rFonts w:ascii="Book Antiqua" w:eastAsia="CIDFont+F2" w:hAnsi="Book Antiqua"/>
                <w:color w:val="000000"/>
              </w:rPr>
              <w:t>Supplied</w:t>
            </w:r>
          </w:p>
          <w:p w14:paraId="317121CF" w14:textId="77777777" w:rsidR="005569C9" w:rsidRDefault="005569C9" w:rsidP="005569C9">
            <w:pPr>
              <w:pStyle w:val="ListParagraph"/>
              <w:numPr>
                <w:ilvl w:val="0"/>
                <w:numId w:val="13"/>
              </w:numPr>
              <w:rPr>
                <w:rFonts w:ascii="Book Antiqua" w:hAnsi="Book Antiqua"/>
              </w:rPr>
            </w:pPr>
            <w:r>
              <w:rPr>
                <w:rFonts w:ascii="Book Antiqua" w:hAnsi="Book Antiqua"/>
              </w:rPr>
              <w:t>Erected</w:t>
            </w:r>
          </w:p>
          <w:p w14:paraId="16536F57" w14:textId="77777777" w:rsidR="005569C9" w:rsidRDefault="005569C9" w:rsidP="005569C9">
            <w:pPr>
              <w:pStyle w:val="ListParagraph"/>
              <w:numPr>
                <w:ilvl w:val="0"/>
                <w:numId w:val="13"/>
              </w:numPr>
              <w:rPr>
                <w:rFonts w:ascii="Book Antiqua" w:hAnsi="Book Antiqua"/>
              </w:rPr>
            </w:pPr>
            <w:r>
              <w:rPr>
                <w:rFonts w:ascii="Book Antiqua" w:hAnsi="Book Antiqua"/>
              </w:rPr>
              <w:t>Tested</w:t>
            </w:r>
          </w:p>
          <w:p w14:paraId="5451BAFB" w14:textId="728C9595" w:rsidR="0006199A" w:rsidRPr="005569C9" w:rsidRDefault="005569C9" w:rsidP="005569C9">
            <w:pPr>
              <w:pStyle w:val="ListParagraph"/>
              <w:numPr>
                <w:ilvl w:val="0"/>
                <w:numId w:val="13"/>
              </w:numPr>
              <w:rPr>
                <w:rFonts w:ascii="Book Antiqua" w:hAnsi="Book Antiqua"/>
              </w:rPr>
            </w:pPr>
            <w:r w:rsidRPr="005569C9">
              <w:rPr>
                <w:rFonts w:ascii="Book Antiqua" w:hAnsi="Book Antiqua"/>
              </w:rPr>
              <w:t>Commissioned</w:t>
            </w:r>
          </w:p>
        </w:tc>
      </w:tr>
      <w:tr w:rsidR="00A3186F" w:rsidRPr="00CA6CC2" w14:paraId="77C7C525" w14:textId="77777777" w:rsidTr="00876EA0">
        <w:trPr>
          <w:trHeight w:hRule="exact" w:val="680"/>
        </w:trPr>
        <w:tc>
          <w:tcPr>
            <w:tcW w:w="709" w:type="dxa"/>
            <w:tcBorders>
              <w:top w:val="single" w:sz="7" w:space="0" w:color="000000"/>
              <w:left w:val="single" w:sz="7" w:space="0" w:color="000000"/>
              <w:bottom w:val="single" w:sz="6" w:space="0" w:color="000000"/>
              <w:right w:val="single" w:sz="6" w:space="0" w:color="000000"/>
            </w:tcBorders>
            <w:tcMar>
              <w:left w:w="0" w:type="dxa"/>
              <w:right w:w="0" w:type="dxa"/>
            </w:tcMar>
          </w:tcPr>
          <w:p w14:paraId="1E96F6A5" w14:textId="1B30D9C3" w:rsidR="00A3186F" w:rsidRPr="00CA6CC2" w:rsidRDefault="00F52CD4">
            <w:pPr>
              <w:autoSpaceDE w:val="0"/>
              <w:autoSpaceDN w:val="0"/>
              <w:spacing w:before="208" w:after="0" w:line="254" w:lineRule="exact"/>
              <w:jc w:val="center"/>
              <w:rPr>
                <w:rFonts w:ascii="Book Antiqua" w:hAnsi="Book Antiqua"/>
              </w:rPr>
            </w:pPr>
            <w:r>
              <w:rPr>
                <w:rFonts w:ascii="Book Antiqua" w:hAnsi="Book Antiqua"/>
              </w:rPr>
              <w:t>9</w:t>
            </w:r>
          </w:p>
        </w:tc>
        <w:tc>
          <w:tcPr>
            <w:tcW w:w="6379" w:type="dxa"/>
            <w:gridSpan w:val="3"/>
            <w:tcBorders>
              <w:top w:val="single" w:sz="7" w:space="0" w:color="000000"/>
              <w:left w:val="single" w:sz="6" w:space="0" w:color="000000"/>
              <w:bottom w:val="single" w:sz="6" w:space="0" w:color="000000"/>
              <w:right w:val="single" w:sz="6" w:space="0" w:color="000000"/>
            </w:tcBorders>
            <w:tcMar>
              <w:left w:w="0" w:type="dxa"/>
              <w:right w:w="0" w:type="dxa"/>
            </w:tcMar>
          </w:tcPr>
          <w:p w14:paraId="2080DFCD" w14:textId="77777777" w:rsidR="00A3186F" w:rsidRPr="00CA6CC2" w:rsidRDefault="00D72CBC">
            <w:pPr>
              <w:autoSpaceDE w:val="0"/>
              <w:autoSpaceDN w:val="0"/>
              <w:spacing w:after="0" w:line="268" w:lineRule="exact"/>
              <w:ind w:left="28" w:right="720"/>
              <w:rPr>
                <w:rFonts w:ascii="Book Antiqua" w:hAnsi="Book Antiqua"/>
              </w:rPr>
            </w:pPr>
            <w:r w:rsidRPr="00CA6CC2">
              <w:rPr>
                <w:rFonts w:ascii="Book Antiqua" w:eastAsia="CIDFont+F2" w:hAnsi="Book Antiqua"/>
                <w:color w:val="000000"/>
              </w:rPr>
              <w:t>Details of documents furnished in the Bid, in support of the aforesaid data/details/information</w:t>
            </w:r>
          </w:p>
        </w:tc>
        <w:tc>
          <w:tcPr>
            <w:tcW w:w="3271" w:type="dxa"/>
            <w:gridSpan w:val="2"/>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0B16765F" w14:textId="77777777" w:rsidR="00A3186F" w:rsidRPr="00CA6CC2" w:rsidRDefault="00A3186F">
            <w:pPr>
              <w:rPr>
                <w:rFonts w:ascii="Book Antiqua" w:hAnsi="Book Antiqua"/>
              </w:rPr>
            </w:pPr>
          </w:p>
        </w:tc>
      </w:tr>
    </w:tbl>
    <w:p w14:paraId="3A248187" w14:textId="7F9CE67F" w:rsidR="00A3186F" w:rsidRPr="00CA6CC2" w:rsidRDefault="00D72CBC">
      <w:pPr>
        <w:autoSpaceDE w:val="0"/>
        <w:autoSpaceDN w:val="0"/>
        <w:spacing w:before="580" w:after="0" w:line="254" w:lineRule="exact"/>
        <w:ind w:left="350"/>
        <w:rPr>
          <w:rFonts w:ascii="Book Antiqua" w:hAnsi="Book Antiqua"/>
        </w:rPr>
      </w:pPr>
      <w:r w:rsidRPr="00CA6CC2">
        <w:rPr>
          <w:rFonts w:ascii="Book Antiqua" w:eastAsia="CIDFont+F1" w:hAnsi="Book Antiqua"/>
          <w:b/>
          <w:color w:val="000000"/>
          <w:u w:val="single"/>
        </w:rPr>
        <w:t>Format-</w:t>
      </w:r>
      <w:r w:rsidR="00C060E9">
        <w:rPr>
          <w:rFonts w:ascii="Book Antiqua" w:eastAsia="CIDFont+F1" w:hAnsi="Book Antiqua"/>
          <w:b/>
          <w:color w:val="000000"/>
          <w:u w:val="single"/>
        </w:rPr>
        <w:t>C</w:t>
      </w:r>
      <w:r w:rsidRPr="00CA6CC2">
        <w:rPr>
          <w:rFonts w:ascii="Book Antiqua" w:eastAsia="CIDFont+F1" w:hAnsi="Book Antiqua"/>
          <w:b/>
          <w:color w:val="000000"/>
          <w:u w:val="single"/>
        </w:rPr>
        <w:t>:</w:t>
      </w:r>
    </w:p>
    <w:p w14:paraId="2589DF3A" w14:textId="5E0A0A9D" w:rsidR="00A3186F" w:rsidRPr="00CA6CC2" w:rsidRDefault="00D72CBC">
      <w:pPr>
        <w:autoSpaceDE w:val="0"/>
        <w:autoSpaceDN w:val="0"/>
        <w:spacing w:before="212" w:after="166" w:line="256" w:lineRule="exact"/>
        <w:ind w:left="350"/>
        <w:rPr>
          <w:rFonts w:ascii="Book Antiqua" w:hAnsi="Book Antiqua"/>
        </w:rPr>
      </w:pPr>
      <w:r w:rsidRPr="00CA6CC2">
        <w:rPr>
          <w:rFonts w:ascii="Book Antiqua" w:eastAsia="CIDFont+F1" w:hAnsi="Book Antiqua"/>
          <w:b/>
          <w:color w:val="000000"/>
          <w:w w:val="102"/>
        </w:rPr>
        <w:t>Format for the Bidder in support of meeting the requirement of para 3.2, Annexure-A to BDS, Section-III, Volume-I of the Bidding Documents)</w:t>
      </w:r>
    </w:p>
    <w:tbl>
      <w:tblPr>
        <w:tblW w:w="10276" w:type="dxa"/>
        <w:tblInd w:w="316" w:type="dxa"/>
        <w:tblLayout w:type="fixed"/>
        <w:tblLook w:val="04A0" w:firstRow="1" w:lastRow="0" w:firstColumn="1" w:lastColumn="0" w:noHBand="0" w:noVBand="1"/>
      </w:tblPr>
      <w:tblGrid>
        <w:gridCol w:w="1122"/>
        <w:gridCol w:w="3576"/>
        <w:gridCol w:w="2878"/>
        <w:gridCol w:w="2700"/>
      </w:tblGrid>
      <w:tr w:rsidR="00A3186F" w:rsidRPr="00CA6CC2" w14:paraId="16E38287" w14:textId="77777777" w:rsidTr="00605C2E">
        <w:trPr>
          <w:trHeight w:hRule="exact" w:val="678"/>
        </w:trPr>
        <w:tc>
          <w:tcPr>
            <w:tcW w:w="7576" w:type="dxa"/>
            <w:gridSpan w:val="3"/>
            <w:tcBorders>
              <w:top w:val="single" w:sz="6" w:space="0" w:color="000000"/>
              <w:left w:val="single" w:sz="7" w:space="0" w:color="000000"/>
              <w:bottom w:val="single" w:sz="7" w:space="0" w:color="000000"/>
              <w:right w:val="single" w:sz="6" w:space="0" w:color="000000"/>
            </w:tcBorders>
            <w:tcMar>
              <w:left w:w="0" w:type="dxa"/>
              <w:right w:w="0" w:type="dxa"/>
            </w:tcMar>
          </w:tcPr>
          <w:p w14:paraId="35457CFA" w14:textId="77777777" w:rsidR="00A3186F" w:rsidRPr="00CA6CC2" w:rsidRDefault="00D72CBC">
            <w:pPr>
              <w:autoSpaceDE w:val="0"/>
              <w:autoSpaceDN w:val="0"/>
              <w:spacing w:before="204" w:after="0" w:line="234" w:lineRule="exact"/>
              <w:ind w:left="24"/>
              <w:rPr>
                <w:rFonts w:ascii="Book Antiqua" w:hAnsi="Book Antiqua"/>
              </w:rPr>
            </w:pPr>
            <w:r w:rsidRPr="00CA6CC2">
              <w:rPr>
                <w:rFonts w:ascii="Book Antiqua" w:eastAsia="CIDFont+F2" w:hAnsi="Book Antiqua"/>
                <w:color w:val="000000"/>
                <w:w w:val="102"/>
              </w:rPr>
              <w:t xml:space="preserve">Bidder’s Name   </w:t>
            </w:r>
            <w:proofErr w:type="gramStart"/>
            <w:r w:rsidRPr="00CA6CC2">
              <w:rPr>
                <w:rFonts w:ascii="Book Antiqua" w:eastAsia="CIDFont+F2" w:hAnsi="Book Antiqua"/>
                <w:color w:val="000000"/>
                <w:w w:val="102"/>
              </w:rPr>
              <w:t xml:space="preserve">  :</w:t>
            </w:r>
            <w:proofErr w:type="gramEnd"/>
          </w:p>
        </w:tc>
        <w:tc>
          <w:tcPr>
            <w:tcW w:w="270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5D8528B" w14:textId="77777777" w:rsidR="00A3186F" w:rsidRPr="00CA6CC2" w:rsidRDefault="00A3186F">
            <w:pPr>
              <w:rPr>
                <w:rFonts w:ascii="Book Antiqua" w:hAnsi="Book Antiqua"/>
              </w:rPr>
            </w:pPr>
          </w:p>
        </w:tc>
      </w:tr>
      <w:tr w:rsidR="00A3186F" w:rsidRPr="00CA6CC2" w14:paraId="31190FF9" w14:textId="77777777" w:rsidTr="00054A27">
        <w:trPr>
          <w:trHeight w:hRule="exact" w:val="4985"/>
        </w:trPr>
        <w:tc>
          <w:tcPr>
            <w:tcW w:w="1122" w:type="dxa"/>
            <w:vMerge w:val="restart"/>
            <w:tcBorders>
              <w:top w:val="single" w:sz="7" w:space="0" w:color="000000"/>
              <w:left w:val="single" w:sz="7" w:space="0" w:color="000000"/>
              <w:bottom w:val="single" w:sz="7" w:space="0" w:color="000000"/>
              <w:right w:val="single" w:sz="6" w:space="0" w:color="000000"/>
            </w:tcBorders>
            <w:tcMar>
              <w:left w:w="0" w:type="dxa"/>
              <w:right w:w="0" w:type="dxa"/>
            </w:tcMar>
          </w:tcPr>
          <w:p w14:paraId="31133B54" w14:textId="77777777" w:rsidR="00A3186F" w:rsidRPr="00CA6CC2" w:rsidRDefault="00D72CBC">
            <w:pPr>
              <w:autoSpaceDE w:val="0"/>
              <w:autoSpaceDN w:val="0"/>
              <w:spacing w:before="536" w:after="0" w:line="254" w:lineRule="exact"/>
              <w:jc w:val="center"/>
              <w:rPr>
                <w:rFonts w:ascii="Book Antiqua" w:hAnsi="Book Antiqua"/>
              </w:rPr>
            </w:pPr>
            <w:r w:rsidRPr="00CA6CC2">
              <w:rPr>
                <w:rFonts w:ascii="Book Antiqua" w:eastAsia="CIDFont+F2" w:hAnsi="Book Antiqua"/>
                <w:color w:val="000000"/>
              </w:rPr>
              <w:t>1</w:t>
            </w:r>
          </w:p>
        </w:tc>
        <w:tc>
          <w:tcPr>
            <w:tcW w:w="3576" w:type="dxa"/>
            <w:vMerge w:val="restart"/>
            <w:tcBorders>
              <w:top w:val="single" w:sz="7" w:space="0" w:color="000000"/>
              <w:left w:val="single" w:sz="6" w:space="0" w:color="000000"/>
              <w:bottom w:val="single" w:sz="7" w:space="0" w:color="000000"/>
              <w:right w:val="single" w:sz="6" w:space="0" w:color="000000"/>
            </w:tcBorders>
            <w:tcMar>
              <w:left w:w="0" w:type="dxa"/>
              <w:right w:w="0" w:type="dxa"/>
            </w:tcMar>
          </w:tcPr>
          <w:p w14:paraId="49D7C787" w14:textId="542A0FDC" w:rsidR="00A3186F" w:rsidRPr="00CA6CC2" w:rsidRDefault="00A93E1E" w:rsidP="001A0D22">
            <w:pPr>
              <w:autoSpaceDE w:val="0"/>
              <w:autoSpaceDN w:val="0"/>
              <w:spacing w:after="0" w:line="270" w:lineRule="exact"/>
              <w:ind w:left="28" w:right="59"/>
              <w:jc w:val="both"/>
              <w:rPr>
                <w:rFonts w:ascii="Book Antiqua" w:hAnsi="Book Antiqua"/>
              </w:rPr>
            </w:pPr>
            <w:r>
              <w:rPr>
                <w:rFonts w:ascii="Book Antiqua" w:hAnsi="Book Antiqua"/>
              </w:rPr>
              <w:t xml:space="preserve">Whether the bidder have </w:t>
            </w:r>
            <w:r w:rsidR="00D33434" w:rsidRPr="00D33434">
              <w:rPr>
                <w:rFonts w:ascii="Book Antiqua" w:hAnsi="Book Antiqua"/>
              </w:rPr>
              <w:t>established manufacturing/</w:t>
            </w:r>
            <w:r>
              <w:rPr>
                <w:rFonts w:ascii="Book Antiqua" w:hAnsi="Book Antiqua"/>
              </w:rPr>
              <w:t xml:space="preserve"> </w:t>
            </w:r>
            <w:r w:rsidR="00D33434" w:rsidRPr="00D33434">
              <w:rPr>
                <w:rFonts w:ascii="Book Antiqua" w:hAnsi="Book Antiqua"/>
              </w:rPr>
              <w:t xml:space="preserve">assembling and testing facilities in India for Thyristor based HVDC Valve(s) </w:t>
            </w:r>
            <w:proofErr w:type="gramStart"/>
            <w:r w:rsidR="00D33434" w:rsidRPr="00D33434">
              <w:rPr>
                <w:rFonts w:ascii="Book Antiqua" w:hAnsi="Book Antiqua"/>
              </w:rPr>
              <w:t>or  HVDC</w:t>
            </w:r>
            <w:proofErr w:type="gramEnd"/>
            <w:r w:rsidR="00D33434" w:rsidRPr="00D33434">
              <w:rPr>
                <w:rFonts w:ascii="Book Antiqua" w:hAnsi="Book Antiqua"/>
              </w:rPr>
              <w:t xml:space="preserve"> Control &amp; Protection system or Converter Transformer, based on the technological support of the Parent/Principal/Group Company</w:t>
            </w:r>
          </w:p>
        </w:tc>
        <w:tc>
          <w:tcPr>
            <w:tcW w:w="2878" w:type="dxa"/>
            <w:tcBorders>
              <w:top w:val="single" w:sz="7" w:space="0" w:color="000000"/>
              <w:left w:val="single" w:sz="6" w:space="0" w:color="000000"/>
              <w:bottom w:val="single" w:sz="6" w:space="0" w:color="000000"/>
              <w:right w:val="single" w:sz="6" w:space="0" w:color="000000"/>
            </w:tcBorders>
            <w:tcMar>
              <w:left w:w="0" w:type="dxa"/>
              <w:right w:w="0" w:type="dxa"/>
            </w:tcMar>
          </w:tcPr>
          <w:p w14:paraId="333DD5EC" w14:textId="77777777" w:rsidR="00A3186F" w:rsidRDefault="00D72CBC">
            <w:pPr>
              <w:autoSpaceDE w:val="0"/>
              <w:autoSpaceDN w:val="0"/>
              <w:spacing w:before="6" w:after="0" w:line="254" w:lineRule="exact"/>
              <w:ind w:left="28"/>
              <w:rPr>
                <w:rFonts w:ascii="Book Antiqua" w:eastAsia="CIDFont+F2" w:hAnsi="Book Antiqua"/>
                <w:color w:val="000000"/>
              </w:rPr>
            </w:pPr>
            <w:r w:rsidRPr="00CA6CC2">
              <w:rPr>
                <w:rFonts w:ascii="Book Antiqua" w:eastAsia="CIDFont+F2" w:hAnsi="Book Antiqua"/>
                <w:color w:val="000000"/>
              </w:rPr>
              <w:t>YES / NO</w:t>
            </w:r>
          </w:p>
          <w:p w14:paraId="71058C6A" w14:textId="77777777" w:rsidR="00762798" w:rsidRDefault="00762798">
            <w:pPr>
              <w:autoSpaceDE w:val="0"/>
              <w:autoSpaceDN w:val="0"/>
              <w:spacing w:before="6" w:after="0" w:line="254" w:lineRule="exact"/>
              <w:ind w:left="28"/>
              <w:rPr>
                <w:rFonts w:ascii="Book Antiqua" w:eastAsia="CIDFont+F2" w:hAnsi="Book Antiqua"/>
                <w:color w:val="000000"/>
              </w:rPr>
            </w:pPr>
          </w:p>
          <w:p w14:paraId="089B55D9" w14:textId="77777777" w:rsidR="00762798" w:rsidRDefault="00762798">
            <w:pPr>
              <w:autoSpaceDE w:val="0"/>
              <w:autoSpaceDN w:val="0"/>
              <w:spacing w:before="6" w:after="0" w:line="254" w:lineRule="exact"/>
              <w:ind w:left="28"/>
              <w:rPr>
                <w:rFonts w:ascii="Book Antiqua" w:eastAsia="CIDFont+F2" w:hAnsi="Book Antiqua"/>
                <w:color w:val="000000"/>
              </w:rPr>
            </w:pPr>
          </w:p>
          <w:p w14:paraId="0E7DDB7E" w14:textId="77777777" w:rsidR="00762798" w:rsidRDefault="00762798">
            <w:pPr>
              <w:autoSpaceDE w:val="0"/>
              <w:autoSpaceDN w:val="0"/>
              <w:spacing w:before="6" w:after="0" w:line="254" w:lineRule="exact"/>
              <w:ind w:left="28"/>
              <w:rPr>
                <w:rFonts w:ascii="Book Antiqua" w:eastAsia="CIDFont+F2" w:hAnsi="Book Antiqua"/>
                <w:color w:val="000000"/>
              </w:rPr>
            </w:pPr>
          </w:p>
          <w:p w14:paraId="2E264717" w14:textId="77777777" w:rsidR="00762798" w:rsidRDefault="00762798">
            <w:pPr>
              <w:autoSpaceDE w:val="0"/>
              <w:autoSpaceDN w:val="0"/>
              <w:spacing w:before="6" w:after="0" w:line="254" w:lineRule="exact"/>
              <w:ind w:left="28"/>
              <w:rPr>
                <w:rFonts w:ascii="Book Antiqua" w:eastAsia="CIDFont+F2" w:hAnsi="Book Antiqua"/>
                <w:color w:val="000000"/>
              </w:rPr>
            </w:pPr>
          </w:p>
          <w:p w14:paraId="6DA351E3" w14:textId="3FFBC45E" w:rsidR="00054A27" w:rsidRDefault="00762798" w:rsidP="00762798">
            <w:pPr>
              <w:autoSpaceDE w:val="0"/>
              <w:autoSpaceDN w:val="0"/>
              <w:spacing w:after="0" w:line="268" w:lineRule="exact"/>
              <w:ind w:left="28" w:right="720"/>
              <w:rPr>
                <w:rFonts w:ascii="Book Antiqua" w:eastAsia="CIDFont+F2" w:hAnsi="Book Antiqua"/>
                <w:color w:val="000000"/>
              </w:rPr>
            </w:pPr>
            <w:r w:rsidRPr="00CA6CC2">
              <w:rPr>
                <w:rFonts w:ascii="Book Antiqua" w:eastAsia="CIDFont+F2" w:hAnsi="Book Antiqua"/>
                <w:color w:val="000000"/>
              </w:rPr>
              <w:t>if Yes</w:t>
            </w:r>
            <w:r>
              <w:rPr>
                <w:rFonts w:ascii="Book Antiqua" w:eastAsia="CIDFont+F2" w:hAnsi="Book Antiqua"/>
                <w:color w:val="000000"/>
              </w:rPr>
              <w:t>:</w:t>
            </w:r>
            <w:r w:rsidR="00054A27">
              <w:rPr>
                <w:rFonts w:ascii="Book Antiqua" w:eastAsia="CIDFont+F2" w:hAnsi="Book Antiqua"/>
                <w:color w:val="000000"/>
              </w:rPr>
              <w:t xml:space="preserve"> (</w:t>
            </w:r>
            <w:r w:rsidR="00054A27" w:rsidRPr="00054A27">
              <w:rPr>
                <w:rFonts w:ascii="Book Antiqua" w:eastAsia="CIDFont+F2" w:hAnsi="Book Antiqua"/>
                <w:i/>
                <w:iCs/>
                <w:color w:val="000000"/>
              </w:rPr>
              <w:t>Choose as applicable</w:t>
            </w:r>
            <w:r w:rsidR="00054A27">
              <w:rPr>
                <w:rFonts w:ascii="Book Antiqua" w:eastAsia="CIDFont+F2" w:hAnsi="Book Antiqua"/>
                <w:color w:val="000000"/>
              </w:rPr>
              <w:t>)</w:t>
            </w:r>
          </w:p>
          <w:p w14:paraId="38A92586" w14:textId="4C115FE5" w:rsidR="00054A27" w:rsidRDefault="00054A27" w:rsidP="00762798">
            <w:pPr>
              <w:autoSpaceDE w:val="0"/>
              <w:autoSpaceDN w:val="0"/>
              <w:spacing w:after="0" w:line="268" w:lineRule="exact"/>
              <w:ind w:left="28" w:right="720"/>
              <w:rPr>
                <w:rFonts w:ascii="Book Antiqua" w:eastAsia="CIDFont+F2" w:hAnsi="Book Antiqua"/>
                <w:color w:val="000000"/>
              </w:rPr>
            </w:pPr>
          </w:p>
          <w:p w14:paraId="5198A257" w14:textId="2D0B64F0" w:rsidR="00054A27" w:rsidRDefault="00054A27" w:rsidP="00054A27">
            <w:pPr>
              <w:autoSpaceDE w:val="0"/>
              <w:autoSpaceDN w:val="0"/>
              <w:spacing w:after="0" w:line="268" w:lineRule="exact"/>
              <w:ind w:left="28" w:right="720"/>
              <w:jc w:val="both"/>
              <w:rPr>
                <w:rFonts w:ascii="Book Antiqua" w:eastAsia="CIDFont+F2" w:hAnsi="Book Antiqua"/>
                <w:color w:val="000000"/>
              </w:rPr>
            </w:pPr>
            <w:r>
              <w:rPr>
                <w:rFonts w:ascii="Book Antiqua" w:eastAsia="CIDFont+F2" w:hAnsi="Book Antiqua"/>
                <w:color w:val="000000"/>
              </w:rPr>
              <w:t xml:space="preserve">Established </w:t>
            </w:r>
            <w:r w:rsidRPr="00D33434">
              <w:rPr>
                <w:rFonts w:ascii="Book Antiqua" w:hAnsi="Book Antiqua"/>
              </w:rPr>
              <w:t>manufacturing/</w:t>
            </w:r>
            <w:r>
              <w:rPr>
                <w:rFonts w:ascii="Book Antiqua" w:hAnsi="Book Antiqua"/>
              </w:rPr>
              <w:t xml:space="preserve"> </w:t>
            </w:r>
            <w:r w:rsidRPr="00D33434">
              <w:rPr>
                <w:rFonts w:ascii="Book Antiqua" w:hAnsi="Book Antiqua"/>
              </w:rPr>
              <w:t>assembling and testing facilities in India for</w:t>
            </w:r>
          </w:p>
          <w:p w14:paraId="63821334" w14:textId="10279E04" w:rsidR="00054A27" w:rsidRDefault="00054A27" w:rsidP="00762798">
            <w:pPr>
              <w:autoSpaceDE w:val="0"/>
              <w:autoSpaceDN w:val="0"/>
              <w:spacing w:after="0" w:line="268" w:lineRule="exact"/>
              <w:ind w:left="28" w:right="720"/>
              <w:rPr>
                <w:rFonts w:ascii="Book Antiqua" w:eastAsia="CIDFont+F2" w:hAnsi="Book Antiqua"/>
                <w:color w:val="000000"/>
              </w:rPr>
            </w:pPr>
          </w:p>
          <w:p w14:paraId="5AE5B70C" w14:textId="39AC3F05" w:rsidR="00054A27" w:rsidRDefault="00054A27" w:rsidP="00762798">
            <w:pPr>
              <w:autoSpaceDE w:val="0"/>
              <w:autoSpaceDN w:val="0"/>
              <w:spacing w:after="0" w:line="268" w:lineRule="exact"/>
              <w:ind w:left="28" w:right="720"/>
              <w:rPr>
                <w:rFonts w:ascii="Book Antiqua" w:eastAsia="CIDFont+F2" w:hAnsi="Book Antiqua"/>
                <w:color w:val="000000"/>
              </w:rPr>
            </w:pPr>
          </w:p>
          <w:p w14:paraId="1FFA7FBB" w14:textId="2939FB0B" w:rsidR="00054A27" w:rsidRDefault="00054A27" w:rsidP="00762798">
            <w:pPr>
              <w:autoSpaceDE w:val="0"/>
              <w:autoSpaceDN w:val="0"/>
              <w:spacing w:after="0" w:line="268" w:lineRule="exact"/>
              <w:ind w:left="28" w:right="720"/>
              <w:rPr>
                <w:rFonts w:ascii="Book Antiqua" w:eastAsia="CIDFont+F2" w:hAnsi="Book Antiqua"/>
                <w:color w:val="000000"/>
              </w:rPr>
            </w:pPr>
          </w:p>
          <w:p w14:paraId="3060A6D2" w14:textId="77777777" w:rsidR="00054A27" w:rsidRDefault="00054A27" w:rsidP="00762798">
            <w:pPr>
              <w:autoSpaceDE w:val="0"/>
              <w:autoSpaceDN w:val="0"/>
              <w:spacing w:after="0" w:line="268" w:lineRule="exact"/>
              <w:ind w:left="28" w:right="720"/>
              <w:rPr>
                <w:rFonts w:ascii="Book Antiqua" w:eastAsia="CIDFont+F2" w:hAnsi="Book Antiqua"/>
                <w:color w:val="000000"/>
              </w:rPr>
            </w:pPr>
          </w:p>
          <w:p w14:paraId="760E60DA" w14:textId="71EF3CA4" w:rsidR="00762798" w:rsidRPr="00CA6CC2" w:rsidRDefault="00762798">
            <w:pPr>
              <w:autoSpaceDE w:val="0"/>
              <w:autoSpaceDN w:val="0"/>
              <w:spacing w:before="6" w:after="0" w:line="254" w:lineRule="exact"/>
              <w:ind w:left="28"/>
              <w:rPr>
                <w:rFonts w:ascii="Book Antiqua" w:hAnsi="Book Antiqua"/>
              </w:rPr>
            </w:pPr>
          </w:p>
        </w:tc>
        <w:tc>
          <w:tcPr>
            <w:tcW w:w="2700"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071D84D8" w14:textId="77777777" w:rsidR="003D4B66" w:rsidRPr="003D57FA" w:rsidRDefault="003D4B66" w:rsidP="003D4B66">
            <w:pPr>
              <w:pStyle w:val="ListParagraph"/>
              <w:numPr>
                <w:ilvl w:val="0"/>
                <w:numId w:val="13"/>
              </w:numPr>
              <w:rPr>
                <w:rFonts w:ascii="Book Antiqua" w:hAnsi="Book Antiqua"/>
              </w:rPr>
            </w:pPr>
            <w:r w:rsidRPr="003D57FA">
              <w:rPr>
                <w:rFonts w:ascii="Book Antiqua" w:eastAsia="CIDFont+F2" w:hAnsi="Book Antiqua"/>
                <w:color w:val="000000"/>
              </w:rPr>
              <w:t>YES</w:t>
            </w:r>
          </w:p>
          <w:p w14:paraId="127DFD55" w14:textId="77777777" w:rsidR="003D4B66" w:rsidRPr="003D57FA" w:rsidRDefault="003D4B66" w:rsidP="003D4B66">
            <w:pPr>
              <w:pStyle w:val="ListParagraph"/>
              <w:rPr>
                <w:rFonts w:ascii="Book Antiqua" w:hAnsi="Book Antiqua"/>
              </w:rPr>
            </w:pPr>
          </w:p>
          <w:p w14:paraId="201653D6" w14:textId="77777777" w:rsidR="00A3186F" w:rsidRPr="003D4B66" w:rsidRDefault="003D4B66" w:rsidP="003D4B66">
            <w:pPr>
              <w:pStyle w:val="ListParagraph"/>
              <w:numPr>
                <w:ilvl w:val="0"/>
                <w:numId w:val="13"/>
              </w:numPr>
              <w:rPr>
                <w:rFonts w:ascii="Book Antiqua" w:hAnsi="Book Antiqua"/>
              </w:rPr>
            </w:pPr>
            <w:r w:rsidRPr="003D4B66">
              <w:rPr>
                <w:rFonts w:ascii="Book Antiqua" w:eastAsia="CIDFont+F2" w:hAnsi="Book Antiqua"/>
                <w:color w:val="000000"/>
              </w:rPr>
              <w:t>NO</w:t>
            </w:r>
          </w:p>
          <w:p w14:paraId="0B907DA6" w14:textId="5C42E385" w:rsidR="003D4B66" w:rsidRDefault="003D4B66" w:rsidP="003D4B66">
            <w:pPr>
              <w:rPr>
                <w:rFonts w:ascii="Book Antiqua" w:hAnsi="Book Antiqua"/>
              </w:rPr>
            </w:pPr>
          </w:p>
          <w:p w14:paraId="0D1F5590" w14:textId="06222C8A" w:rsidR="00054A27" w:rsidRDefault="00054A27" w:rsidP="003D4B66">
            <w:pPr>
              <w:rPr>
                <w:rFonts w:ascii="Book Antiqua" w:hAnsi="Book Antiqua"/>
              </w:rPr>
            </w:pPr>
          </w:p>
          <w:p w14:paraId="601B81AF" w14:textId="1D55078D" w:rsidR="00054A27" w:rsidRPr="00054A27" w:rsidRDefault="00054A27" w:rsidP="00054A27">
            <w:pPr>
              <w:pStyle w:val="ListParagraph"/>
              <w:numPr>
                <w:ilvl w:val="0"/>
                <w:numId w:val="13"/>
              </w:numPr>
              <w:rPr>
                <w:rFonts w:ascii="Book Antiqua" w:hAnsi="Book Antiqua"/>
              </w:rPr>
            </w:pPr>
            <w:r w:rsidRPr="00054A27">
              <w:rPr>
                <w:rFonts w:ascii="Book Antiqua" w:eastAsia="CIDFont+F2" w:hAnsi="Book Antiqua"/>
                <w:color w:val="000000"/>
              </w:rPr>
              <w:t>Thyristor based HVDC Valve(s)</w:t>
            </w:r>
          </w:p>
          <w:p w14:paraId="620F69E3" w14:textId="77777777" w:rsidR="00054A27" w:rsidRPr="003D57FA" w:rsidRDefault="00054A27" w:rsidP="00054A27">
            <w:pPr>
              <w:pStyle w:val="ListParagraph"/>
              <w:rPr>
                <w:rFonts w:ascii="Book Antiqua" w:hAnsi="Book Antiqua"/>
              </w:rPr>
            </w:pPr>
          </w:p>
          <w:p w14:paraId="68135896" w14:textId="210D34B8" w:rsidR="00054A27" w:rsidRPr="00054A27" w:rsidRDefault="00054A27" w:rsidP="00054A27">
            <w:pPr>
              <w:pStyle w:val="ListParagraph"/>
              <w:numPr>
                <w:ilvl w:val="0"/>
                <w:numId w:val="13"/>
              </w:numPr>
              <w:rPr>
                <w:rFonts w:ascii="Book Antiqua" w:hAnsi="Book Antiqua"/>
              </w:rPr>
            </w:pPr>
            <w:r w:rsidRPr="00054A27">
              <w:rPr>
                <w:rFonts w:ascii="Book Antiqua" w:eastAsia="CIDFont+F2" w:hAnsi="Book Antiqua"/>
                <w:color w:val="000000"/>
              </w:rPr>
              <w:t xml:space="preserve">HVDC Control &amp; Protection system </w:t>
            </w:r>
          </w:p>
          <w:p w14:paraId="76C884F1" w14:textId="77777777" w:rsidR="00054A27" w:rsidRPr="00054A27" w:rsidRDefault="00054A27" w:rsidP="00054A27">
            <w:pPr>
              <w:pStyle w:val="ListParagraph"/>
              <w:rPr>
                <w:rFonts w:ascii="Book Antiqua" w:hAnsi="Book Antiqua"/>
              </w:rPr>
            </w:pPr>
          </w:p>
          <w:p w14:paraId="20A69118" w14:textId="038B03CC" w:rsidR="00762798" w:rsidRPr="00054A27" w:rsidRDefault="00054A27" w:rsidP="003D4B66">
            <w:pPr>
              <w:pStyle w:val="ListParagraph"/>
              <w:numPr>
                <w:ilvl w:val="0"/>
                <w:numId w:val="13"/>
              </w:numPr>
              <w:rPr>
                <w:rFonts w:ascii="Book Antiqua" w:hAnsi="Book Antiqua"/>
              </w:rPr>
            </w:pPr>
            <w:r w:rsidRPr="00D33434">
              <w:rPr>
                <w:rFonts w:ascii="Book Antiqua" w:hAnsi="Book Antiqua"/>
              </w:rPr>
              <w:t>Converter Transformer</w:t>
            </w:r>
          </w:p>
        </w:tc>
      </w:tr>
      <w:tr w:rsidR="00A3186F" w:rsidRPr="00CA6CC2" w14:paraId="33E6D3ED" w14:textId="77777777" w:rsidTr="00054A27">
        <w:trPr>
          <w:trHeight w:hRule="exact" w:val="1129"/>
        </w:trPr>
        <w:tc>
          <w:tcPr>
            <w:tcW w:w="1122" w:type="dxa"/>
            <w:vMerge/>
            <w:tcBorders>
              <w:top w:val="single" w:sz="7" w:space="0" w:color="000000"/>
              <w:left w:val="single" w:sz="7" w:space="0" w:color="000000"/>
              <w:bottom w:val="single" w:sz="7" w:space="0" w:color="000000"/>
              <w:right w:val="single" w:sz="6" w:space="0" w:color="000000"/>
            </w:tcBorders>
          </w:tcPr>
          <w:p w14:paraId="29869D86" w14:textId="77777777" w:rsidR="00A3186F" w:rsidRPr="00CA6CC2" w:rsidRDefault="00A3186F">
            <w:pPr>
              <w:rPr>
                <w:rFonts w:ascii="Book Antiqua" w:hAnsi="Book Antiqua"/>
              </w:rPr>
            </w:pPr>
          </w:p>
        </w:tc>
        <w:tc>
          <w:tcPr>
            <w:tcW w:w="3576" w:type="dxa"/>
            <w:vMerge/>
            <w:tcBorders>
              <w:top w:val="single" w:sz="7" w:space="0" w:color="000000"/>
              <w:left w:val="single" w:sz="6" w:space="0" w:color="000000"/>
              <w:bottom w:val="single" w:sz="7" w:space="0" w:color="000000"/>
              <w:right w:val="single" w:sz="6" w:space="0" w:color="000000"/>
            </w:tcBorders>
          </w:tcPr>
          <w:p w14:paraId="2C55DDE5" w14:textId="77777777" w:rsidR="00A3186F" w:rsidRPr="00CA6CC2" w:rsidRDefault="00A3186F">
            <w:pPr>
              <w:rPr>
                <w:rFonts w:ascii="Book Antiqua" w:hAnsi="Book Antiqua"/>
              </w:rPr>
            </w:pPr>
          </w:p>
        </w:tc>
        <w:tc>
          <w:tcPr>
            <w:tcW w:w="2878" w:type="dxa"/>
            <w:tcBorders>
              <w:top w:val="single" w:sz="6" w:space="0" w:color="000000"/>
              <w:left w:val="single" w:sz="6" w:space="0" w:color="000000"/>
              <w:bottom w:val="single" w:sz="6" w:space="0" w:color="000000"/>
              <w:right w:val="single" w:sz="6" w:space="0" w:color="000000"/>
            </w:tcBorders>
            <w:tcMar>
              <w:left w:w="0" w:type="dxa"/>
              <w:right w:w="0" w:type="dxa"/>
            </w:tcMar>
          </w:tcPr>
          <w:p w14:paraId="752E6737" w14:textId="3A71924D" w:rsidR="00405959" w:rsidRPr="00CA6CC2" w:rsidRDefault="00405959" w:rsidP="00F74D4F">
            <w:pPr>
              <w:autoSpaceDE w:val="0"/>
              <w:autoSpaceDN w:val="0"/>
              <w:spacing w:after="0" w:line="268" w:lineRule="exact"/>
              <w:ind w:left="28" w:right="99"/>
              <w:rPr>
                <w:rFonts w:ascii="Book Antiqua" w:hAnsi="Book Antiqua"/>
              </w:rPr>
            </w:pPr>
            <w:r>
              <w:rPr>
                <w:rFonts w:ascii="Book Antiqua" w:eastAsia="CIDFont+F2" w:hAnsi="Book Antiqua"/>
                <w:color w:val="000000"/>
              </w:rPr>
              <w:t xml:space="preserve">Address of </w:t>
            </w:r>
            <w:r w:rsidRPr="00D33434">
              <w:rPr>
                <w:rFonts w:ascii="Book Antiqua" w:hAnsi="Book Antiqua"/>
              </w:rPr>
              <w:t>manufacturing/</w:t>
            </w:r>
            <w:r>
              <w:rPr>
                <w:rFonts w:ascii="Book Antiqua" w:hAnsi="Book Antiqua"/>
              </w:rPr>
              <w:t xml:space="preserve"> </w:t>
            </w:r>
            <w:r w:rsidRPr="00D33434">
              <w:rPr>
                <w:rFonts w:ascii="Book Antiqua" w:hAnsi="Book Antiqua"/>
              </w:rPr>
              <w:t>assembling and testing facilities</w:t>
            </w:r>
          </w:p>
        </w:tc>
        <w:tc>
          <w:tcPr>
            <w:tcW w:w="2700"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60DB5C3E" w14:textId="77777777" w:rsidR="00054A27" w:rsidRDefault="00054A27">
            <w:pPr>
              <w:rPr>
                <w:rFonts w:ascii="Book Antiqua" w:hAnsi="Book Antiqua"/>
              </w:rPr>
            </w:pPr>
          </w:p>
          <w:p w14:paraId="103A9EB2" w14:textId="0F80F248" w:rsidR="00405959" w:rsidRPr="00CA6CC2" w:rsidRDefault="00405959">
            <w:pPr>
              <w:rPr>
                <w:rFonts w:ascii="Book Antiqua" w:hAnsi="Book Antiqua"/>
              </w:rPr>
            </w:pPr>
            <w:r>
              <w:rPr>
                <w:rFonts w:ascii="Book Antiqua" w:hAnsi="Book Antiqua"/>
              </w:rPr>
              <w:t>……………………..</w:t>
            </w:r>
          </w:p>
        </w:tc>
      </w:tr>
      <w:tr w:rsidR="00054A27" w:rsidRPr="00CA6CC2" w14:paraId="7CEA7A4D" w14:textId="77777777" w:rsidTr="00054A27">
        <w:trPr>
          <w:trHeight w:hRule="exact" w:val="1129"/>
        </w:trPr>
        <w:tc>
          <w:tcPr>
            <w:tcW w:w="1122" w:type="dxa"/>
            <w:tcBorders>
              <w:top w:val="single" w:sz="7" w:space="0" w:color="000000"/>
              <w:left w:val="single" w:sz="7" w:space="0" w:color="000000"/>
              <w:bottom w:val="single" w:sz="7" w:space="0" w:color="000000"/>
              <w:right w:val="single" w:sz="6" w:space="0" w:color="000000"/>
            </w:tcBorders>
          </w:tcPr>
          <w:p w14:paraId="4167AF18" w14:textId="77777777" w:rsidR="00054A27" w:rsidRPr="00CA6CC2" w:rsidRDefault="00054A27">
            <w:pPr>
              <w:rPr>
                <w:rFonts w:ascii="Book Antiqua" w:hAnsi="Book Antiqua"/>
              </w:rPr>
            </w:pPr>
          </w:p>
        </w:tc>
        <w:tc>
          <w:tcPr>
            <w:tcW w:w="3576" w:type="dxa"/>
            <w:tcBorders>
              <w:top w:val="single" w:sz="7" w:space="0" w:color="000000"/>
              <w:left w:val="single" w:sz="6" w:space="0" w:color="000000"/>
              <w:bottom w:val="single" w:sz="7" w:space="0" w:color="000000"/>
              <w:right w:val="single" w:sz="6" w:space="0" w:color="000000"/>
            </w:tcBorders>
          </w:tcPr>
          <w:p w14:paraId="41B4FDC4" w14:textId="77777777" w:rsidR="00054A27" w:rsidRPr="00CA6CC2" w:rsidRDefault="00054A27">
            <w:pPr>
              <w:rPr>
                <w:rFonts w:ascii="Book Antiqua" w:hAnsi="Book Antiqua"/>
              </w:rPr>
            </w:pPr>
          </w:p>
        </w:tc>
        <w:tc>
          <w:tcPr>
            <w:tcW w:w="2878" w:type="dxa"/>
            <w:tcBorders>
              <w:top w:val="single" w:sz="6" w:space="0" w:color="000000"/>
              <w:left w:val="single" w:sz="6" w:space="0" w:color="000000"/>
              <w:bottom w:val="single" w:sz="7" w:space="0" w:color="000000"/>
              <w:right w:val="single" w:sz="6" w:space="0" w:color="000000"/>
            </w:tcBorders>
            <w:tcMar>
              <w:left w:w="0" w:type="dxa"/>
              <w:right w:w="0" w:type="dxa"/>
            </w:tcMar>
          </w:tcPr>
          <w:p w14:paraId="57781E12" w14:textId="4A62E311" w:rsidR="00054A27" w:rsidRDefault="00054A27" w:rsidP="00F74D4F">
            <w:pPr>
              <w:autoSpaceDE w:val="0"/>
              <w:autoSpaceDN w:val="0"/>
              <w:spacing w:after="0" w:line="268" w:lineRule="exact"/>
              <w:ind w:left="28" w:right="99"/>
              <w:rPr>
                <w:rFonts w:ascii="Book Antiqua" w:eastAsia="CIDFont+F2" w:hAnsi="Book Antiqua"/>
                <w:color w:val="000000"/>
              </w:rPr>
            </w:pPr>
            <w:r>
              <w:rPr>
                <w:rFonts w:ascii="Book Antiqua" w:hAnsi="Book Antiqua"/>
              </w:rPr>
              <w:t xml:space="preserve">Name of </w:t>
            </w:r>
            <w:r w:rsidRPr="00D33434">
              <w:rPr>
                <w:rFonts w:ascii="Book Antiqua" w:hAnsi="Book Antiqua"/>
              </w:rPr>
              <w:t>Parent/Principal/</w:t>
            </w:r>
            <w:r>
              <w:rPr>
                <w:rFonts w:ascii="Book Antiqua" w:hAnsi="Book Antiqua"/>
              </w:rPr>
              <w:t xml:space="preserve"> </w:t>
            </w:r>
            <w:r w:rsidRPr="00D33434">
              <w:rPr>
                <w:rFonts w:ascii="Book Antiqua" w:hAnsi="Book Antiqua"/>
              </w:rPr>
              <w:t>Group Company</w:t>
            </w:r>
          </w:p>
        </w:tc>
        <w:tc>
          <w:tcPr>
            <w:tcW w:w="270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389D06D" w14:textId="77777777" w:rsidR="00054A27" w:rsidRDefault="00054A27">
            <w:pPr>
              <w:rPr>
                <w:rFonts w:ascii="Book Antiqua" w:hAnsi="Book Antiqua"/>
              </w:rPr>
            </w:pPr>
          </w:p>
          <w:p w14:paraId="36267886" w14:textId="5AD9E096" w:rsidR="00054A27" w:rsidRDefault="00054A27">
            <w:pPr>
              <w:rPr>
                <w:rFonts w:ascii="Book Antiqua" w:hAnsi="Book Antiqua"/>
              </w:rPr>
            </w:pPr>
            <w:r>
              <w:rPr>
                <w:rFonts w:ascii="Book Antiqua" w:hAnsi="Book Antiqua"/>
              </w:rPr>
              <w:t>……………………..</w:t>
            </w:r>
          </w:p>
        </w:tc>
      </w:tr>
    </w:tbl>
    <w:p w14:paraId="3F21C733" w14:textId="77777777" w:rsidR="00A3186F" w:rsidRPr="00CA6CC2" w:rsidRDefault="00A3186F">
      <w:pPr>
        <w:autoSpaceDE w:val="0"/>
        <w:autoSpaceDN w:val="0"/>
        <w:spacing w:after="0" w:line="14" w:lineRule="exact"/>
        <w:rPr>
          <w:rFonts w:ascii="Book Antiqua" w:hAnsi="Book Antiqua"/>
        </w:rPr>
      </w:pPr>
    </w:p>
    <w:tbl>
      <w:tblPr>
        <w:tblW w:w="10348" w:type="dxa"/>
        <w:tblInd w:w="275" w:type="dxa"/>
        <w:tblLayout w:type="fixed"/>
        <w:tblLook w:val="04A0" w:firstRow="1" w:lastRow="0" w:firstColumn="1" w:lastColumn="0" w:noHBand="0" w:noVBand="1"/>
      </w:tblPr>
      <w:tblGrid>
        <w:gridCol w:w="1134"/>
        <w:gridCol w:w="2410"/>
        <w:gridCol w:w="1275"/>
        <w:gridCol w:w="2835"/>
        <w:gridCol w:w="2694"/>
      </w:tblGrid>
      <w:tr w:rsidR="00A3186F" w:rsidRPr="00CA6CC2" w14:paraId="08B54A75" w14:textId="77777777" w:rsidTr="00067AB9">
        <w:trPr>
          <w:trHeight w:hRule="exact" w:val="83"/>
        </w:trPr>
        <w:tc>
          <w:tcPr>
            <w:tcW w:w="1134" w:type="dxa"/>
            <w:tcBorders>
              <w:left w:val="single" w:sz="7" w:space="0" w:color="000000"/>
              <w:bottom w:val="single" w:sz="6" w:space="0" w:color="000000"/>
              <w:right w:val="single" w:sz="6" w:space="0" w:color="000000"/>
            </w:tcBorders>
          </w:tcPr>
          <w:p w14:paraId="1BCE7492" w14:textId="77777777" w:rsidR="00A3186F" w:rsidRPr="00CA6CC2" w:rsidRDefault="00A3186F">
            <w:pPr>
              <w:rPr>
                <w:rFonts w:ascii="Book Antiqua" w:hAnsi="Book Antiqua"/>
              </w:rPr>
            </w:pPr>
          </w:p>
        </w:tc>
        <w:tc>
          <w:tcPr>
            <w:tcW w:w="3685" w:type="dxa"/>
            <w:gridSpan w:val="2"/>
            <w:tcBorders>
              <w:left w:val="single" w:sz="6" w:space="0" w:color="000000"/>
              <w:bottom w:val="single" w:sz="6" w:space="0" w:color="000000"/>
              <w:right w:val="single" w:sz="6" w:space="0" w:color="000000"/>
            </w:tcBorders>
          </w:tcPr>
          <w:p w14:paraId="5A5AC002" w14:textId="77777777" w:rsidR="00A3186F" w:rsidRPr="00CA6CC2" w:rsidRDefault="00A3186F">
            <w:pPr>
              <w:rPr>
                <w:rFonts w:ascii="Book Antiqua" w:hAnsi="Book Antiqua"/>
              </w:rPr>
            </w:pPr>
          </w:p>
        </w:tc>
        <w:tc>
          <w:tcPr>
            <w:tcW w:w="2835" w:type="dxa"/>
            <w:tcBorders>
              <w:top w:val="single" w:sz="6" w:space="0" w:color="000000"/>
              <w:left w:val="single" w:sz="6" w:space="0" w:color="000000"/>
              <w:bottom w:val="single" w:sz="6" w:space="0" w:color="000000"/>
              <w:right w:val="single" w:sz="6" w:space="0" w:color="000000"/>
            </w:tcBorders>
            <w:tcMar>
              <w:left w:w="0" w:type="dxa"/>
              <w:right w:w="0" w:type="dxa"/>
            </w:tcMar>
          </w:tcPr>
          <w:p w14:paraId="6684E4B1" w14:textId="094B8A80" w:rsidR="00A3186F" w:rsidRPr="00CA6CC2" w:rsidRDefault="00A3186F">
            <w:pPr>
              <w:autoSpaceDE w:val="0"/>
              <w:autoSpaceDN w:val="0"/>
              <w:spacing w:after="0" w:line="268" w:lineRule="exact"/>
              <w:ind w:left="28" w:right="720"/>
              <w:rPr>
                <w:rFonts w:ascii="Book Antiqua" w:hAnsi="Book Antiqua"/>
              </w:rPr>
            </w:pPr>
          </w:p>
        </w:tc>
        <w:tc>
          <w:tcPr>
            <w:tcW w:w="2694"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13463D95" w14:textId="77777777" w:rsidR="00A3186F" w:rsidRPr="00CA6CC2" w:rsidRDefault="00A3186F">
            <w:pPr>
              <w:rPr>
                <w:rFonts w:ascii="Book Antiqua" w:hAnsi="Book Antiqua"/>
              </w:rPr>
            </w:pPr>
          </w:p>
        </w:tc>
      </w:tr>
      <w:tr w:rsidR="00A3186F" w:rsidRPr="00CA6CC2" w14:paraId="7A71988B" w14:textId="77777777" w:rsidTr="00067AB9">
        <w:trPr>
          <w:trHeight w:hRule="exact" w:val="680"/>
        </w:trPr>
        <w:tc>
          <w:tcPr>
            <w:tcW w:w="1134" w:type="dxa"/>
            <w:tcBorders>
              <w:top w:val="single" w:sz="6" w:space="0" w:color="000000"/>
              <w:left w:val="single" w:sz="7" w:space="0" w:color="000000"/>
              <w:bottom w:val="single" w:sz="7" w:space="0" w:color="000000"/>
              <w:right w:val="single" w:sz="6" w:space="0" w:color="000000"/>
            </w:tcBorders>
            <w:tcMar>
              <w:left w:w="0" w:type="dxa"/>
              <w:right w:w="0" w:type="dxa"/>
            </w:tcMar>
          </w:tcPr>
          <w:p w14:paraId="2DF62F5D"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2</w:t>
            </w:r>
          </w:p>
        </w:tc>
        <w:tc>
          <w:tcPr>
            <w:tcW w:w="6520" w:type="dxa"/>
            <w:gridSpan w:val="3"/>
            <w:tcBorders>
              <w:top w:val="single" w:sz="6" w:space="0" w:color="000000"/>
              <w:left w:val="single" w:sz="6" w:space="0" w:color="000000"/>
              <w:bottom w:val="single" w:sz="7" w:space="0" w:color="000000"/>
              <w:right w:val="single" w:sz="6" w:space="0" w:color="000000"/>
            </w:tcBorders>
            <w:tcMar>
              <w:left w:w="0" w:type="dxa"/>
              <w:right w:w="0" w:type="dxa"/>
            </w:tcMar>
          </w:tcPr>
          <w:p w14:paraId="5883D9DA" w14:textId="77777777"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Name of Contract implemented by the Bidder</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55495C95" w14:textId="77777777" w:rsidR="00A3186F" w:rsidRPr="00CA6CC2" w:rsidRDefault="00A3186F">
            <w:pPr>
              <w:rPr>
                <w:rFonts w:ascii="Book Antiqua" w:hAnsi="Book Antiqua"/>
              </w:rPr>
            </w:pPr>
          </w:p>
        </w:tc>
      </w:tr>
      <w:tr w:rsidR="00067AB9" w:rsidRPr="00CA6CC2" w14:paraId="56256278" w14:textId="77777777" w:rsidTr="00A13FE6">
        <w:trPr>
          <w:trHeight w:hRule="exact" w:val="2028"/>
        </w:trPr>
        <w:tc>
          <w:tcPr>
            <w:tcW w:w="1134" w:type="dxa"/>
            <w:tcBorders>
              <w:top w:val="single" w:sz="7" w:space="0" w:color="000000"/>
              <w:left w:val="single" w:sz="7" w:space="0" w:color="000000"/>
              <w:bottom w:val="single" w:sz="6" w:space="0" w:color="000000"/>
              <w:right w:val="single" w:sz="6" w:space="0" w:color="000000"/>
            </w:tcBorders>
            <w:tcMar>
              <w:left w:w="0" w:type="dxa"/>
              <w:right w:w="0" w:type="dxa"/>
            </w:tcMar>
          </w:tcPr>
          <w:p w14:paraId="72F5F338" w14:textId="77777777" w:rsidR="00067AB9" w:rsidRPr="00CA6CC2" w:rsidRDefault="00067AB9">
            <w:pPr>
              <w:autoSpaceDE w:val="0"/>
              <w:autoSpaceDN w:val="0"/>
              <w:spacing w:before="392" w:after="0" w:line="256" w:lineRule="exact"/>
              <w:jc w:val="center"/>
              <w:rPr>
                <w:rFonts w:ascii="Book Antiqua" w:hAnsi="Book Antiqua"/>
              </w:rPr>
            </w:pPr>
            <w:r w:rsidRPr="00CA6CC2">
              <w:rPr>
                <w:rFonts w:ascii="Book Antiqua" w:eastAsia="CIDFont+F2" w:hAnsi="Book Antiqua"/>
                <w:color w:val="000000"/>
              </w:rPr>
              <w:lastRenderedPageBreak/>
              <w:t>3</w:t>
            </w:r>
          </w:p>
        </w:tc>
        <w:tc>
          <w:tcPr>
            <w:tcW w:w="6520" w:type="dxa"/>
            <w:gridSpan w:val="3"/>
            <w:tcBorders>
              <w:top w:val="single" w:sz="7" w:space="0" w:color="000000"/>
              <w:left w:val="single" w:sz="6" w:space="0" w:color="000000"/>
              <w:bottom w:val="single" w:sz="6" w:space="0" w:color="000000"/>
              <w:right w:val="single" w:sz="6" w:space="0" w:color="000000"/>
            </w:tcBorders>
            <w:tcMar>
              <w:left w:w="0" w:type="dxa"/>
              <w:right w:w="0" w:type="dxa"/>
            </w:tcMar>
          </w:tcPr>
          <w:p w14:paraId="436FE989" w14:textId="5E963819" w:rsidR="00067AB9" w:rsidRPr="00CA6CC2" w:rsidRDefault="00067AB9">
            <w:pPr>
              <w:autoSpaceDE w:val="0"/>
              <w:autoSpaceDN w:val="0"/>
              <w:spacing w:after="0" w:line="270" w:lineRule="exact"/>
              <w:ind w:left="28"/>
              <w:rPr>
                <w:rFonts w:ascii="Book Antiqua" w:hAnsi="Book Antiqua"/>
              </w:rPr>
            </w:pPr>
            <w:r w:rsidRPr="00CA6CC2">
              <w:rPr>
                <w:rFonts w:ascii="Book Antiqua" w:eastAsia="CIDFont+F2" w:hAnsi="Book Antiqua"/>
                <w:color w:val="000000"/>
              </w:rPr>
              <w:t xml:space="preserve">Type of Contract implemented by the Bidder </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5B8F5D61" w14:textId="77777777" w:rsidR="00067AB9" w:rsidRPr="004C2A84" w:rsidRDefault="00067AB9" w:rsidP="00436591">
            <w:pPr>
              <w:pStyle w:val="ListParagraph"/>
              <w:numPr>
                <w:ilvl w:val="0"/>
                <w:numId w:val="18"/>
              </w:numPr>
              <w:ind w:left="420"/>
              <w:rPr>
                <w:rFonts w:ascii="Book Antiqua" w:hAnsi="Book Antiqua"/>
              </w:rPr>
            </w:pPr>
            <w:r w:rsidRPr="004C2A84">
              <w:rPr>
                <w:rFonts w:ascii="Book Antiqua" w:eastAsia="CIDFont+F2" w:hAnsi="Book Antiqua"/>
                <w:color w:val="000000"/>
              </w:rPr>
              <w:t xml:space="preserve">Long distance HVDC </w:t>
            </w:r>
            <w:r w:rsidRPr="004C2A84">
              <w:rPr>
                <w:rFonts w:ascii="Book Antiqua" w:hAnsi="Book Antiqua"/>
              </w:rPr>
              <w:br/>
            </w:r>
            <w:r w:rsidRPr="004C2A84">
              <w:rPr>
                <w:rFonts w:ascii="Book Antiqua" w:eastAsia="CIDFont+F2" w:hAnsi="Book Antiqua"/>
                <w:color w:val="000000"/>
              </w:rPr>
              <w:t xml:space="preserve">converter station   </w:t>
            </w:r>
          </w:p>
          <w:p w14:paraId="25FE28E5" w14:textId="77777777" w:rsidR="00067AB9" w:rsidRPr="004C2A84" w:rsidRDefault="00067AB9" w:rsidP="00436591">
            <w:pPr>
              <w:pStyle w:val="ListParagraph"/>
              <w:rPr>
                <w:rFonts w:ascii="Book Antiqua" w:hAnsi="Book Antiqua"/>
              </w:rPr>
            </w:pPr>
          </w:p>
          <w:p w14:paraId="375F17EB" w14:textId="2273A279" w:rsidR="00067AB9" w:rsidRPr="00436591" w:rsidRDefault="00067AB9" w:rsidP="00436591">
            <w:pPr>
              <w:pStyle w:val="ListParagraph"/>
              <w:numPr>
                <w:ilvl w:val="0"/>
                <w:numId w:val="18"/>
              </w:numPr>
              <w:ind w:left="420"/>
              <w:rPr>
                <w:rFonts w:ascii="Book Antiqua" w:hAnsi="Book Antiqua"/>
              </w:rPr>
            </w:pPr>
            <w:r w:rsidRPr="00436591">
              <w:rPr>
                <w:rFonts w:ascii="Book Antiqua" w:eastAsia="CIDFont+F2" w:hAnsi="Book Antiqua"/>
                <w:color w:val="000000"/>
              </w:rPr>
              <w:t xml:space="preserve">back to back </w:t>
            </w:r>
            <w:proofErr w:type="gramStart"/>
            <w:r w:rsidRPr="00436591">
              <w:rPr>
                <w:rFonts w:ascii="Book Antiqua" w:eastAsia="CIDFont+F2" w:hAnsi="Book Antiqua"/>
                <w:color w:val="000000"/>
              </w:rPr>
              <w:t>HVDC  system</w:t>
            </w:r>
            <w:proofErr w:type="gramEnd"/>
          </w:p>
        </w:tc>
      </w:tr>
      <w:tr w:rsidR="00A3186F" w:rsidRPr="00CA6CC2" w14:paraId="5780E2AF" w14:textId="77777777" w:rsidTr="00067AB9">
        <w:trPr>
          <w:trHeight w:hRule="exact" w:val="680"/>
        </w:trPr>
        <w:tc>
          <w:tcPr>
            <w:tcW w:w="1134" w:type="dxa"/>
            <w:tcBorders>
              <w:top w:val="single" w:sz="6" w:space="0" w:color="000000"/>
              <w:left w:val="single" w:sz="7" w:space="0" w:color="000000"/>
              <w:bottom w:val="single" w:sz="7" w:space="0" w:color="000000"/>
              <w:right w:val="single" w:sz="6" w:space="0" w:color="000000"/>
            </w:tcBorders>
            <w:tcMar>
              <w:left w:w="0" w:type="dxa"/>
              <w:right w:w="0" w:type="dxa"/>
            </w:tcMar>
          </w:tcPr>
          <w:p w14:paraId="733F7619"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4</w:t>
            </w:r>
          </w:p>
        </w:tc>
        <w:tc>
          <w:tcPr>
            <w:tcW w:w="6520" w:type="dxa"/>
            <w:gridSpan w:val="3"/>
            <w:tcBorders>
              <w:top w:val="single" w:sz="6" w:space="0" w:color="000000"/>
              <w:left w:val="single" w:sz="6" w:space="0" w:color="000000"/>
              <w:bottom w:val="single" w:sz="7" w:space="0" w:color="000000"/>
              <w:right w:val="single" w:sz="6" w:space="0" w:color="000000"/>
            </w:tcBorders>
            <w:tcMar>
              <w:left w:w="0" w:type="dxa"/>
              <w:right w:w="0" w:type="dxa"/>
            </w:tcMar>
          </w:tcPr>
          <w:p w14:paraId="64A29B7C" w14:textId="77777777" w:rsidR="00A3186F" w:rsidRPr="00CA6CC2" w:rsidRDefault="00D72CBC">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Contract Reference No.</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D33CE5F" w14:textId="77777777" w:rsidR="00A3186F" w:rsidRPr="00CA6CC2" w:rsidRDefault="00A3186F">
            <w:pPr>
              <w:rPr>
                <w:rFonts w:ascii="Book Antiqua" w:hAnsi="Book Antiqua"/>
              </w:rPr>
            </w:pPr>
          </w:p>
        </w:tc>
      </w:tr>
      <w:tr w:rsidR="00A3186F" w:rsidRPr="00CA6CC2" w14:paraId="40E0F393" w14:textId="77777777" w:rsidTr="00067AB9">
        <w:trPr>
          <w:trHeight w:hRule="exact" w:val="678"/>
        </w:trPr>
        <w:tc>
          <w:tcPr>
            <w:tcW w:w="1134" w:type="dxa"/>
            <w:tcBorders>
              <w:top w:val="single" w:sz="7" w:space="0" w:color="000000"/>
              <w:left w:val="single" w:sz="7" w:space="0" w:color="000000"/>
              <w:bottom w:val="single" w:sz="6" w:space="0" w:color="000000"/>
              <w:right w:val="single" w:sz="6" w:space="0" w:color="000000"/>
            </w:tcBorders>
            <w:tcMar>
              <w:left w:w="0" w:type="dxa"/>
              <w:right w:w="0" w:type="dxa"/>
            </w:tcMar>
          </w:tcPr>
          <w:p w14:paraId="06853B0E" w14:textId="77777777" w:rsidR="00A3186F" w:rsidRPr="00CA6CC2" w:rsidRDefault="00D72CBC">
            <w:pPr>
              <w:autoSpaceDE w:val="0"/>
              <w:autoSpaceDN w:val="0"/>
              <w:spacing w:before="204" w:after="0" w:line="254" w:lineRule="exact"/>
              <w:jc w:val="center"/>
              <w:rPr>
                <w:rFonts w:ascii="Book Antiqua" w:hAnsi="Book Antiqua"/>
              </w:rPr>
            </w:pPr>
            <w:r w:rsidRPr="00CA6CC2">
              <w:rPr>
                <w:rFonts w:ascii="Book Antiqua" w:eastAsia="CIDFont+F2" w:hAnsi="Book Antiqua"/>
                <w:color w:val="000000"/>
              </w:rPr>
              <w:t>5</w:t>
            </w:r>
          </w:p>
        </w:tc>
        <w:tc>
          <w:tcPr>
            <w:tcW w:w="6520" w:type="dxa"/>
            <w:gridSpan w:val="3"/>
            <w:tcBorders>
              <w:top w:val="single" w:sz="7" w:space="0" w:color="000000"/>
              <w:left w:val="single" w:sz="6" w:space="0" w:color="000000"/>
              <w:bottom w:val="single" w:sz="6" w:space="0" w:color="000000"/>
              <w:right w:val="single" w:sz="6" w:space="0" w:color="000000"/>
            </w:tcBorders>
            <w:tcMar>
              <w:left w:w="0" w:type="dxa"/>
              <w:right w:w="0" w:type="dxa"/>
            </w:tcMar>
          </w:tcPr>
          <w:p w14:paraId="403735A5" w14:textId="77777777" w:rsidR="00A3186F" w:rsidRPr="00CA6CC2" w:rsidRDefault="00D72CBC">
            <w:pPr>
              <w:autoSpaceDE w:val="0"/>
              <w:autoSpaceDN w:val="0"/>
              <w:spacing w:after="0" w:line="266" w:lineRule="exact"/>
              <w:ind w:left="28" w:right="144"/>
              <w:rPr>
                <w:rFonts w:ascii="Book Antiqua" w:hAnsi="Book Antiqua"/>
              </w:rPr>
            </w:pPr>
            <w:r w:rsidRPr="00CA6CC2">
              <w:rPr>
                <w:rFonts w:ascii="Book Antiqua" w:eastAsia="CIDFont+F2" w:hAnsi="Book Antiqua"/>
                <w:color w:val="000000"/>
              </w:rPr>
              <w:t xml:space="preserve">Name and Address of the Employer with e-mail ID, Telephone &amp; Fax nos. </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2111BF34" w14:textId="77777777" w:rsidR="00A3186F" w:rsidRPr="00CA6CC2" w:rsidRDefault="00A3186F">
            <w:pPr>
              <w:rPr>
                <w:rFonts w:ascii="Book Antiqua" w:hAnsi="Book Antiqua"/>
              </w:rPr>
            </w:pPr>
          </w:p>
        </w:tc>
      </w:tr>
      <w:tr w:rsidR="00A3186F" w:rsidRPr="00CA6CC2" w14:paraId="08058D2F" w14:textId="77777777" w:rsidTr="00067AB9">
        <w:trPr>
          <w:trHeight w:hRule="exact" w:val="678"/>
        </w:trPr>
        <w:tc>
          <w:tcPr>
            <w:tcW w:w="1134" w:type="dxa"/>
            <w:tcBorders>
              <w:top w:val="single" w:sz="6" w:space="0" w:color="000000"/>
              <w:left w:val="single" w:sz="7" w:space="0" w:color="000000"/>
              <w:bottom w:val="single" w:sz="7" w:space="0" w:color="000000"/>
              <w:right w:val="single" w:sz="6" w:space="0" w:color="000000"/>
            </w:tcBorders>
            <w:tcMar>
              <w:left w:w="0" w:type="dxa"/>
              <w:right w:w="0" w:type="dxa"/>
            </w:tcMar>
          </w:tcPr>
          <w:p w14:paraId="10ED2566" w14:textId="77777777" w:rsidR="00A3186F" w:rsidRPr="00CA6CC2" w:rsidRDefault="00D72CBC">
            <w:pPr>
              <w:autoSpaceDE w:val="0"/>
              <w:autoSpaceDN w:val="0"/>
              <w:spacing w:before="206" w:after="0" w:line="254" w:lineRule="exact"/>
              <w:jc w:val="center"/>
              <w:rPr>
                <w:rFonts w:ascii="Book Antiqua" w:hAnsi="Book Antiqua"/>
              </w:rPr>
            </w:pPr>
            <w:r w:rsidRPr="00CA6CC2">
              <w:rPr>
                <w:rFonts w:ascii="Book Antiqua" w:eastAsia="CIDFont+F2" w:hAnsi="Book Antiqua"/>
                <w:color w:val="000000"/>
              </w:rPr>
              <w:t>6</w:t>
            </w:r>
          </w:p>
        </w:tc>
        <w:tc>
          <w:tcPr>
            <w:tcW w:w="6520" w:type="dxa"/>
            <w:gridSpan w:val="3"/>
            <w:tcBorders>
              <w:top w:val="single" w:sz="6" w:space="0" w:color="000000"/>
              <w:left w:val="single" w:sz="6" w:space="0" w:color="000000"/>
              <w:bottom w:val="single" w:sz="7" w:space="0" w:color="000000"/>
              <w:right w:val="single" w:sz="6" w:space="0" w:color="000000"/>
            </w:tcBorders>
            <w:tcMar>
              <w:left w:w="0" w:type="dxa"/>
              <w:right w:w="0" w:type="dxa"/>
            </w:tcMar>
          </w:tcPr>
          <w:p w14:paraId="74C0691B" w14:textId="77777777" w:rsidR="00A3186F" w:rsidRPr="00CA6CC2" w:rsidRDefault="00D72CBC">
            <w:pPr>
              <w:autoSpaceDE w:val="0"/>
              <w:autoSpaceDN w:val="0"/>
              <w:spacing w:after="0" w:line="268" w:lineRule="exact"/>
              <w:ind w:left="28" w:right="432"/>
              <w:rPr>
                <w:rFonts w:ascii="Book Antiqua" w:hAnsi="Book Antiqua"/>
              </w:rPr>
            </w:pPr>
            <w:r w:rsidRPr="00CA6CC2">
              <w:rPr>
                <w:rFonts w:ascii="Book Antiqua" w:eastAsia="CIDFont+F2" w:hAnsi="Book Antiqua"/>
                <w:color w:val="000000"/>
              </w:rPr>
              <w:t>Contact Details of the Employer (Name of contact person with designation, address, e-mail ID, Telephone &amp; Fax nos.)</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148D33B6" w14:textId="77777777" w:rsidR="00A3186F" w:rsidRPr="00CA6CC2" w:rsidRDefault="00A3186F">
            <w:pPr>
              <w:rPr>
                <w:rFonts w:ascii="Book Antiqua" w:hAnsi="Book Antiqua"/>
              </w:rPr>
            </w:pPr>
          </w:p>
        </w:tc>
      </w:tr>
      <w:tr w:rsidR="00A3186F" w:rsidRPr="00CA6CC2" w14:paraId="2145E8F6" w14:textId="77777777" w:rsidTr="00067AB9">
        <w:trPr>
          <w:trHeight w:hRule="exact" w:val="264"/>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69DD8561" w14:textId="48537222" w:rsidR="00A3186F" w:rsidRPr="00CA6CC2" w:rsidRDefault="0079065A">
            <w:pPr>
              <w:autoSpaceDE w:val="0"/>
              <w:autoSpaceDN w:val="0"/>
              <w:spacing w:after="0" w:line="254" w:lineRule="exact"/>
              <w:jc w:val="center"/>
              <w:rPr>
                <w:rFonts w:ascii="Book Antiqua" w:hAnsi="Book Antiqua"/>
              </w:rPr>
            </w:pPr>
            <w:r>
              <w:rPr>
                <w:rFonts w:ascii="Book Antiqua" w:eastAsia="CIDFont+F2" w:hAnsi="Book Antiqua"/>
                <w:color w:val="000000"/>
              </w:rPr>
              <w:t>7</w:t>
            </w:r>
          </w:p>
        </w:tc>
        <w:tc>
          <w:tcPr>
            <w:tcW w:w="6520"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7252C5AF" w14:textId="77777777" w:rsidR="00A3186F" w:rsidRPr="00CA6CC2" w:rsidRDefault="00D72CBC">
            <w:pPr>
              <w:autoSpaceDE w:val="0"/>
              <w:autoSpaceDN w:val="0"/>
              <w:spacing w:after="0" w:line="254" w:lineRule="exact"/>
              <w:ind w:left="28"/>
              <w:rPr>
                <w:rFonts w:ascii="Book Antiqua" w:hAnsi="Book Antiqua"/>
              </w:rPr>
            </w:pPr>
            <w:r w:rsidRPr="00CA6CC2">
              <w:rPr>
                <w:rFonts w:ascii="Book Antiqua" w:eastAsia="CIDFont+F2" w:hAnsi="Book Antiqua"/>
                <w:color w:val="000000"/>
              </w:rPr>
              <w:t>Date of Award of Contract</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6C76B68B" w14:textId="77777777" w:rsidR="00A3186F" w:rsidRPr="00CA6CC2" w:rsidRDefault="00A3186F">
            <w:pPr>
              <w:rPr>
                <w:rFonts w:ascii="Book Antiqua" w:hAnsi="Book Antiqua"/>
              </w:rPr>
            </w:pPr>
          </w:p>
        </w:tc>
      </w:tr>
      <w:tr w:rsidR="00067AB9" w:rsidRPr="00CA6CC2" w14:paraId="0BB061DE" w14:textId="77777777" w:rsidTr="00067AB9">
        <w:trPr>
          <w:trHeight w:hRule="exact" w:val="1362"/>
        </w:trPr>
        <w:tc>
          <w:tcPr>
            <w:tcW w:w="1134"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6C044BCF" w14:textId="0AC6B169" w:rsidR="00067AB9" w:rsidRPr="00CA6CC2" w:rsidRDefault="0079065A" w:rsidP="00A13FE6">
            <w:pPr>
              <w:autoSpaceDE w:val="0"/>
              <w:autoSpaceDN w:val="0"/>
              <w:spacing w:before="484" w:after="0" w:line="256" w:lineRule="exact"/>
              <w:jc w:val="center"/>
              <w:rPr>
                <w:rFonts w:ascii="Book Antiqua" w:hAnsi="Book Antiqua"/>
              </w:rPr>
            </w:pPr>
            <w:r>
              <w:rPr>
                <w:rFonts w:ascii="Book Antiqua" w:eastAsia="CIDFont+F2" w:hAnsi="Book Antiqua"/>
                <w:color w:val="000000"/>
              </w:rPr>
              <w:t>8</w:t>
            </w:r>
          </w:p>
        </w:tc>
        <w:tc>
          <w:tcPr>
            <w:tcW w:w="2410" w:type="dxa"/>
            <w:vMerge w:val="restart"/>
            <w:tcBorders>
              <w:top w:val="single" w:sz="6" w:space="0" w:color="000000"/>
              <w:left w:val="single" w:sz="6" w:space="0" w:color="000000"/>
              <w:bottom w:val="single" w:sz="6" w:space="0" w:color="000000"/>
              <w:right w:val="single" w:sz="6" w:space="0" w:color="000000"/>
            </w:tcBorders>
            <w:tcMar>
              <w:left w:w="0" w:type="dxa"/>
              <w:right w:w="0" w:type="dxa"/>
            </w:tcMar>
          </w:tcPr>
          <w:p w14:paraId="361A9EA5" w14:textId="77777777" w:rsidR="00FD4644" w:rsidRDefault="00FD4644" w:rsidP="00FD4644">
            <w:pPr>
              <w:autoSpaceDE w:val="0"/>
              <w:autoSpaceDN w:val="0"/>
              <w:spacing w:after="0" w:line="272" w:lineRule="exact"/>
              <w:ind w:left="28"/>
              <w:rPr>
                <w:rFonts w:ascii="Book Antiqua" w:eastAsia="CIDFont+F2" w:hAnsi="Book Antiqua"/>
                <w:color w:val="000000"/>
              </w:rPr>
            </w:pPr>
            <w:r>
              <w:rPr>
                <w:rFonts w:ascii="Book Antiqua" w:eastAsia="CIDFont+F2" w:hAnsi="Book Antiqua"/>
                <w:color w:val="000000"/>
              </w:rPr>
              <w:t>Details related to the above Contract</w:t>
            </w:r>
          </w:p>
          <w:p w14:paraId="71094702"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0BF617C8"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7AFB1777"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0DC018D5"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1D856CBC"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22A93B78"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515B35E5"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332F8116"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4077FC3D"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5614826E"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6BDCA0BB"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0A0F1FEC"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01484920"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4D2A006E"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5F5F5174"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66C4BE1B"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24BE1263"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2AD42E1E"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28F9F9AF"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18EC7EAD"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43C46CFE"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61962450"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57FBFB4F"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78E4F544"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02A21D4E"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204AE685"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747A4419"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11936460" w14:textId="77777777" w:rsidR="00067AB9" w:rsidRDefault="00067AB9" w:rsidP="00A13FE6">
            <w:pPr>
              <w:autoSpaceDE w:val="0"/>
              <w:autoSpaceDN w:val="0"/>
              <w:spacing w:after="0" w:line="272" w:lineRule="exact"/>
              <w:ind w:left="28"/>
              <w:rPr>
                <w:rFonts w:ascii="Book Antiqua" w:eastAsia="CIDFont+F2" w:hAnsi="Book Antiqua"/>
                <w:color w:val="000000"/>
              </w:rPr>
            </w:pPr>
          </w:p>
          <w:p w14:paraId="5E7E82ED" w14:textId="77777777" w:rsidR="00067AB9" w:rsidRPr="00CA6CC2" w:rsidRDefault="00067AB9" w:rsidP="00A13FE6">
            <w:pPr>
              <w:autoSpaceDE w:val="0"/>
              <w:autoSpaceDN w:val="0"/>
              <w:spacing w:after="0" w:line="272" w:lineRule="exact"/>
              <w:ind w:left="28"/>
              <w:rPr>
                <w:rFonts w:ascii="Book Antiqua" w:hAnsi="Book Antiqua"/>
              </w:rPr>
            </w:pPr>
          </w:p>
        </w:tc>
        <w:tc>
          <w:tcPr>
            <w:tcW w:w="4110"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3671A5F3" w14:textId="77777777" w:rsidR="00067AB9" w:rsidRPr="00CA6CC2" w:rsidRDefault="00067AB9" w:rsidP="00A13FE6">
            <w:pPr>
              <w:autoSpaceDE w:val="0"/>
              <w:autoSpaceDN w:val="0"/>
              <w:spacing w:after="0" w:line="268" w:lineRule="exact"/>
              <w:ind w:left="28" w:right="144"/>
              <w:rPr>
                <w:rFonts w:ascii="Book Antiqua" w:hAnsi="Book Antiqua"/>
              </w:rPr>
            </w:pPr>
            <w:proofErr w:type="spellStart"/>
            <w:r>
              <w:rPr>
                <w:rFonts w:ascii="Book Antiqua" w:hAnsi="Book Antiqua"/>
              </w:rPr>
              <w:t>i</w:t>
            </w:r>
            <w:proofErr w:type="spellEnd"/>
            <w:r>
              <w:rPr>
                <w:rFonts w:ascii="Book Antiqua" w:hAnsi="Book Antiqua"/>
              </w:rPr>
              <w:t xml:space="preserve">) Name of the </w:t>
            </w:r>
            <w:r w:rsidRPr="00CA6CC2">
              <w:rPr>
                <w:rFonts w:ascii="Book Antiqua" w:eastAsia="CIDFont+F2" w:hAnsi="Book Antiqua"/>
                <w:color w:val="000000"/>
              </w:rPr>
              <w:t>Long Distance HVDC Converter station or a back to</w:t>
            </w:r>
            <w:r>
              <w:rPr>
                <w:rFonts w:ascii="Book Antiqua" w:eastAsia="CIDFont+F2" w:hAnsi="Book Antiqua"/>
                <w:color w:val="000000"/>
              </w:rPr>
              <w:t xml:space="preserve"> </w:t>
            </w:r>
            <w:r w:rsidRPr="00CA6CC2">
              <w:rPr>
                <w:rFonts w:ascii="Book Antiqua" w:eastAsia="CIDFont+F2" w:hAnsi="Book Antiqua"/>
                <w:color w:val="000000"/>
              </w:rPr>
              <w:t>back HVDC system</w:t>
            </w:r>
            <w:r>
              <w:rPr>
                <w:rFonts w:ascii="Book Antiqua" w:hAnsi="Book Antiqua"/>
              </w:rPr>
              <w:t xml:space="preserve"> = </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0F82BAD" w14:textId="77777777" w:rsidR="00067AB9" w:rsidRPr="00CA6CC2" w:rsidRDefault="00067AB9" w:rsidP="00A13FE6">
            <w:pPr>
              <w:rPr>
                <w:rFonts w:ascii="Book Antiqua" w:hAnsi="Book Antiqua"/>
              </w:rPr>
            </w:pPr>
          </w:p>
        </w:tc>
      </w:tr>
      <w:tr w:rsidR="00067AB9" w:rsidRPr="00CA6CC2" w14:paraId="1B9804B7" w14:textId="77777777" w:rsidTr="00067AB9">
        <w:trPr>
          <w:trHeight w:hRule="exact" w:val="678"/>
        </w:trPr>
        <w:tc>
          <w:tcPr>
            <w:tcW w:w="1134" w:type="dxa"/>
            <w:vMerge/>
            <w:tcBorders>
              <w:top w:val="single" w:sz="6" w:space="0" w:color="000000"/>
              <w:left w:val="single" w:sz="7" w:space="0" w:color="000000"/>
              <w:bottom w:val="single" w:sz="6" w:space="0" w:color="000000"/>
              <w:right w:val="single" w:sz="6" w:space="0" w:color="000000"/>
            </w:tcBorders>
          </w:tcPr>
          <w:p w14:paraId="08A74935" w14:textId="77777777" w:rsidR="00067AB9" w:rsidRPr="00CA6CC2" w:rsidRDefault="00067AB9" w:rsidP="00A13FE6">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14B03BA4" w14:textId="77777777" w:rsidR="00067AB9" w:rsidRPr="00CA6CC2" w:rsidRDefault="00067AB9" w:rsidP="00A13FE6">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47ECBDB2" w14:textId="77777777" w:rsidR="00067AB9" w:rsidRPr="00CA6CC2" w:rsidRDefault="00067AB9" w:rsidP="00A13FE6">
            <w:pPr>
              <w:rPr>
                <w:rFonts w:ascii="Book Antiqua" w:hAnsi="Book Antiqua"/>
              </w:rPr>
            </w:pPr>
            <w:r>
              <w:rPr>
                <w:rFonts w:ascii="Book Antiqua" w:hAnsi="Book Antiqua"/>
              </w:rPr>
              <w:t xml:space="preserve">ii) Voltage Level = </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60363B91" w14:textId="77777777" w:rsidR="00067AB9" w:rsidRPr="00CA6CC2" w:rsidRDefault="00067AB9" w:rsidP="00A13FE6">
            <w:pPr>
              <w:rPr>
                <w:rFonts w:ascii="Book Antiqua" w:hAnsi="Book Antiqua"/>
              </w:rPr>
            </w:pPr>
            <w:r>
              <w:rPr>
                <w:rFonts w:ascii="Book Antiqua" w:hAnsi="Book Antiqua"/>
              </w:rPr>
              <w:t xml:space="preserve">        ________ KV</w:t>
            </w:r>
          </w:p>
        </w:tc>
      </w:tr>
      <w:tr w:rsidR="00067AB9" w:rsidRPr="00CA6CC2" w14:paraId="79C854C8" w14:textId="77777777" w:rsidTr="00067AB9">
        <w:trPr>
          <w:trHeight w:hRule="exact" w:val="680"/>
        </w:trPr>
        <w:tc>
          <w:tcPr>
            <w:tcW w:w="1134" w:type="dxa"/>
            <w:vMerge/>
            <w:tcBorders>
              <w:top w:val="single" w:sz="6" w:space="0" w:color="000000"/>
              <w:left w:val="single" w:sz="7" w:space="0" w:color="000000"/>
              <w:bottom w:val="single" w:sz="6" w:space="0" w:color="000000"/>
              <w:right w:val="single" w:sz="6" w:space="0" w:color="000000"/>
            </w:tcBorders>
          </w:tcPr>
          <w:p w14:paraId="31F9AE8F" w14:textId="77777777" w:rsidR="00067AB9" w:rsidRPr="00CA6CC2" w:rsidRDefault="00067AB9" w:rsidP="00A13FE6">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52AA61C4" w14:textId="77777777" w:rsidR="00067AB9" w:rsidRPr="00CA6CC2" w:rsidRDefault="00067AB9" w:rsidP="00A13FE6">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6D75706C" w14:textId="2832E4BF" w:rsidR="00067AB9" w:rsidRPr="00CA6CC2" w:rsidRDefault="00067AB9" w:rsidP="00A13FE6">
            <w:pPr>
              <w:rPr>
                <w:rFonts w:ascii="Book Antiqua" w:hAnsi="Book Antiqua"/>
              </w:rPr>
            </w:pPr>
            <w:r>
              <w:rPr>
                <w:rFonts w:ascii="Book Antiqua" w:hAnsi="Book Antiqua"/>
              </w:rPr>
              <w:t xml:space="preserve">iii) </w:t>
            </w:r>
            <w:r w:rsidR="004F5D01">
              <w:rPr>
                <w:rFonts w:ascii="Book Antiqua" w:hAnsi="Book Antiqua"/>
              </w:rPr>
              <w:t>Unit rating of the HVDC system =</w:t>
            </w:r>
          </w:p>
        </w:tc>
        <w:tc>
          <w:tcPr>
            <w:tcW w:w="2694"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4D66BF5E" w14:textId="77777777" w:rsidR="00067AB9" w:rsidRPr="00CA6CC2" w:rsidRDefault="00067AB9" w:rsidP="00A13FE6">
            <w:pPr>
              <w:rPr>
                <w:rFonts w:ascii="Book Antiqua" w:hAnsi="Book Antiqua"/>
              </w:rPr>
            </w:pPr>
            <w:r>
              <w:rPr>
                <w:rFonts w:ascii="Book Antiqua" w:hAnsi="Book Antiqua"/>
              </w:rPr>
              <w:t xml:space="preserve">        ________ MW</w:t>
            </w:r>
          </w:p>
        </w:tc>
      </w:tr>
      <w:tr w:rsidR="004F5D01" w:rsidRPr="00CA6CC2" w14:paraId="1CFC6E61" w14:textId="77777777" w:rsidTr="00067AB9">
        <w:trPr>
          <w:trHeight w:hRule="exact" w:val="680"/>
        </w:trPr>
        <w:tc>
          <w:tcPr>
            <w:tcW w:w="1134" w:type="dxa"/>
            <w:vMerge/>
            <w:tcBorders>
              <w:top w:val="single" w:sz="6" w:space="0" w:color="000000"/>
              <w:left w:val="single" w:sz="7" w:space="0" w:color="000000"/>
              <w:bottom w:val="single" w:sz="6" w:space="0" w:color="000000"/>
              <w:right w:val="single" w:sz="6" w:space="0" w:color="000000"/>
            </w:tcBorders>
          </w:tcPr>
          <w:p w14:paraId="266EC0D6" w14:textId="77777777" w:rsidR="004F5D01" w:rsidRPr="00CA6CC2" w:rsidRDefault="004F5D01" w:rsidP="004F5D01">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01E89794" w14:textId="77777777" w:rsidR="004F5D01" w:rsidRPr="00CA6CC2" w:rsidRDefault="004F5D01" w:rsidP="004F5D01">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530BC754" w14:textId="4F013FDE" w:rsidR="004F5D01" w:rsidRDefault="004F5D01" w:rsidP="004F5D01">
            <w:pPr>
              <w:rPr>
                <w:rFonts w:ascii="Book Antiqua" w:hAnsi="Book Antiqua"/>
              </w:rPr>
            </w:pPr>
            <w:r>
              <w:rPr>
                <w:rFonts w:ascii="Book Antiqua" w:hAnsi="Book Antiqua"/>
              </w:rPr>
              <w:t>(iv) Date of Commissioning of above HVDC Station/System</w:t>
            </w:r>
          </w:p>
        </w:tc>
        <w:tc>
          <w:tcPr>
            <w:tcW w:w="2694"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7DFC0561" w14:textId="77777777" w:rsidR="004F5D01" w:rsidRDefault="004F5D01" w:rsidP="004F5D01">
            <w:pPr>
              <w:rPr>
                <w:rFonts w:ascii="Book Antiqua" w:hAnsi="Book Antiqua"/>
              </w:rPr>
            </w:pPr>
            <w:r>
              <w:rPr>
                <w:rFonts w:ascii="Book Antiqua" w:hAnsi="Book Antiqua"/>
              </w:rPr>
              <w:t xml:space="preserve">        ________ </w:t>
            </w:r>
          </w:p>
          <w:p w14:paraId="05EAD510" w14:textId="77777777" w:rsidR="004F5D01" w:rsidRDefault="004F5D01" w:rsidP="004F5D01">
            <w:pPr>
              <w:rPr>
                <w:rFonts w:ascii="Book Antiqua" w:hAnsi="Book Antiqua"/>
              </w:rPr>
            </w:pPr>
          </w:p>
        </w:tc>
      </w:tr>
      <w:tr w:rsidR="004F5D01" w:rsidRPr="00CA6CC2" w14:paraId="24756566" w14:textId="77777777" w:rsidTr="004F5D01">
        <w:trPr>
          <w:trHeight w:hRule="exact" w:val="1464"/>
        </w:trPr>
        <w:tc>
          <w:tcPr>
            <w:tcW w:w="1134" w:type="dxa"/>
            <w:vMerge/>
            <w:tcBorders>
              <w:top w:val="single" w:sz="6" w:space="0" w:color="000000"/>
              <w:left w:val="single" w:sz="7" w:space="0" w:color="000000"/>
              <w:bottom w:val="single" w:sz="6" w:space="0" w:color="000000"/>
              <w:right w:val="single" w:sz="6" w:space="0" w:color="000000"/>
            </w:tcBorders>
          </w:tcPr>
          <w:p w14:paraId="1569827B" w14:textId="77777777" w:rsidR="004F5D01" w:rsidRPr="00CA6CC2" w:rsidRDefault="004F5D01" w:rsidP="004F5D01">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0BBF6C0C" w14:textId="77777777" w:rsidR="004F5D01" w:rsidRPr="00CA6CC2" w:rsidRDefault="004F5D01" w:rsidP="004F5D01">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49A0C726" w14:textId="415B837C" w:rsidR="004F5D01" w:rsidRPr="00CA6CC2" w:rsidRDefault="004F5D01" w:rsidP="004F5D01">
            <w:pPr>
              <w:rPr>
                <w:rFonts w:ascii="Book Antiqua" w:hAnsi="Book Antiqua"/>
              </w:rPr>
            </w:pPr>
            <w:r>
              <w:rPr>
                <w:rFonts w:ascii="Book Antiqua" w:hAnsi="Book Antiqua"/>
              </w:rPr>
              <w:t>v) No. of years the above HVDC Station/System is under satisfactory operation as on above originally schedule last date of bid submission</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3B0363B8" w14:textId="77777777" w:rsidR="004F5D01" w:rsidRDefault="004F5D01" w:rsidP="004F5D01">
            <w:pPr>
              <w:rPr>
                <w:rFonts w:ascii="Book Antiqua" w:hAnsi="Book Antiqua"/>
              </w:rPr>
            </w:pPr>
          </w:p>
          <w:p w14:paraId="2DE77B64" w14:textId="0C155959" w:rsidR="004F5D01" w:rsidRPr="00CA6CC2" w:rsidRDefault="004F5D01" w:rsidP="004F5D01">
            <w:pPr>
              <w:rPr>
                <w:rFonts w:ascii="Book Antiqua" w:hAnsi="Book Antiqua"/>
              </w:rPr>
            </w:pPr>
            <w:r>
              <w:rPr>
                <w:rFonts w:ascii="Book Antiqua" w:hAnsi="Book Antiqua"/>
              </w:rPr>
              <w:t>………………… years</w:t>
            </w:r>
          </w:p>
        </w:tc>
      </w:tr>
      <w:tr w:rsidR="00A2788E" w:rsidRPr="0053691F" w14:paraId="50494ECF" w14:textId="77777777" w:rsidTr="00A2788E">
        <w:trPr>
          <w:trHeight w:hRule="exact" w:val="1131"/>
        </w:trPr>
        <w:tc>
          <w:tcPr>
            <w:tcW w:w="1134" w:type="dxa"/>
            <w:vMerge/>
            <w:tcBorders>
              <w:top w:val="single" w:sz="6" w:space="0" w:color="000000"/>
              <w:left w:val="single" w:sz="7" w:space="0" w:color="000000"/>
              <w:bottom w:val="single" w:sz="6" w:space="0" w:color="000000"/>
              <w:right w:val="single" w:sz="6" w:space="0" w:color="000000"/>
            </w:tcBorders>
          </w:tcPr>
          <w:p w14:paraId="46BFCB21" w14:textId="77777777" w:rsidR="00A2788E" w:rsidRPr="00CA6CC2" w:rsidRDefault="00A2788E" w:rsidP="00A13FE6">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46E078FF" w14:textId="77777777" w:rsidR="00A2788E" w:rsidRPr="00CA6CC2" w:rsidRDefault="00A2788E" w:rsidP="00A13FE6">
            <w:pPr>
              <w:rPr>
                <w:rFonts w:ascii="Book Antiqua" w:hAnsi="Book Antiqua"/>
              </w:rPr>
            </w:pPr>
          </w:p>
        </w:tc>
        <w:tc>
          <w:tcPr>
            <w:tcW w:w="6804" w:type="dxa"/>
            <w:gridSpan w:val="3"/>
            <w:tcBorders>
              <w:top w:val="single" w:sz="6" w:space="0" w:color="000000"/>
              <w:left w:val="single" w:sz="6" w:space="0" w:color="000000"/>
              <w:bottom w:val="single" w:sz="7" w:space="0" w:color="000000"/>
              <w:right w:val="single" w:sz="6" w:space="0" w:color="000000"/>
            </w:tcBorders>
          </w:tcPr>
          <w:p w14:paraId="5E49DE79" w14:textId="77777777" w:rsidR="00A2788E" w:rsidRDefault="00A2788E" w:rsidP="00A2788E">
            <w:pPr>
              <w:spacing w:after="0" w:line="240" w:lineRule="auto"/>
              <w:rPr>
                <w:rFonts w:ascii="Book Antiqua" w:hAnsi="Book Antiqua"/>
              </w:rPr>
            </w:pPr>
            <w:r>
              <w:rPr>
                <w:rFonts w:ascii="Book Antiqua" w:hAnsi="Book Antiqua"/>
              </w:rPr>
              <w:t>Further, the scope of work executed under above Contract of HVDC Station/System:</w:t>
            </w:r>
          </w:p>
          <w:p w14:paraId="7F7F4364" w14:textId="52E8B0EE" w:rsidR="00A2788E" w:rsidRPr="00A2788E" w:rsidRDefault="00A2788E" w:rsidP="00A2788E">
            <w:pPr>
              <w:rPr>
                <w:rFonts w:ascii="Book Antiqua" w:hAnsi="Book Antiqua"/>
              </w:rPr>
            </w:pPr>
            <w:r>
              <w:rPr>
                <w:rFonts w:ascii="Book Antiqua" w:hAnsi="Book Antiqua"/>
              </w:rPr>
              <w:t>(select as applicable)</w:t>
            </w:r>
          </w:p>
        </w:tc>
      </w:tr>
      <w:tr w:rsidR="00A2788E" w:rsidRPr="003D57FA" w14:paraId="57DE120F" w14:textId="77777777" w:rsidTr="00A2788E">
        <w:trPr>
          <w:trHeight w:hRule="exact" w:val="1572"/>
        </w:trPr>
        <w:tc>
          <w:tcPr>
            <w:tcW w:w="1134" w:type="dxa"/>
            <w:vMerge/>
            <w:tcBorders>
              <w:top w:val="single" w:sz="6" w:space="0" w:color="000000"/>
              <w:left w:val="single" w:sz="7" w:space="0" w:color="000000"/>
              <w:bottom w:val="single" w:sz="6" w:space="0" w:color="000000"/>
              <w:right w:val="single" w:sz="6" w:space="0" w:color="000000"/>
            </w:tcBorders>
          </w:tcPr>
          <w:p w14:paraId="50360AE3" w14:textId="77777777" w:rsidR="00A2788E" w:rsidRPr="00CA6CC2" w:rsidRDefault="00A2788E" w:rsidP="00A2788E">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444C85E3" w14:textId="77777777" w:rsidR="00A2788E" w:rsidRPr="00CA6CC2" w:rsidRDefault="00A2788E" w:rsidP="00A2788E">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46B92856" w14:textId="13A16CD1" w:rsidR="00A2788E" w:rsidRDefault="00A2788E" w:rsidP="00A2788E">
            <w:pPr>
              <w:rPr>
                <w:rFonts w:ascii="Book Antiqua" w:hAnsi="Book Antiqua"/>
              </w:rPr>
            </w:pPr>
            <w:r w:rsidRPr="003F1EB2">
              <w:rPr>
                <w:rFonts w:ascii="Book Antiqua" w:hAnsi="Book Antiqua"/>
              </w:rPr>
              <w:t>HVDC Control &amp; Protection System</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2BD0AF6C" w14:textId="563E38BD" w:rsidR="00A2788E" w:rsidRDefault="00A2788E" w:rsidP="00A2788E">
            <w:pPr>
              <w:pStyle w:val="ListParagraph"/>
              <w:numPr>
                <w:ilvl w:val="0"/>
                <w:numId w:val="13"/>
              </w:numPr>
              <w:rPr>
                <w:rFonts w:ascii="Book Antiqua" w:hAnsi="Book Antiqua"/>
              </w:rPr>
            </w:pPr>
            <w:r>
              <w:rPr>
                <w:rFonts w:ascii="Book Antiqua" w:hAnsi="Book Antiqua"/>
              </w:rPr>
              <w:t>Manufactured</w:t>
            </w:r>
          </w:p>
          <w:p w14:paraId="2C13A086" w14:textId="48DBE88D" w:rsidR="00A2788E" w:rsidRDefault="00A2788E" w:rsidP="00A2788E">
            <w:pPr>
              <w:pStyle w:val="ListParagraph"/>
              <w:numPr>
                <w:ilvl w:val="0"/>
                <w:numId w:val="13"/>
              </w:numPr>
              <w:rPr>
                <w:rFonts w:ascii="Book Antiqua" w:hAnsi="Book Antiqua"/>
              </w:rPr>
            </w:pPr>
            <w:r>
              <w:rPr>
                <w:rFonts w:ascii="Book Antiqua" w:hAnsi="Book Antiqua"/>
              </w:rPr>
              <w:t>Assembled</w:t>
            </w:r>
          </w:p>
          <w:p w14:paraId="7FE68464" w14:textId="77777777" w:rsidR="00A2788E" w:rsidRDefault="00A2788E" w:rsidP="00A2788E">
            <w:pPr>
              <w:pStyle w:val="ListParagraph"/>
              <w:numPr>
                <w:ilvl w:val="0"/>
                <w:numId w:val="13"/>
              </w:numPr>
              <w:rPr>
                <w:rFonts w:ascii="Book Antiqua" w:hAnsi="Book Antiqua"/>
              </w:rPr>
            </w:pPr>
            <w:r>
              <w:rPr>
                <w:rFonts w:ascii="Book Antiqua" w:hAnsi="Book Antiqua"/>
              </w:rPr>
              <w:t>Tested</w:t>
            </w:r>
          </w:p>
          <w:p w14:paraId="4971FF71" w14:textId="77777777" w:rsidR="00A2788E" w:rsidRDefault="00A2788E" w:rsidP="00A2788E">
            <w:pPr>
              <w:pStyle w:val="ListParagraph"/>
              <w:numPr>
                <w:ilvl w:val="0"/>
                <w:numId w:val="13"/>
              </w:numPr>
              <w:rPr>
                <w:rFonts w:ascii="Book Antiqua" w:hAnsi="Book Antiqua"/>
              </w:rPr>
            </w:pPr>
            <w:r>
              <w:rPr>
                <w:rFonts w:ascii="Book Antiqua" w:hAnsi="Book Antiqua"/>
              </w:rPr>
              <w:t>Supplied</w:t>
            </w:r>
          </w:p>
          <w:p w14:paraId="5750F544" w14:textId="529448CC" w:rsidR="00A2788E" w:rsidRPr="00A2788E" w:rsidRDefault="00A2788E" w:rsidP="00A2788E">
            <w:pPr>
              <w:rPr>
                <w:rFonts w:ascii="Book Antiqua" w:eastAsia="CIDFont+F2" w:hAnsi="Book Antiqua"/>
                <w:color w:val="000000"/>
              </w:rPr>
            </w:pPr>
          </w:p>
        </w:tc>
      </w:tr>
      <w:tr w:rsidR="00BB6FFA" w:rsidRPr="00947AD4" w14:paraId="1F8AC91F" w14:textId="77777777" w:rsidTr="00BB6FFA">
        <w:trPr>
          <w:trHeight w:hRule="exact" w:val="1552"/>
        </w:trPr>
        <w:tc>
          <w:tcPr>
            <w:tcW w:w="1134" w:type="dxa"/>
            <w:vMerge/>
            <w:tcBorders>
              <w:top w:val="single" w:sz="6" w:space="0" w:color="000000"/>
              <w:left w:val="single" w:sz="7" w:space="0" w:color="000000"/>
              <w:bottom w:val="single" w:sz="6" w:space="0" w:color="000000"/>
              <w:right w:val="single" w:sz="6" w:space="0" w:color="000000"/>
            </w:tcBorders>
          </w:tcPr>
          <w:p w14:paraId="7D67B9EA" w14:textId="77777777" w:rsidR="00BB6FFA" w:rsidRPr="00CA6CC2" w:rsidRDefault="00BB6FFA" w:rsidP="00BB6FFA">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0F543880" w14:textId="77777777" w:rsidR="00BB6FFA" w:rsidRPr="00CA6CC2" w:rsidRDefault="00BB6FFA" w:rsidP="00BB6FFA">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2D084EF5" w14:textId="3058E112" w:rsidR="00BB6FFA" w:rsidRPr="00CA6CC2" w:rsidRDefault="00BB6FFA" w:rsidP="00BB6FFA">
            <w:pPr>
              <w:rPr>
                <w:rFonts w:ascii="Book Antiqua" w:hAnsi="Book Antiqua"/>
              </w:rPr>
            </w:pPr>
            <w:r>
              <w:rPr>
                <w:rFonts w:ascii="Book Antiqua" w:hAnsi="Book Antiqua"/>
              </w:rPr>
              <w:t>Thyristor based HVDC Valve(s)</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2469C65A" w14:textId="77777777" w:rsidR="00BB6FFA" w:rsidRDefault="00BB6FFA" w:rsidP="00BB6FFA">
            <w:pPr>
              <w:pStyle w:val="ListParagraph"/>
              <w:numPr>
                <w:ilvl w:val="0"/>
                <w:numId w:val="13"/>
              </w:numPr>
              <w:rPr>
                <w:rFonts w:ascii="Book Antiqua" w:hAnsi="Book Antiqua"/>
              </w:rPr>
            </w:pPr>
            <w:r>
              <w:rPr>
                <w:rFonts w:ascii="Book Antiqua" w:hAnsi="Book Antiqua"/>
              </w:rPr>
              <w:t>Manufactured</w:t>
            </w:r>
          </w:p>
          <w:p w14:paraId="08EB2957" w14:textId="77777777" w:rsidR="00BB6FFA" w:rsidRDefault="00BB6FFA" w:rsidP="00BB6FFA">
            <w:pPr>
              <w:pStyle w:val="ListParagraph"/>
              <w:numPr>
                <w:ilvl w:val="0"/>
                <w:numId w:val="13"/>
              </w:numPr>
              <w:rPr>
                <w:rFonts w:ascii="Book Antiqua" w:hAnsi="Book Antiqua"/>
              </w:rPr>
            </w:pPr>
            <w:r>
              <w:rPr>
                <w:rFonts w:ascii="Book Antiqua" w:hAnsi="Book Antiqua"/>
              </w:rPr>
              <w:t>Assembled</w:t>
            </w:r>
          </w:p>
          <w:p w14:paraId="409D9C63" w14:textId="77777777" w:rsidR="00BB6FFA" w:rsidRDefault="00BB6FFA" w:rsidP="00BB6FFA">
            <w:pPr>
              <w:pStyle w:val="ListParagraph"/>
              <w:numPr>
                <w:ilvl w:val="0"/>
                <w:numId w:val="13"/>
              </w:numPr>
              <w:rPr>
                <w:rFonts w:ascii="Book Antiqua" w:hAnsi="Book Antiqua"/>
              </w:rPr>
            </w:pPr>
            <w:r>
              <w:rPr>
                <w:rFonts w:ascii="Book Antiqua" w:hAnsi="Book Antiqua"/>
              </w:rPr>
              <w:t>Tested</w:t>
            </w:r>
          </w:p>
          <w:p w14:paraId="79855B20" w14:textId="77777777" w:rsidR="00BB6FFA" w:rsidRDefault="00BB6FFA" w:rsidP="00BB6FFA">
            <w:pPr>
              <w:pStyle w:val="ListParagraph"/>
              <w:numPr>
                <w:ilvl w:val="0"/>
                <w:numId w:val="13"/>
              </w:numPr>
              <w:rPr>
                <w:rFonts w:ascii="Book Antiqua" w:hAnsi="Book Antiqua"/>
              </w:rPr>
            </w:pPr>
            <w:r>
              <w:rPr>
                <w:rFonts w:ascii="Book Antiqua" w:hAnsi="Book Antiqua"/>
              </w:rPr>
              <w:t>Supplied</w:t>
            </w:r>
          </w:p>
          <w:p w14:paraId="41276642" w14:textId="1B03035B" w:rsidR="00BB6FFA" w:rsidRPr="00BB6FFA" w:rsidRDefault="00BB6FFA" w:rsidP="00BB6FFA">
            <w:pPr>
              <w:rPr>
                <w:rFonts w:ascii="Book Antiqua" w:hAnsi="Book Antiqua"/>
              </w:rPr>
            </w:pPr>
          </w:p>
        </w:tc>
      </w:tr>
      <w:tr w:rsidR="00BB6FFA" w:rsidRPr="00947AD4" w14:paraId="0BBCBFFE" w14:textId="77777777" w:rsidTr="00BB6FFA">
        <w:trPr>
          <w:trHeight w:hRule="exact" w:val="1418"/>
        </w:trPr>
        <w:tc>
          <w:tcPr>
            <w:tcW w:w="1134" w:type="dxa"/>
            <w:vMerge/>
            <w:tcBorders>
              <w:top w:val="single" w:sz="6" w:space="0" w:color="000000"/>
              <w:left w:val="single" w:sz="7" w:space="0" w:color="000000"/>
              <w:bottom w:val="single" w:sz="6" w:space="0" w:color="000000"/>
              <w:right w:val="single" w:sz="6" w:space="0" w:color="000000"/>
            </w:tcBorders>
          </w:tcPr>
          <w:p w14:paraId="1DE5FA25" w14:textId="77777777" w:rsidR="00BB6FFA" w:rsidRPr="00CA6CC2" w:rsidRDefault="00BB6FFA" w:rsidP="00BB6FFA">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1ABA309D" w14:textId="77777777" w:rsidR="00BB6FFA" w:rsidRPr="00CA6CC2" w:rsidRDefault="00BB6FFA" w:rsidP="00BB6FFA">
            <w:pPr>
              <w:rPr>
                <w:rFonts w:ascii="Book Antiqua" w:hAnsi="Book Antiqua"/>
              </w:rPr>
            </w:pPr>
          </w:p>
        </w:tc>
        <w:tc>
          <w:tcPr>
            <w:tcW w:w="4110" w:type="dxa"/>
            <w:gridSpan w:val="2"/>
            <w:tcBorders>
              <w:top w:val="single" w:sz="6" w:space="0" w:color="000000"/>
              <w:left w:val="single" w:sz="6" w:space="0" w:color="000000"/>
              <w:bottom w:val="single" w:sz="7" w:space="0" w:color="000000"/>
              <w:right w:val="single" w:sz="6" w:space="0" w:color="000000"/>
            </w:tcBorders>
          </w:tcPr>
          <w:p w14:paraId="73E7C256" w14:textId="7CB46DEC" w:rsidR="00BB6FFA" w:rsidRPr="00CA6CC2" w:rsidRDefault="00BB6FFA" w:rsidP="00BB6FFA">
            <w:pPr>
              <w:rPr>
                <w:rFonts w:ascii="Book Antiqua" w:hAnsi="Book Antiqua"/>
              </w:rPr>
            </w:pPr>
            <w:r>
              <w:rPr>
                <w:rFonts w:ascii="Book Antiqua" w:hAnsi="Book Antiqua"/>
              </w:rPr>
              <w:t>Converter Transformer</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27A09691" w14:textId="77777777" w:rsidR="00BB6FFA" w:rsidRDefault="00BB6FFA" w:rsidP="00BB6FFA">
            <w:pPr>
              <w:pStyle w:val="ListParagraph"/>
              <w:numPr>
                <w:ilvl w:val="0"/>
                <w:numId w:val="13"/>
              </w:numPr>
              <w:rPr>
                <w:rFonts w:ascii="Book Antiqua" w:hAnsi="Book Antiqua"/>
              </w:rPr>
            </w:pPr>
            <w:r>
              <w:rPr>
                <w:rFonts w:ascii="Book Antiqua" w:hAnsi="Book Antiqua"/>
              </w:rPr>
              <w:t>Manufactured</w:t>
            </w:r>
          </w:p>
          <w:p w14:paraId="56BCF4FE" w14:textId="77777777" w:rsidR="00BB6FFA" w:rsidRDefault="00BB6FFA" w:rsidP="00BB6FFA">
            <w:pPr>
              <w:pStyle w:val="ListParagraph"/>
              <w:numPr>
                <w:ilvl w:val="0"/>
                <w:numId w:val="13"/>
              </w:numPr>
              <w:rPr>
                <w:rFonts w:ascii="Book Antiqua" w:hAnsi="Book Antiqua"/>
              </w:rPr>
            </w:pPr>
            <w:r>
              <w:rPr>
                <w:rFonts w:ascii="Book Antiqua" w:hAnsi="Book Antiqua"/>
              </w:rPr>
              <w:t>Assembled</w:t>
            </w:r>
          </w:p>
          <w:p w14:paraId="2A0F9695" w14:textId="77777777" w:rsidR="00BB6FFA" w:rsidRDefault="00BB6FFA" w:rsidP="00BB6FFA">
            <w:pPr>
              <w:pStyle w:val="ListParagraph"/>
              <w:numPr>
                <w:ilvl w:val="0"/>
                <w:numId w:val="13"/>
              </w:numPr>
              <w:rPr>
                <w:rFonts w:ascii="Book Antiqua" w:hAnsi="Book Antiqua"/>
              </w:rPr>
            </w:pPr>
            <w:r>
              <w:rPr>
                <w:rFonts w:ascii="Book Antiqua" w:hAnsi="Book Antiqua"/>
              </w:rPr>
              <w:t>Tested</w:t>
            </w:r>
          </w:p>
          <w:p w14:paraId="33109198" w14:textId="77777777" w:rsidR="00BB6FFA" w:rsidRDefault="00BB6FFA" w:rsidP="00BB6FFA">
            <w:pPr>
              <w:pStyle w:val="ListParagraph"/>
              <w:numPr>
                <w:ilvl w:val="0"/>
                <w:numId w:val="13"/>
              </w:numPr>
              <w:rPr>
                <w:rFonts w:ascii="Book Antiqua" w:hAnsi="Book Antiqua"/>
              </w:rPr>
            </w:pPr>
            <w:r>
              <w:rPr>
                <w:rFonts w:ascii="Book Antiqua" w:hAnsi="Book Antiqua"/>
              </w:rPr>
              <w:t>Supplied</w:t>
            </w:r>
          </w:p>
          <w:p w14:paraId="5DAE88A3" w14:textId="06378F82" w:rsidR="00BB6FFA" w:rsidRPr="00BB6FFA" w:rsidRDefault="00BB6FFA" w:rsidP="00BB6FFA">
            <w:pPr>
              <w:rPr>
                <w:rFonts w:ascii="Book Antiqua" w:hAnsi="Book Antiqua"/>
              </w:rPr>
            </w:pPr>
          </w:p>
        </w:tc>
      </w:tr>
      <w:tr w:rsidR="00067AB9" w:rsidRPr="00CA6CC2" w14:paraId="15BB275C" w14:textId="77777777" w:rsidTr="004F5219">
        <w:trPr>
          <w:trHeight w:hRule="exact" w:val="680"/>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7B3C3D7F" w14:textId="0A4F9201" w:rsidR="00067AB9" w:rsidRPr="00CA6CC2" w:rsidRDefault="0079065A" w:rsidP="00A13FE6">
            <w:pPr>
              <w:autoSpaceDE w:val="0"/>
              <w:autoSpaceDN w:val="0"/>
              <w:spacing w:before="208" w:after="0" w:line="254" w:lineRule="exact"/>
              <w:jc w:val="center"/>
              <w:rPr>
                <w:rFonts w:ascii="Book Antiqua" w:hAnsi="Book Antiqua"/>
              </w:rPr>
            </w:pPr>
            <w:r>
              <w:rPr>
                <w:rFonts w:ascii="Book Antiqua" w:eastAsia="CIDFont+F2" w:hAnsi="Book Antiqua"/>
                <w:color w:val="000000"/>
              </w:rPr>
              <w:lastRenderedPageBreak/>
              <w:t>9</w:t>
            </w:r>
          </w:p>
        </w:tc>
        <w:tc>
          <w:tcPr>
            <w:tcW w:w="6520"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51103589" w14:textId="77777777" w:rsidR="00067AB9" w:rsidRPr="00CA6CC2" w:rsidRDefault="00067AB9" w:rsidP="00402246">
            <w:pPr>
              <w:autoSpaceDE w:val="0"/>
              <w:autoSpaceDN w:val="0"/>
              <w:spacing w:after="0" w:line="268" w:lineRule="exact"/>
              <w:ind w:left="28" w:right="129"/>
              <w:jc w:val="both"/>
              <w:rPr>
                <w:rFonts w:ascii="Book Antiqua" w:hAnsi="Book Antiqua"/>
              </w:rPr>
            </w:pPr>
            <w:r w:rsidRPr="00CA6CC2">
              <w:rPr>
                <w:rFonts w:ascii="Book Antiqua" w:eastAsia="CIDFont+F2" w:hAnsi="Book Antiqua"/>
                <w:color w:val="000000"/>
              </w:rPr>
              <w:t xml:space="preserve">Details of documents </w:t>
            </w:r>
            <w:r w:rsidRPr="00402246">
              <w:rPr>
                <w:rFonts w:ascii="Book Antiqua" w:hAnsi="Book Antiqua" w:cs="Arial"/>
                <w:bCs/>
              </w:rPr>
              <w:t>furnished</w:t>
            </w:r>
            <w:r w:rsidRPr="00CA6CC2">
              <w:rPr>
                <w:rFonts w:ascii="Book Antiqua" w:eastAsia="CIDFont+F2" w:hAnsi="Book Antiqua"/>
                <w:color w:val="000000"/>
              </w:rPr>
              <w:t xml:space="preserve"> in the Bid, in support of the aforesaid data/details/information</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75E2B809" w14:textId="77777777" w:rsidR="00067AB9" w:rsidRPr="00CA6CC2" w:rsidRDefault="00067AB9" w:rsidP="00A13FE6">
            <w:pPr>
              <w:rPr>
                <w:rFonts w:ascii="Book Antiqua" w:hAnsi="Book Antiqua"/>
              </w:rPr>
            </w:pPr>
          </w:p>
        </w:tc>
      </w:tr>
      <w:tr w:rsidR="004F5219" w:rsidRPr="00CA6CC2" w14:paraId="59EE5E1A" w14:textId="77777777" w:rsidTr="0079065A">
        <w:trPr>
          <w:trHeight w:hRule="exact" w:val="1023"/>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5D48C22D" w14:textId="1A54B7AC" w:rsidR="004F5219" w:rsidRPr="00CA6CC2" w:rsidRDefault="004F5219" w:rsidP="00A13FE6">
            <w:pPr>
              <w:autoSpaceDE w:val="0"/>
              <w:autoSpaceDN w:val="0"/>
              <w:spacing w:before="208" w:after="0" w:line="254" w:lineRule="exact"/>
              <w:jc w:val="center"/>
              <w:rPr>
                <w:rFonts w:ascii="Book Antiqua" w:eastAsia="CIDFont+F2" w:hAnsi="Book Antiqua"/>
                <w:color w:val="000000"/>
              </w:rPr>
            </w:pPr>
            <w:r>
              <w:rPr>
                <w:rFonts w:ascii="Book Antiqua" w:eastAsia="CIDFont+F2" w:hAnsi="Book Antiqua"/>
                <w:color w:val="000000"/>
              </w:rPr>
              <w:t>1</w:t>
            </w:r>
            <w:r w:rsidR="0079065A">
              <w:rPr>
                <w:rFonts w:ascii="Book Antiqua" w:eastAsia="CIDFont+F2" w:hAnsi="Book Antiqua"/>
                <w:color w:val="000000"/>
              </w:rPr>
              <w:t>0</w:t>
            </w:r>
          </w:p>
        </w:tc>
        <w:tc>
          <w:tcPr>
            <w:tcW w:w="6520"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119E2876" w14:textId="77777777" w:rsidR="004F5219" w:rsidRDefault="00F41BB8" w:rsidP="00616EA4">
            <w:pPr>
              <w:autoSpaceDE w:val="0"/>
              <w:autoSpaceDN w:val="0"/>
              <w:spacing w:after="0" w:line="268" w:lineRule="exact"/>
              <w:ind w:left="28" w:right="129"/>
              <w:jc w:val="both"/>
              <w:rPr>
                <w:rFonts w:ascii="Book Antiqua" w:hAnsi="Book Antiqua" w:cs="Arial"/>
                <w:bCs/>
              </w:rPr>
            </w:pPr>
            <w:r>
              <w:rPr>
                <w:rFonts w:ascii="Book Antiqua" w:hAnsi="Book Antiqua" w:cs="Arial"/>
                <w:bCs/>
              </w:rPr>
              <w:t xml:space="preserve">Whether the </w:t>
            </w:r>
            <w:r w:rsidRPr="00DE77AA">
              <w:rPr>
                <w:rFonts w:ascii="Book Antiqua" w:hAnsi="Book Antiqua" w:cs="Arial"/>
                <w:bCs/>
              </w:rPr>
              <w:t xml:space="preserve">Parent/Principal/ Group Company of the bidder meet qualification requirements mentioned at para 3.1 </w:t>
            </w:r>
            <w:r>
              <w:rPr>
                <w:rFonts w:ascii="Book Antiqua" w:hAnsi="Book Antiqua" w:cs="Arial"/>
                <w:bCs/>
              </w:rPr>
              <w:t>of Annexure-A(BDS)</w:t>
            </w:r>
            <w:r w:rsidRPr="00DE77AA">
              <w:rPr>
                <w:rFonts w:ascii="Book Antiqua" w:hAnsi="Book Antiqua" w:cs="Arial"/>
                <w:bCs/>
              </w:rPr>
              <w:t>.</w:t>
            </w:r>
          </w:p>
          <w:p w14:paraId="4B4E2452" w14:textId="3D77FA21" w:rsidR="00F41BB8" w:rsidRPr="002666A2" w:rsidRDefault="00F41BB8" w:rsidP="006206F5">
            <w:pPr>
              <w:autoSpaceDE w:val="0"/>
              <w:autoSpaceDN w:val="0"/>
              <w:spacing w:after="0" w:line="268" w:lineRule="exact"/>
              <w:ind w:left="28" w:right="135"/>
              <w:jc w:val="both"/>
              <w:rPr>
                <w:rFonts w:ascii="Book Antiqua" w:eastAsia="CIDFont+F2" w:hAnsi="Book Antiqua"/>
                <w:b/>
                <w:color w:val="000000"/>
              </w:rPr>
            </w:pP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269432C6" w14:textId="77777777" w:rsidR="00F41BB8" w:rsidRPr="003D57FA" w:rsidRDefault="00F41BB8" w:rsidP="00F41BB8">
            <w:pPr>
              <w:pStyle w:val="ListParagraph"/>
              <w:numPr>
                <w:ilvl w:val="0"/>
                <w:numId w:val="13"/>
              </w:numPr>
              <w:rPr>
                <w:rFonts w:ascii="Book Antiqua" w:hAnsi="Book Antiqua"/>
              </w:rPr>
            </w:pPr>
            <w:r w:rsidRPr="003D57FA">
              <w:rPr>
                <w:rFonts w:ascii="Book Antiqua" w:eastAsia="CIDFont+F2" w:hAnsi="Book Antiqua"/>
                <w:color w:val="000000"/>
              </w:rPr>
              <w:t>YES</w:t>
            </w:r>
          </w:p>
          <w:p w14:paraId="1E6C9000" w14:textId="77777777" w:rsidR="00F41BB8" w:rsidRPr="003D57FA" w:rsidRDefault="00F41BB8" w:rsidP="00F41BB8">
            <w:pPr>
              <w:pStyle w:val="ListParagraph"/>
              <w:rPr>
                <w:rFonts w:ascii="Book Antiqua" w:hAnsi="Book Antiqua"/>
              </w:rPr>
            </w:pPr>
          </w:p>
          <w:p w14:paraId="0FD42DD1" w14:textId="45DD2113" w:rsidR="004F5219" w:rsidRPr="00F41BB8" w:rsidRDefault="00F41BB8" w:rsidP="00F41BB8">
            <w:pPr>
              <w:pStyle w:val="ListParagraph"/>
              <w:numPr>
                <w:ilvl w:val="0"/>
                <w:numId w:val="13"/>
              </w:numPr>
              <w:rPr>
                <w:rFonts w:ascii="Book Antiqua" w:hAnsi="Book Antiqua"/>
              </w:rPr>
            </w:pPr>
            <w:r w:rsidRPr="00F41BB8">
              <w:rPr>
                <w:rFonts w:ascii="Book Antiqua" w:eastAsia="CIDFont+F2" w:hAnsi="Book Antiqua"/>
                <w:color w:val="000000"/>
              </w:rPr>
              <w:t>NO</w:t>
            </w:r>
          </w:p>
        </w:tc>
      </w:tr>
      <w:tr w:rsidR="0079065A" w:rsidRPr="00CA6CC2" w14:paraId="4999F492" w14:textId="77777777" w:rsidTr="0079065A">
        <w:trPr>
          <w:trHeight w:hRule="exact" w:val="1137"/>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730E84C1" w14:textId="4A1EFC51" w:rsidR="0079065A" w:rsidRDefault="0079065A" w:rsidP="00A13FE6">
            <w:pPr>
              <w:autoSpaceDE w:val="0"/>
              <w:autoSpaceDN w:val="0"/>
              <w:spacing w:before="208" w:after="0" w:line="254" w:lineRule="exact"/>
              <w:jc w:val="center"/>
              <w:rPr>
                <w:rFonts w:ascii="Book Antiqua" w:eastAsia="CIDFont+F2" w:hAnsi="Book Antiqua"/>
                <w:color w:val="000000"/>
              </w:rPr>
            </w:pPr>
            <w:r>
              <w:rPr>
                <w:rFonts w:ascii="Book Antiqua" w:eastAsia="CIDFont+F2" w:hAnsi="Book Antiqua"/>
                <w:color w:val="000000"/>
              </w:rPr>
              <w:t>11.</w:t>
            </w:r>
          </w:p>
        </w:tc>
        <w:tc>
          <w:tcPr>
            <w:tcW w:w="6520"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0F07DCA6" w14:textId="66FAAAB5" w:rsidR="0079065A" w:rsidRPr="0079065A" w:rsidRDefault="0079065A" w:rsidP="00616EA4">
            <w:pPr>
              <w:autoSpaceDE w:val="0"/>
              <w:autoSpaceDN w:val="0"/>
              <w:spacing w:after="0" w:line="268" w:lineRule="exact"/>
              <w:ind w:left="28" w:right="129"/>
              <w:jc w:val="both"/>
              <w:rPr>
                <w:rFonts w:ascii="Book Antiqua" w:hAnsi="Book Antiqua" w:cs="Arial"/>
                <w:bCs/>
              </w:rPr>
            </w:pPr>
            <w:r>
              <w:rPr>
                <w:rFonts w:ascii="Book Antiqua" w:hAnsi="Book Antiqua" w:cs="Arial"/>
                <w:bCs/>
              </w:rPr>
              <w:t xml:space="preserve">Whether the </w:t>
            </w:r>
            <w:r w:rsidRPr="0079065A">
              <w:rPr>
                <w:rFonts w:ascii="Book Antiqua" w:hAnsi="Book Antiqua" w:cs="Arial"/>
                <w:bCs/>
              </w:rPr>
              <w:t xml:space="preserve">details of experience of Parent/Principal/ Group Company </w:t>
            </w:r>
            <w:r>
              <w:rPr>
                <w:rFonts w:ascii="Book Antiqua" w:hAnsi="Book Antiqua" w:cs="Arial"/>
                <w:bCs/>
              </w:rPr>
              <w:t>is</w:t>
            </w:r>
            <w:r w:rsidRPr="0079065A">
              <w:rPr>
                <w:rFonts w:ascii="Book Antiqua" w:hAnsi="Book Antiqua" w:cs="Arial"/>
                <w:bCs/>
              </w:rPr>
              <w:t xml:space="preserve"> provided in appropriate format</w:t>
            </w:r>
            <w:r>
              <w:rPr>
                <w:rFonts w:ascii="Book Antiqua" w:hAnsi="Book Antiqua" w:cs="Arial"/>
                <w:bCs/>
              </w:rPr>
              <w:t xml:space="preserve"> (Format-A/Format-B)</w:t>
            </w:r>
            <w:r w:rsidRPr="0079065A">
              <w:rPr>
                <w:rFonts w:ascii="Book Antiqua" w:hAnsi="Book Antiqua" w:cs="Arial"/>
                <w:bCs/>
              </w:rPr>
              <w:t xml:space="preserve"> given above</w:t>
            </w:r>
            <w:r>
              <w:rPr>
                <w:rFonts w:ascii="Book Antiqua" w:hAnsi="Book Antiqua" w:cs="Arial"/>
                <w:bCs/>
              </w:rPr>
              <w:t>.</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06CA7DE2" w14:textId="77777777" w:rsidR="0079065A" w:rsidRPr="003D57FA" w:rsidRDefault="0079065A" w:rsidP="0079065A">
            <w:pPr>
              <w:pStyle w:val="ListParagraph"/>
              <w:numPr>
                <w:ilvl w:val="0"/>
                <w:numId w:val="13"/>
              </w:numPr>
              <w:rPr>
                <w:rFonts w:ascii="Book Antiqua" w:hAnsi="Book Antiqua"/>
              </w:rPr>
            </w:pPr>
            <w:r w:rsidRPr="003D57FA">
              <w:rPr>
                <w:rFonts w:ascii="Book Antiqua" w:eastAsia="CIDFont+F2" w:hAnsi="Book Antiqua"/>
                <w:color w:val="000000"/>
              </w:rPr>
              <w:t>YES</w:t>
            </w:r>
          </w:p>
          <w:p w14:paraId="214BFA81" w14:textId="77777777" w:rsidR="0079065A" w:rsidRPr="003D57FA" w:rsidRDefault="0079065A" w:rsidP="0079065A">
            <w:pPr>
              <w:pStyle w:val="ListParagraph"/>
              <w:rPr>
                <w:rFonts w:ascii="Book Antiqua" w:hAnsi="Book Antiqua"/>
              </w:rPr>
            </w:pPr>
          </w:p>
          <w:p w14:paraId="3BA87B96" w14:textId="7AD5F190" w:rsidR="0079065A" w:rsidRPr="003D57FA" w:rsidRDefault="0079065A" w:rsidP="0079065A">
            <w:pPr>
              <w:pStyle w:val="ListParagraph"/>
              <w:numPr>
                <w:ilvl w:val="0"/>
                <w:numId w:val="13"/>
              </w:numPr>
              <w:rPr>
                <w:rFonts w:ascii="Book Antiqua" w:eastAsia="CIDFont+F2" w:hAnsi="Book Antiqua"/>
                <w:color w:val="000000"/>
              </w:rPr>
            </w:pPr>
            <w:r w:rsidRPr="00F41BB8">
              <w:rPr>
                <w:rFonts w:ascii="Book Antiqua" w:eastAsia="CIDFont+F2" w:hAnsi="Book Antiqua"/>
                <w:color w:val="000000"/>
              </w:rPr>
              <w:t>NO</w:t>
            </w:r>
          </w:p>
        </w:tc>
      </w:tr>
      <w:tr w:rsidR="00474BCE" w:rsidRPr="00CA6CC2" w14:paraId="0EE57325" w14:textId="77777777" w:rsidTr="002838A5">
        <w:trPr>
          <w:trHeight w:hRule="exact" w:val="1716"/>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5FA2A075" w14:textId="3CCE74DB" w:rsidR="00474BCE" w:rsidRDefault="00474BCE" w:rsidP="00A13FE6">
            <w:pPr>
              <w:autoSpaceDE w:val="0"/>
              <w:autoSpaceDN w:val="0"/>
              <w:spacing w:before="208" w:after="0" w:line="254" w:lineRule="exact"/>
              <w:jc w:val="center"/>
              <w:rPr>
                <w:rFonts w:ascii="Book Antiqua" w:eastAsia="CIDFont+F2" w:hAnsi="Book Antiqua"/>
                <w:color w:val="000000"/>
              </w:rPr>
            </w:pPr>
            <w:r>
              <w:rPr>
                <w:rFonts w:ascii="Book Antiqua" w:eastAsia="CIDFont+F2" w:hAnsi="Book Antiqua"/>
                <w:color w:val="000000"/>
              </w:rPr>
              <w:t>1</w:t>
            </w:r>
            <w:r w:rsidR="0079065A">
              <w:rPr>
                <w:rFonts w:ascii="Book Antiqua" w:eastAsia="CIDFont+F2" w:hAnsi="Book Antiqua"/>
                <w:color w:val="000000"/>
              </w:rPr>
              <w:t>2</w:t>
            </w:r>
          </w:p>
        </w:tc>
        <w:tc>
          <w:tcPr>
            <w:tcW w:w="6520"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2547020C" w14:textId="65ED8CC8" w:rsidR="005D3A1D" w:rsidRPr="00DE77AA" w:rsidRDefault="005D3A1D" w:rsidP="00402246">
            <w:pPr>
              <w:autoSpaceDE w:val="0"/>
              <w:autoSpaceDN w:val="0"/>
              <w:spacing w:after="0" w:line="268" w:lineRule="exact"/>
              <w:ind w:left="28" w:right="129"/>
              <w:jc w:val="both"/>
              <w:rPr>
                <w:rFonts w:ascii="Book Antiqua" w:hAnsi="Book Antiqua" w:cs="Arial"/>
                <w:bCs/>
              </w:rPr>
            </w:pPr>
            <w:r>
              <w:rPr>
                <w:rFonts w:ascii="Book Antiqua" w:hAnsi="Book Antiqua"/>
                <w:bCs/>
              </w:rPr>
              <w:t xml:space="preserve">Whether the bidder </w:t>
            </w:r>
            <w:r w:rsidRPr="00402246">
              <w:rPr>
                <w:rFonts w:ascii="Book Antiqua" w:hAnsi="Book Antiqua" w:cs="Arial"/>
                <w:bCs/>
              </w:rPr>
              <w:t>have</w:t>
            </w:r>
            <w:r>
              <w:rPr>
                <w:rFonts w:ascii="Book Antiqua" w:hAnsi="Book Antiqua"/>
                <w:bCs/>
              </w:rPr>
              <w:t xml:space="preserve"> submitted</w:t>
            </w:r>
            <w:r w:rsidR="002838A5">
              <w:rPr>
                <w:rFonts w:ascii="Book Antiqua" w:hAnsi="Book Antiqua"/>
                <w:bCs/>
              </w:rPr>
              <w:t xml:space="preserve"> </w:t>
            </w:r>
            <w:proofErr w:type="spellStart"/>
            <w:r w:rsidR="002838A5">
              <w:rPr>
                <w:rFonts w:ascii="Book Antiqua" w:hAnsi="Book Antiqua"/>
                <w:bCs/>
              </w:rPr>
              <w:t>alongwith</w:t>
            </w:r>
            <w:proofErr w:type="spellEnd"/>
            <w:r w:rsidR="002838A5">
              <w:rPr>
                <w:rFonts w:ascii="Book Antiqua" w:hAnsi="Book Antiqua"/>
                <w:bCs/>
              </w:rPr>
              <w:t xml:space="preserve"> the bid</w:t>
            </w:r>
            <w:r>
              <w:rPr>
                <w:rFonts w:ascii="Book Antiqua" w:hAnsi="Book Antiqua"/>
                <w:bCs/>
              </w:rPr>
              <w:t xml:space="preserve"> a</w:t>
            </w:r>
            <w:r w:rsidRPr="00DE77AA">
              <w:rPr>
                <w:rFonts w:ascii="Book Antiqua" w:hAnsi="Book Antiqua"/>
                <w:bCs/>
              </w:rPr>
              <w:t xml:space="preserve"> legally enforceable undertaking (jointly with the Parent/Principal/ Group Company) to guarantee quality, timely supply, commissioning, performance and warranty obligations as specified for the equipment(s).</w:t>
            </w:r>
          </w:p>
          <w:p w14:paraId="7CF2A10F" w14:textId="77777777" w:rsidR="00474BCE" w:rsidRDefault="00474BCE" w:rsidP="00A13FE6">
            <w:pPr>
              <w:autoSpaceDE w:val="0"/>
              <w:autoSpaceDN w:val="0"/>
              <w:spacing w:after="0" w:line="268" w:lineRule="exact"/>
              <w:ind w:left="28" w:right="720"/>
              <w:rPr>
                <w:rFonts w:ascii="Book Antiqua" w:hAnsi="Book Antiqua" w:cs="Arial"/>
                <w:bCs/>
              </w:rPr>
            </w:pP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0102AFA0" w14:textId="77777777" w:rsidR="005D3A1D" w:rsidRPr="003D57FA" w:rsidRDefault="005D3A1D" w:rsidP="005D3A1D">
            <w:pPr>
              <w:pStyle w:val="ListParagraph"/>
              <w:numPr>
                <w:ilvl w:val="0"/>
                <w:numId w:val="13"/>
              </w:numPr>
              <w:rPr>
                <w:rFonts w:ascii="Book Antiqua" w:hAnsi="Book Antiqua"/>
              </w:rPr>
            </w:pPr>
            <w:r w:rsidRPr="003D57FA">
              <w:rPr>
                <w:rFonts w:ascii="Book Antiqua" w:eastAsia="CIDFont+F2" w:hAnsi="Book Antiqua"/>
                <w:color w:val="000000"/>
              </w:rPr>
              <w:t>YES</w:t>
            </w:r>
          </w:p>
          <w:p w14:paraId="5F184B2A" w14:textId="77777777" w:rsidR="005D3A1D" w:rsidRPr="003D57FA" w:rsidRDefault="005D3A1D" w:rsidP="005D3A1D">
            <w:pPr>
              <w:pStyle w:val="ListParagraph"/>
              <w:rPr>
                <w:rFonts w:ascii="Book Antiqua" w:hAnsi="Book Antiqua"/>
              </w:rPr>
            </w:pPr>
          </w:p>
          <w:p w14:paraId="0319C69F" w14:textId="42087362" w:rsidR="00474BCE" w:rsidRPr="003D57FA" w:rsidRDefault="005D3A1D" w:rsidP="005D3A1D">
            <w:pPr>
              <w:pStyle w:val="ListParagraph"/>
              <w:numPr>
                <w:ilvl w:val="0"/>
                <w:numId w:val="13"/>
              </w:numPr>
              <w:rPr>
                <w:rFonts w:ascii="Book Antiqua" w:eastAsia="CIDFont+F2" w:hAnsi="Book Antiqua"/>
                <w:color w:val="000000"/>
              </w:rPr>
            </w:pPr>
            <w:r w:rsidRPr="00F41BB8">
              <w:rPr>
                <w:rFonts w:ascii="Book Antiqua" w:eastAsia="CIDFont+F2" w:hAnsi="Book Antiqua"/>
                <w:color w:val="000000"/>
              </w:rPr>
              <w:t>NO</w:t>
            </w:r>
          </w:p>
        </w:tc>
      </w:tr>
      <w:tr w:rsidR="002838A5" w:rsidRPr="00CA6CC2" w14:paraId="2374A47A" w14:textId="77777777" w:rsidTr="00031A88">
        <w:trPr>
          <w:trHeight w:hRule="exact" w:val="1716"/>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61AF787C" w14:textId="2811DCCE" w:rsidR="002838A5" w:rsidRDefault="002838A5" w:rsidP="00A13FE6">
            <w:pPr>
              <w:autoSpaceDE w:val="0"/>
              <w:autoSpaceDN w:val="0"/>
              <w:spacing w:before="208" w:after="0" w:line="254" w:lineRule="exact"/>
              <w:jc w:val="center"/>
              <w:rPr>
                <w:rFonts w:ascii="Book Antiqua" w:eastAsia="CIDFont+F2" w:hAnsi="Book Antiqua"/>
                <w:color w:val="000000"/>
              </w:rPr>
            </w:pPr>
            <w:r>
              <w:rPr>
                <w:rFonts w:ascii="Book Antiqua" w:eastAsia="CIDFont+F2" w:hAnsi="Book Antiqua"/>
                <w:color w:val="000000"/>
              </w:rPr>
              <w:t>13.</w:t>
            </w:r>
          </w:p>
        </w:tc>
        <w:tc>
          <w:tcPr>
            <w:tcW w:w="6520"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23AE1B32" w14:textId="3BC1E68A" w:rsidR="002838A5" w:rsidRDefault="002838A5" w:rsidP="00402246">
            <w:pPr>
              <w:autoSpaceDE w:val="0"/>
              <w:autoSpaceDN w:val="0"/>
              <w:spacing w:after="0" w:line="268" w:lineRule="exact"/>
              <w:ind w:left="28" w:right="129"/>
              <w:jc w:val="both"/>
              <w:rPr>
                <w:rFonts w:ascii="Book Antiqua" w:hAnsi="Book Antiqua"/>
                <w:bCs/>
              </w:rPr>
            </w:pPr>
            <w:r>
              <w:rPr>
                <w:rFonts w:ascii="Book Antiqua" w:hAnsi="Book Antiqua"/>
                <w:bCs/>
              </w:rPr>
              <w:t xml:space="preserve">Whether the </w:t>
            </w:r>
            <w:r w:rsidRPr="00DE77AA">
              <w:rPr>
                <w:rFonts w:ascii="Book Antiqua" w:eastAsia="SimSun" w:hAnsi="Book Antiqua"/>
                <w:bCs/>
              </w:rPr>
              <w:t>Parent/Principal Company have maintained an equity participation of at least 51% in the bidder Company 7 (Seven) days prior to originally scheduled last date of bid submission (soft copy) mentioned above</w:t>
            </w:r>
            <w:r>
              <w:rPr>
                <w:rFonts w:ascii="Book Antiqua" w:eastAsia="SimSun" w:hAnsi="Book Antiqua"/>
                <w:bCs/>
              </w:rPr>
              <w:t>.</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33F38DE6" w14:textId="77777777" w:rsidR="002838A5" w:rsidRPr="003D57FA" w:rsidRDefault="002838A5" w:rsidP="002838A5">
            <w:pPr>
              <w:pStyle w:val="ListParagraph"/>
              <w:numPr>
                <w:ilvl w:val="0"/>
                <w:numId w:val="13"/>
              </w:numPr>
              <w:rPr>
                <w:rFonts w:ascii="Book Antiqua" w:hAnsi="Book Antiqua"/>
              </w:rPr>
            </w:pPr>
            <w:r w:rsidRPr="003D57FA">
              <w:rPr>
                <w:rFonts w:ascii="Book Antiqua" w:eastAsia="CIDFont+F2" w:hAnsi="Book Antiqua"/>
                <w:color w:val="000000"/>
              </w:rPr>
              <w:t>YES</w:t>
            </w:r>
          </w:p>
          <w:p w14:paraId="21976EBF" w14:textId="77777777" w:rsidR="002838A5" w:rsidRPr="003D57FA" w:rsidRDefault="002838A5" w:rsidP="002838A5">
            <w:pPr>
              <w:pStyle w:val="ListParagraph"/>
              <w:rPr>
                <w:rFonts w:ascii="Book Antiqua" w:hAnsi="Book Antiqua"/>
              </w:rPr>
            </w:pPr>
          </w:p>
          <w:p w14:paraId="69560116" w14:textId="49806616" w:rsidR="002838A5" w:rsidRPr="003D57FA" w:rsidRDefault="002838A5" w:rsidP="002838A5">
            <w:pPr>
              <w:pStyle w:val="ListParagraph"/>
              <w:numPr>
                <w:ilvl w:val="0"/>
                <w:numId w:val="13"/>
              </w:numPr>
              <w:rPr>
                <w:rFonts w:ascii="Book Antiqua" w:eastAsia="CIDFont+F2" w:hAnsi="Book Antiqua"/>
                <w:color w:val="000000"/>
              </w:rPr>
            </w:pPr>
            <w:r w:rsidRPr="00F41BB8">
              <w:rPr>
                <w:rFonts w:ascii="Book Antiqua" w:eastAsia="CIDFont+F2" w:hAnsi="Book Antiqua"/>
                <w:color w:val="000000"/>
              </w:rPr>
              <w:t>NO</w:t>
            </w:r>
          </w:p>
        </w:tc>
      </w:tr>
      <w:tr w:rsidR="00031A88" w:rsidRPr="00CA6CC2" w14:paraId="62496E2D" w14:textId="77777777" w:rsidTr="007F34BE">
        <w:trPr>
          <w:trHeight w:hRule="exact" w:val="1866"/>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2B1C2382" w14:textId="4FD2FFC3" w:rsidR="00031A88" w:rsidRDefault="00031A88" w:rsidP="00A13FE6">
            <w:pPr>
              <w:autoSpaceDE w:val="0"/>
              <w:autoSpaceDN w:val="0"/>
              <w:spacing w:before="208" w:after="0" w:line="254" w:lineRule="exact"/>
              <w:jc w:val="center"/>
              <w:rPr>
                <w:rFonts w:ascii="Book Antiqua" w:eastAsia="CIDFont+F2" w:hAnsi="Book Antiqua"/>
                <w:color w:val="000000"/>
              </w:rPr>
            </w:pPr>
            <w:r>
              <w:rPr>
                <w:rFonts w:ascii="Book Antiqua" w:eastAsia="CIDFont+F2" w:hAnsi="Book Antiqua"/>
                <w:color w:val="000000"/>
              </w:rPr>
              <w:t>14</w:t>
            </w:r>
          </w:p>
        </w:tc>
        <w:tc>
          <w:tcPr>
            <w:tcW w:w="6520"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718AFF2D" w14:textId="2B743453" w:rsidR="00031A88" w:rsidRDefault="00031A88" w:rsidP="00402246">
            <w:pPr>
              <w:autoSpaceDE w:val="0"/>
              <w:autoSpaceDN w:val="0"/>
              <w:spacing w:after="0" w:line="268" w:lineRule="exact"/>
              <w:ind w:left="28" w:right="129"/>
              <w:jc w:val="both"/>
              <w:rPr>
                <w:rFonts w:ascii="Book Antiqua" w:hAnsi="Book Antiqua"/>
                <w:bCs/>
              </w:rPr>
            </w:pPr>
            <w:r>
              <w:rPr>
                <w:rFonts w:ascii="Book Antiqua" w:hAnsi="Book Antiqua"/>
                <w:bCs/>
              </w:rPr>
              <w:t xml:space="preserve">Whether the </w:t>
            </w:r>
            <w:r>
              <w:rPr>
                <w:rFonts w:ascii="Book Antiqua" w:eastAsia="SimSun" w:hAnsi="Book Antiqua"/>
                <w:bCs/>
              </w:rPr>
              <w:t>Bidder</w:t>
            </w:r>
            <w:r w:rsidRPr="00DE77AA">
              <w:rPr>
                <w:rFonts w:ascii="Book Antiqua" w:eastAsia="SimSun" w:hAnsi="Book Antiqua"/>
                <w:bCs/>
              </w:rPr>
              <w:t xml:space="preserve"> and the Group Company have a common source of control, directly or indirectly, so as to exercise a minimum equity participation of 26% or appoint more than 50% of members of Board of Directors in the Group Company 7 (Seven) days prior to originally scheduled last date of bid submission (soft copy) mentioned above.</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595AA217" w14:textId="77777777" w:rsidR="00031A88" w:rsidRPr="003D57FA" w:rsidRDefault="00031A88" w:rsidP="00031A88">
            <w:pPr>
              <w:pStyle w:val="ListParagraph"/>
              <w:numPr>
                <w:ilvl w:val="0"/>
                <w:numId w:val="13"/>
              </w:numPr>
              <w:rPr>
                <w:rFonts w:ascii="Book Antiqua" w:hAnsi="Book Antiqua"/>
              </w:rPr>
            </w:pPr>
            <w:r w:rsidRPr="003D57FA">
              <w:rPr>
                <w:rFonts w:ascii="Book Antiqua" w:eastAsia="CIDFont+F2" w:hAnsi="Book Antiqua"/>
                <w:color w:val="000000"/>
              </w:rPr>
              <w:t>YES</w:t>
            </w:r>
          </w:p>
          <w:p w14:paraId="0509364F" w14:textId="77777777" w:rsidR="00031A88" w:rsidRPr="003D57FA" w:rsidRDefault="00031A88" w:rsidP="00031A88">
            <w:pPr>
              <w:pStyle w:val="ListParagraph"/>
              <w:rPr>
                <w:rFonts w:ascii="Book Antiqua" w:hAnsi="Book Antiqua"/>
              </w:rPr>
            </w:pPr>
          </w:p>
          <w:p w14:paraId="7C6C5017" w14:textId="4D752208" w:rsidR="00031A88" w:rsidRPr="003D57FA" w:rsidRDefault="00031A88" w:rsidP="00031A88">
            <w:pPr>
              <w:pStyle w:val="ListParagraph"/>
              <w:numPr>
                <w:ilvl w:val="0"/>
                <w:numId w:val="13"/>
              </w:numPr>
              <w:rPr>
                <w:rFonts w:ascii="Book Antiqua" w:eastAsia="CIDFont+F2" w:hAnsi="Book Antiqua"/>
                <w:color w:val="000000"/>
              </w:rPr>
            </w:pPr>
            <w:r w:rsidRPr="00F41BB8">
              <w:rPr>
                <w:rFonts w:ascii="Book Antiqua" w:eastAsia="CIDFont+F2" w:hAnsi="Book Antiqua"/>
                <w:color w:val="000000"/>
              </w:rPr>
              <w:t>NO</w:t>
            </w:r>
          </w:p>
        </w:tc>
      </w:tr>
      <w:tr w:rsidR="007F34BE" w:rsidRPr="00CA6CC2" w14:paraId="2F339CEA" w14:textId="77777777" w:rsidTr="000727C3">
        <w:trPr>
          <w:trHeight w:hRule="exact" w:val="985"/>
        </w:trPr>
        <w:tc>
          <w:tcPr>
            <w:tcW w:w="1134" w:type="dxa"/>
            <w:tcBorders>
              <w:top w:val="single" w:sz="7" w:space="0" w:color="000000"/>
              <w:left w:val="single" w:sz="7" w:space="0" w:color="000000"/>
              <w:bottom w:val="single" w:sz="6" w:space="0" w:color="000000"/>
              <w:right w:val="single" w:sz="6" w:space="0" w:color="000000"/>
            </w:tcBorders>
            <w:tcMar>
              <w:left w:w="0" w:type="dxa"/>
              <w:right w:w="0" w:type="dxa"/>
            </w:tcMar>
          </w:tcPr>
          <w:p w14:paraId="1B82654E" w14:textId="31204BA4" w:rsidR="007F34BE" w:rsidRDefault="007F34BE" w:rsidP="007F34BE">
            <w:pPr>
              <w:autoSpaceDE w:val="0"/>
              <w:autoSpaceDN w:val="0"/>
              <w:spacing w:before="208" w:after="0" w:line="254" w:lineRule="exact"/>
              <w:jc w:val="center"/>
              <w:rPr>
                <w:rFonts w:ascii="Book Antiqua" w:eastAsia="CIDFont+F2" w:hAnsi="Book Antiqua"/>
                <w:color w:val="000000"/>
              </w:rPr>
            </w:pPr>
            <w:r>
              <w:rPr>
                <w:rFonts w:ascii="Book Antiqua" w:eastAsia="CIDFont+F2" w:hAnsi="Book Antiqua"/>
                <w:color w:val="000000"/>
              </w:rPr>
              <w:t>15.</w:t>
            </w:r>
          </w:p>
        </w:tc>
        <w:tc>
          <w:tcPr>
            <w:tcW w:w="6520" w:type="dxa"/>
            <w:gridSpan w:val="3"/>
            <w:tcBorders>
              <w:top w:val="single" w:sz="7" w:space="0" w:color="000000"/>
              <w:left w:val="single" w:sz="6" w:space="0" w:color="000000"/>
              <w:bottom w:val="single" w:sz="6" w:space="0" w:color="000000"/>
              <w:right w:val="single" w:sz="6" w:space="0" w:color="000000"/>
            </w:tcBorders>
            <w:tcMar>
              <w:left w:w="0" w:type="dxa"/>
              <w:right w:w="0" w:type="dxa"/>
            </w:tcMar>
          </w:tcPr>
          <w:p w14:paraId="74752BA9" w14:textId="244B422C" w:rsidR="007F34BE" w:rsidRDefault="007F34BE" w:rsidP="007F34BE">
            <w:pPr>
              <w:autoSpaceDE w:val="0"/>
              <w:autoSpaceDN w:val="0"/>
              <w:spacing w:after="0" w:line="268" w:lineRule="exact"/>
              <w:ind w:left="28" w:right="129"/>
              <w:jc w:val="both"/>
              <w:rPr>
                <w:rFonts w:ascii="Book Antiqua" w:hAnsi="Book Antiqua"/>
                <w:bCs/>
              </w:rPr>
            </w:pPr>
            <w:r w:rsidRPr="00CA6CC2">
              <w:rPr>
                <w:rFonts w:ascii="Book Antiqua" w:eastAsia="CIDFont+F2" w:hAnsi="Book Antiqua"/>
                <w:color w:val="000000"/>
              </w:rPr>
              <w:t xml:space="preserve">Details of documents </w:t>
            </w:r>
            <w:r w:rsidRPr="00402246">
              <w:rPr>
                <w:rFonts w:ascii="Book Antiqua" w:hAnsi="Book Antiqua" w:cs="Arial"/>
                <w:bCs/>
              </w:rPr>
              <w:t>furnished</w:t>
            </w:r>
            <w:r w:rsidRPr="00CA6CC2">
              <w:rPr>
                <w:rFonts w:ascii="Book Antiqua" w:eastAsia="CIDFont+F2" w:hAnsi="Book Antiqua"/>
                <w:color w:val="000000"/>
              </w:rPr>
              <w:t xml:space="preserve"> in the Bid, in support of the aforesaid data/details/information</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4E18F9CA" w14:textId="77777777" w:rsidR="007F34BE" w:rsidRPr="007F34BE" w:rsidRDefault="007F34BE" w:rsidP="007F34BE">
            <w:pPr>
              <w:rPr>
                <w:rFonts w:ascii="Book Antiqua" w:eastAsia="CIDFont+F2" w:hAnsi="Book Antiqua"/>
                <w:color w:val="000000"/>
              </w:rPr>
            </w:pPr>
          </w:p>
        </w:tc>
      </w:tr>
    </w:tbl>
    <w:p w14:paraId="3AC15F26" w14:textId="77777777" w:rsidR="00A3186F" w:rsidRPr="00CA6CC2" w:rsidRDefault="00A3186F">
      <w:pPr>
        <w:autoSpaceDE w:val="0"/>
        <w:autoSpaceDN w:val="0"/>
        <w:spacing w:after="70" w:line="220" w:lineRule="exact"/>
        <w:rPr>
          <w:rFonts w:ascii="Book Antiqua" w:hAnsi="Book Antiqua"/>
        </w:rPr>
      </w:pPr>
    </w:p>
    <w:p w14:paraId="3FCDD776" w14:textId="77777777" w:rsidR="00A3186F" w:rsidRDefault="00A3186F">
      <w:pPr>
        <w:autoSpaceDE w:val="0"/>
        <w:autoSpaceDN w:val="0"/>
        <w:spacing w:after="0" w:line="168" w:lineRule="exact"/>
        <w:rPr>
          <w:rFonts w:ascii="Book Antiqua" w:hAnsi="Book Antiqua"/>
        </w:rPr>
      </w:pPr>
    </w:p>
    <w:tbl>
      <w:tblPr>
        <w:tblW w:w="0" w:type="auto"/>
        <w:tblInd w:w="284" w:type="dxa"/>
        <w:tblLayout w:type="fixed"/>
        <w:tblLook w:val="04A0" w:firstRow="1" w:lastRow="0" w:firstColumn="1" w:lastColumn="0" w:noHBand="0" w:noVBand="1"/>
      </w:tblPr>
      <w:tblGrid>
        <w:gridCol w:w="600"/>
        <w:gridCol w:w="10260"/>
      </w:tblGrid>
      <w:tr w:rsidR="00A3186F" w:rsidRPr="00CA6CC2" w14:paraId="0FF44380" w14:textId="77777777" w:rsidTr="00B60284">
        <w:trPr>
          <w:trHeight w:hRule="exact" w:val="2605"/>
        </w:trPr>
        <w:tc>
          <w:tcPr>
            <w:tcW w:w="600" w:type="dxa"/>
            <w:tcMar>
              <w:left w:w="0" w:type="dxa"/>
              <w:right w:w="0" w:type="dxa"/>
            </w:tcMar>
          </w:tcPr>
          <w:p w14:paraId="56CF8F8D" w14:textId="77777777" w:rsidR="00A3186F" w:rsidRPr="00CA6CC2" w:rsidRDefault="00D72CBC">
            <w:pPr>
              <w:autoSpaceDE w:val="0"/>
              <w:autoSpaceDN w:val="0"/>
              <w:spacing w:before="110" w:after="0" w:line="506" w:lineRule="exact"/>
              <w:ind w:left="288" w:right="24"/>
              <w:jc w:val="right"/>
              <w:rPr>
                <w:rFonts w:ascii="Book Antiqua" w:hAnsi="Book Antiqua"/>
              </w:rPr>
            </w:pPr>
            <w:r w:rsidRPr="00CA6CC2">
              <w:rPr>
                <w:rFonts w:ascii="Book Antiqua" w:eastAsia="CIDFont+F1" w:hAnsi="Book Antiqua"/>
                <w:b/>
                <w:color w:val="000000"/>
              </w:rPr>
              <w:t xml:space="preserve">3.0 </w:t>
            </w:r>
            <w:r w:rsidRPr="00CA6CC2">
              <w:rPr>
                <w:rFonts w:ascii="Book Antiqua" w:hAnsi="Book Antiqua"/>
              </w:rPr>
              <w:br/>
            </w:r>
            <w:r w:rsidRPr="00CA6CC2">
              <w:rPr>
                <w:rFonts w:ascii="Book Antiqua" w:eastAsia="CIDFont+F1" w:hAnsi="Book Antiqua"/>
                <w:b/>
                <w:color w:val="000000"/>
                <w:w w:val="102"/>
              </w:rPr>
              <w:t>3.1</w:t>
            </w:r>
          </w:p>
          <w:p w14:paraId="73C2EB36" w14:textId="77777777" w:rsidR="00A3186F" w:rsidRPr="00CA6CC2" w:rsidRDefault="00D72CBC">
            <w:pPr>
              <w:autoSpaceDE w:val="0"/>
              <w:autoSpaceDN w:val="0"/>
              <w:spacing w:before="124" w:after="0" w:line="480" w:lineRule="exact"/>
              <w:ind w:left="288"/>
              <w:jc w:val="center"/>
              <w:rPr>
                <w:rFonts w:ascii="Book Antiqua" w:hAnsi="Book Antiqua"/>
              </w:rPr>
            </w:pPr>
            <w:r w:rsidRPr="00CA6CC2">
              <w:rPr>
                <w:rFonts w:ascii="Book Antiqua" w:eastAsia="CIDFont+F2" w:hAnsi="Book Antiqua"/>
                <w:color w:val="000000"/>
                <w:w w:val="102"/>
              </w:rPr>
              <w:t xml:space="preserve">a) </w:t>
            </w:r>
            <w:r w:rsidRPr="00CA6CC2">
              <w:rPr>
                <w:rFonts w:ascii="Book Antiqua" w:hAnsi="Book Antiqua"/>
              </w:rPr>
              <w:br/>
            </w:r>
            <w:r w:rsidRPr="00CA6CC2">
              <w:rPr>
                <w:rFonts w:ascii="Book Antiqua" w:eastAsia="CIDFont+F2" w:hAnsi="Book Antiqua"/>
                <w:color w:val="000000"/>
                <w:w w:val="102"/>
              </w:rPr>
              <w:t xml:space="preserve">b) </w:t>
            </w:r>
          </w:p>
        </w:tc>
        <w:tc>
          <w:tcPr>
            <w:tcW w:w="10260" w:type="dxa"/>
            <w:tcMar>
              <w:left w:w="0" w:type="dxa"/>
              <w:right w:w="0" w:type="dxa"/>
            </w:tcMar>
          </w:tcPr>
          <w:p w14:paraId="17C67267" w14:textId="77777777" w:rsidR="00A3186F" w:rsidRPr="00CA6CC2" w:rsidRDefault="00A3186F">
            <w:pPr>
              <w:autoSpaceDE w:val="0"/>
              <w:autoSpaceDN w:val="0"/>
              <w:spacing w:after="0" w:line="58" w:lineRule="exact"/>
              <w:rPr>
                <w:rFonts w:ascii="Book Antiqua" w:hAnsi="Book Antiqua"/>
              </w:rPr>
            </w:pPr>
          </w:p>
          <w:p w14:paraId="5E6121BD" w14:textId="77777777" w:rsidR="00A3186F" w:rsidRPr="00CA6CC2" w:rsidRDefault="00A3186F">
            <w:pPr>
              <w:autoSpaceDE w:val="0"/>
              <w:autoSpaceDN w:val="0"/>
              <w:spacing w:after="0" w:line="20" w:lineRule="exact"/>
              <w:rPr>
                <w:rFonts w:ascii="Book Antiqua" w:hAnsi="Book Antiqua"/>
              </w:rPr>
            </w:pPr>
          </w:p>
          <w:p w14:paraId="56456D99" w14:textId="77777777" w:rsidR="008D15E0" w:rsidRDefault="008D15E0">
            <w:pPr>
              <w:autoSpaceDE w:val="0"/>
              <w:autoSpaceDN w:val="0"/>
              <w:spacing w:after="0" w:line="254" w:lineRule="exact"/>
              <w:ind w:left="48"/>
              <w:rPr>
                <w:rFonts w:ascii="Book Antiqua" w:eastAsia="CIDFont+F1" w:hAnsi="Book Antiqua"/>
                <w:b/>
                <w:color w:val="000000"/>
              </w:rPr>
            </w:pPr>
          </w:p>
          <w:p w14:paraId="7410F9A3" w14:textId="5764EF84" w:rsidR="00A3186F" w:rsidRPr="00CA6CC2" w:rsidRDefault="00D72CBC">
            <w:pPr>
              <w:autoSpaceDE w:val="0"/>
              <w:autoSpaceDN w:val="0"/>
              <w:spacing w:after="0" w:line="254" w:lineRule="exact"/>
              <w:ind w:left="48"/>
              <w:rPr>
                <w:rFonts w:ascii="Book Antiqua" w:hAnsi="Book Antiqua"/>
              </w:rPr>
            </w:pPr>
            <w:r w:rsidRPr="00CA6CC2">
              <w:rPr>
                <w:rFonts w:ascii="Book Antiqua" w:eastAsia="CIDFont+F1" w:hAnsi="Book Antiqua"/>
                <w:b/>
                <w:color w:val="000000"/>
              </w:rPr>
              <w:t>FINANCIAL REQUIREMENTS {Reference para 4.0 of Annexure-A (BDS)</w:t>
            </w:r>
            <w:proofErr w:type="gramStart"/>
            <w:r w:rsidRPr="00CA6CC2">
              <w:rPr>
                <w:rFonts w:ascii="Book Antiqua" w:eastAsia="CIDFont+F1" w:hAnsi="Book Antiqua"/>
                <w:b/>
                <w:color w:val="000000"/>
              </w:rPr>
              <w:t>} :</w:t>
            </w:r>
            <w:proofErr w:type="gramEnd"/>
          </w:p>
          <w:p w14:paraId="4A45E02B" w14:textId="77777777" w:rsidR="00A3186F" w:rsidRPr="00CA6CC2" w:rsidRDefault="00D72CBC">
            <w:pPr>
              <w:autoSpaceDE w:val="0"/>
              <w:autoSpaceDN w:val="0"/>
              <w:spacing w:before="240" w:after="0" w:line="234" w:lineRule="exact"/>
              <w:ind w:left="48"/>
              <w:rPr>
                <w:rFonts w:ascii="Book Antiqua" w:hAnsi="Book Antiqua"/>
              </w:rPr>
            </w:pPr>
            <w:r w:rsidRPr="00CA6CC2">
              <w:rPr>
                <w:rFonts w:ascii="Book Antiqua" w:eastAsia="CIDFont+F1" w:hAnsi="Book Antiqua"/>
                <w:b/>
                <w:color w:val="000000"/>
                <w:w w:val="102"/>
              </w:rPr>
              <w:t xml:space="preserve">Financial Position </w:t>
            </w:r>
            <w:r w:rsidRPr="00CA6CC2">
              <w:rPr>
                <w:rFonts w:ascii="Book Antiqua" w:eastAsia="CIDFont+F4" w:hAnsi="Book Antiqua"/>
                <w:b/>
                <w:i/>
                <w:color w:val="000000"/>
                <w:w w:val="102"/>
              </w:rPr>
              <w:t>{Reference para 2.0 of Annexure-A (BDS)}</w:t>
            </w:r>
          </w:p>
          <w:p w14:paraId="75B5B87F" w14:textId="76037E36" w:rsidR="00A3186F" w:rsidRPr="00CA6CC2" w:rsidRDefault="00D72CBC">
            <w:pPr>
              <w:autoSpaceDE w:val="0"/>
              <w:autoSpaceDN w:val="0"/>
              <w:spacing w:before="394" w:after="0" w:line="234" w:lineRule="exact"/>
              <w:ind w:left="48"/>
              <w:rPr>
                <w:rFonts w:ascii="Book Antiqua" w:hAnsi="Book Antiqua"/>
              </w:rPr>
            </w:pPr>
            <w:r w:rsidRPr="00CA6CC2">
              <w:rPr>
                <w:rFonts w:ascii="Book Antiqua" w:eastAsia="CIDFont+F3" w:hAnsi="Book Antiqua"/>
                <w:i/>
                <w:color w:val="000000"/>
                <w:w w:val="102"/>
              </w:rPr>
              <w:t>Net Worth for last 3 financial year should be positive.</w:t>
            </w:r>
          </w:p>
          <w:p w14:paraId="1A7C66CC" w14:textId="1616EBDA" w:rsidR="00B60284" w:rsidRDefault="00F5370A" w:rsidP="00A61B44">
            <w:pPr>
              <w:autoSpaceDE w:val="0"/>
              <w:autoSpaceDN w:val="0"/>
              <w:spacing w:before="266" w:after="0" w:line="234" w:lineRule="exact"/>
              <w:ind w:left="104"/>
              <w:rPr>
                <w:rFonts w:ascii="Book Antiqua" w:eastAsia="CIDFont+F3" w:hAnsi="Book Antiqua"/>
                <w:i/>
                <w:color w:val="000000"/>
                <w:w w:val="102"/>
              </w:rPr>
            </w:pPr>
            <w:r w:rsidRPr="00F5370A">
              <w:rPr>
                <w:rFonts w:ascii="Book Antiqua" w:eastAsia="Batang" w:hAnsi="Book Antiqua" w:cs="Arial"/>
                <w:i/>
                <w:iCs/>
              </w:rPr>
              <w:t xml:space="preserve">Minimum Average Annual Turnover** (MAAT) of the bidder for best three years i.e. 36 months out of last five financial years as annualized should be not less than </w:t>
            </w:r>
            <w:r w:rsidRPr="00F5370A">
              <w:rPr>
                <w:rFonts w:ascii="Book Antiqua" w:eastAsia="Batang" w:hAnsi="Book Antiqua" w:cs="Arial"/>
                <w:b/>
                <w:bCs/>
                <w:i/>
                <w:iCs/>
              </w:rPr>
              <w:t>INR 341.47 Crores</w:t>
            </w:r>
            <w:r w:rsidRPr="00F5370A">
              <w:rPr>
                <w:rFonts w:ascii="Book Antiqua" w:eastAsia="Batang" w:hAnsi="Book Antiqua" w:cs="Arial"/>
                <w:i/>
                <w:iCs/>
              </w:rPr>
              <w:t xml:space="preserve"> or equivalent</w:t>
            </w:r>
            <w:r w:rsidR="00B60284" w:rsidRPr="00B60284">
              <w:rPr>
                <w:rFonts w:ascii="Book Antiqua" w:eastAsia="CIDFont+F3" w:hAnsi="Book Antiqua"/>
                <w:i/>
                <w:color w:val="000000"/>
                <w:w w:val="102"/>
              </w:rPr>
              <w:t xml:space="preserve">.   </w:t>
            </w:r>
          </w:p>
          <w:p w14:paraId="26972AB0" w14:textId="77777777" w:rsidR="00B60284" w:rsidRDefault="00B60284">
            <w:pPr>
              <w:autoSpaceDE w:val="0"/>
              <w:autoSpaceDN w:val="0"/>
              <w:spacing w:before="246" w:after="0" w:line="234" w:lineRule="exact"/>
              <w:jc w:val="center"/>
              <w:rPr>
                <w:rFonts w:ascii="Book Antiqua" w:eastAsia="CIDFont+F3" w:hAnsi="Book Antiqua"/>
                <w:i/>
                <w:color w:val="000000"/>
                <w:w w:val="102"/>
              </w:rPr>
            </w:pPr>
          </w:p>
          <w:p w14:paraId="5773C909" w14:textId="7E653970" w:rsidR="00A3186F" w:rsidRPr="00CA6CC2" w:rsidRDefault="00D72CBC">
            <w:pPr>
              <w:autoSpaceDE w:val="0"/>
              <w:autoSpaceDN w:val="0"/>
              <w:spacing w:before="246" w:after="0" w:line="234" w:lineRule="exact"/>
              <w:jc w:val="center"/>
              <w:rPr>
                <w:rFonts w:ascii="Book Antiqua" w:hAnsi="Book Antiqua"/>
              </w:rPr>
            </w:pPr>
            <w:r w:rsidRPr="00CA6CC2">
              <w:rPr>
                <w:rFonts w:ascii="Book Antiqua" w:eastAsia="CIDFont+F3" w:hAnsi="Book Antiqua"/>
                <w:i/>
                <w:color w:val="000000"/>
                <w:w w:val="102"/>
              </w:rPr>
              <w:t>Million or INR</w:t>
            </w:r>
          </w:p>
        </w:tc>
      </w:tr>
    </w:tbl>
    <w:p w14:paraId="0CB4263E" w14:textId="67AADD87" w:rsidR="00A3186F" w:rsidRPr="00CA6CC2" w:rsidRDefault="00044B6D">
      <w:pPr>
        <w:autoSpaceDE w:val="0"/>
        <w:autoSpaceDN w:val="0"/>
        <w:spacing w:before="266" w:after="0" w:line="234" w:lineRule="exact"/>
        <w:ind w:left="932"/>
        <w:rPr>
          <w:rFonts w:ascii="Book Antiqua" w:hAnsi="Book Antiqua"/>
        </w:rPr>
      </w:pPr>
      <w:r w:rsidRPr="00044B6D">
        <w:rPr>
          <w:rFonts w:ascii="Book Antiqua" w:eastAsia="CIDFont+F3" w:hAnsi="Book Antiqua"/>
          <w:i/>
          <w:color w:val="000000"/>
          <w:w w:val="102"/>
        </w:rPr>
        <w:t>**Note: Annual gross revenue from operations/ gross operating income as incorporated in the profit and loss account excluding other operative income/ other income</w:t>
      </w:r>
      <w:r w:rsidRPr="00CA6CC2">
        <w:rPr>
          <w:rFonts w:ascii="Book Antiqua" w:eastAsia="CIDFont+F3" w:hAnsi="Book Antiqua"/>
          <w:i/>
          <w:color w:val="000000"/>
          <w:w w:val="102"/>
        </w:rPr>
        <w:t>.</w:t>
      </w:r>
    </w:p>
    <w:p w14:paraId="762BD2F7" w14:textId="29400A2C" w:rsidR="00A3186F" w:rsidRPr="00CA6CC2" w:rsidRDefault="00D72CBC" w:rsidP="00A61B44">
      <w:pPr>
        <w:autoSpaceDE w:val="0"/>
        <w:autoSpaceDN w:val="0"/>
        <w:spacing w:before="266" w:after="0" w:line="234" w:lineRule="exact"/>
        <w:ind w:left="993" w:hanging="284"/>
        <w:rPr>
          <w:rFonts w:ascii="Book Antiqua" w:hAnsi="Book Antiqua"/>
        </w:rPr>
      </w:pPr>
      <w:r w:rsidRPr="00CA6CC2">
        <w:rPr>
          <w:rFonts w:ascii="Book Antiqua" w:eastAsia="CIDFont+F2" w:hAnsi="Book Antiqua"/>
          <w:color w:val="000000"/>
          <w:w w:val="102"/>
        </w:rPr>
        <w:t xml:space="preserve">c) </w:t>
      </w:r>
      <w:r w:rsidR="001B5C7F" w:rsidRPr="001B5C7F">
        <w:rPr>
          <w:rFonts w:ascii="Book Antiqua" w:eastAsia="CIDFont+F3" w:hAnsi="Book Antiqua"/>
          <w:i/>
          <w:color w:val="000000"/>
          <w:w w:val="102"/>
        </w:rPr>
        <w:t xml:space="preserve">Bidder shall have liquid assets (L.A.) or/and evidence of access to or availability of credit facilities of not less than </w:t>
      </w:r>
      <w:r w:rsidR="00A61B44">
        <w:rPr>
          <w:rFonts w:ascii="Book Antiqua" w:eastAsia="CIDFont+F3" w:hAnsi="Book Antiqua"/>
          <w:i/>
          <w:color w:val="000000"/>
          <w:w w:val="102"/>
        </w:rPr>
        <w:t xml:space="preserve">  </w:t>
      </w:r>
      <w:r w:rsidR="001B5C7F" w:rsidRPr="001B5C7F">
        <w:rPr>
          <w:rFonts w:ascii="Book Antiqua" w:eastAsia="CIDFont+F3" w:hAnsi="Book Antiqua"/>
          <w:b/>
          <w:bCs/>
          <w:i/>
          <w:color w:val="000000"/>
          <w:w w:val="102"/>
        </w:rPr>
        <w:t xml:space="preserve">INR </w:t>
      </w:r>
      <w:r w:rsidR="00685F8F">
        <w:rPr>
          <w:rFonts w:ascii="Book Antiqua" w:eastAsia="CIDFont+F3" w:hAnsi="Book Antiqua"/>
          <w:b/>
          <w:bCs/>
          <w:i/>
          <w:color w:val="000000"/>
          <w:w w:val="102"/>
        </w:rPr>
        <w:t>56.91 Crores</w:t>
      </w:r>
      <w:r w:rsidR="001B5C7F" w:rsidRPr="001B5C7F">
        <w:rPr>
          <w:rFonts w:ascii="Book Antiqua" w:eastAsia="CIDFont+F3" w:hAnsi="Book Antiqua"/>
          <w:b/>
          <w:bCs/>
          <w:i/>
          <w:color w:val="000000"/>
          <w:w w:val="102"/>
        </w:rPr>
        <w:t xml:space="preserve"> or equivalent</w:t>
      </w:r>
      <w:r w:rsidRPr="00CA6CC2">
        <w:rPr>
          <w:rFonts w:ascii="Book Antiqua" w:eastAsia="CIDFont+F3" w:hAnsi="Book Antiqua"/>
          <w:i/>
          <w:color w:val="000000"/>
          <w:w w:val="102"/>
        </w:rPr>
        <w:t>.</w:t>
      </w:r>
    </w:p>
    <w:p w14:paraId="130B0439" w14:textId="77777777" w:rsidR="00943342" w:rsidRDefault="00943342">
      <w:pPr>
        <w:autoSpaceDE w:val="0"/>
        <w:autoSpaceDN w:val="0"/>
        <w:spacing w:before="486" w:after="292" w:line="254" w:lineRule="exact"/>
        <w:ind w:left="932" w:right="66"/>
        <w:jc w:val="both"/>
        <w:rPr>
          <w:rFonts w:ascii="Book Antiqua" w:eastAsia="CIDFont+F3" w:hAnsi="Book Antiqua"/>
          <w:i/>
          <w:color w:val="000000"/>
          <w:w w:val="102"/>
        </w:rPr>
      </w:pPr>
    </w:p>
    <w:p w14:paraId="2CDB4CC1" w14:textId="77777777" w:rsidR="00943342" w:rsidRDefault="00943342">
      <w:pPr>
        <w:autoSpaceDE w:val="0"/>
        <w:autoSpaceDN w:val="0"/>
        <w:spacing w:before="486" w:after="292" w:line="254" w:lineRule="exact"/>
        <w:ind w:left="932" w:right="66"/>
        <w:jc w:val="both"/>
        <w:rPr>
          <w:rFonts w:ascii="Book Antiqua" w:eastAsia="CIDFont+F3" w:hAnsi="Book Antiqua"/>
          <w:i/>
          <w:color w:val="000000"/>
          <w:w w:val="102"/>
        </w:rPr>
      </w:pPr>
    </w:p>
    <w:p w14:paraId="7C6E6745" w14:textId="77777777" w:rsidR="00943342" w:rsidRDefault="00943342">
      <w:pPr>
        <w:autoSpaceDE w:val="0"/>
        <w:autoSpaceDN w:val="0"/>
        <w:spacing w:before="486" w:after="292" w:line="254" w:lineRule="exact"/>
        <w:ind w:left="932" w:right="66"/>
        <w:jc w:val="both"/>
        <w:rPr>
          <w:rFonts w:ascii="Book Antiqua" w:eastAsia="CIDFont+F3" w:hAnsi="Book Antiqua"/>
          <w:i/>
          <w:color w:val="000000"/>
          <w:w w:val="102"/>
        </w:rPr>
      </w:pPr>
    </w:p>
    <w:p w14:paraId="2F6F2C2D" w14:textId="77777777" w:rsidR="00F5370A" w:rsidRPr="00F5370A" w:rsidRDefault="00F5370A" w:rsidP="00F5370A">
      <w:pPr>
        <w:spacing w:after="0" w:line="240" w:lineRule="auto"/>
        <w:jc w:val="both"/>
        <w:rPr>
          <w:rFonts w:ascii="Book Antiqua" w:eastAsia="Batang" w:hAnsi="Book Antiqua" w:cs="Arial"/>
          <w:i/>
          <w:iCs/>
        </w:rPr>
      </w:pPr>
      <w:r w:rsidRPr="00F5370A">
        <w:rPr>
          <w:rFonts w:ascii="Book Antiqua" w:eastAsia="Batang" w:hAnsi="Book Antiqua" w:cs="Arial"/>
          <w:i/>
          <w:iCs/>
        </w:rPr>
        <w:t>Note:</w:t>
      </w:r>
    </w:p>
    <w:p w14:paraId="56FE88B9" w14:textId="77777777" w:rsidR="00F5370A" w:rsidRPr="00F5370A" w:rsidRDefault="00F5370A" w:rsidP="00F5370A">
      <w:pPr>
        <w:spacing w:after="0" w:line="240" w:lineRule="auto"/>
        <w:jc w:val="both"/>
        <w:rPr>
          <w:rFonts w:ascii="Book Antiqua" w:eastAsia="Batang" w:hAnsi="Book Antiqua" w:cs="Arial"/>
          <w:i/>
          <w:iCs/>
        </w:rPr>
      </w:pPr>
      <w:r w:rsidRPr="00F5370A">
        <w:rPr>
          <w:rFonts w:ascii="Book Antiqua" w:eastAsia="Batang" w:hAnsi="Book Antiqua" w:cs="Arial"/>
          <w:i/>
          <w:iCs/>
        </w:rPr>
        <w:t xml:space="preserve">        </w:t>
      </w:r>
    </w:p>
    <w:p w14:paraId="7DCFFAE5" w14:textId="3439AB86" w:rsidR="00F5370A" w:rsidRPr="00F5370A" w:rsidRDefault="00F5370A" w:rsidP="00F5370A">
      <w:pPr>
        <w:numPr>
          <w:ilvl w:val="0"/>
          <w:numId w:val="20"/>
        </w:numPr>
        <w:spacing w:after="0" w:line="240" w:lineRule="auto"/>
        <w:ind w:left="456" w:hanging="456"/>
        <w:jc w:val="both"/>
        <w:rPr>
          <w:rFonts w:ascii="Book Antiqua" w:eastAsia="Batang" w:hAnsi="Book Antiqua" w:cs="Arial"/>
          <w:i/>
          <w:iCs/>
        </w:rPr>
      </w:pPr>
      <w:r w:rsidRPr="00F5370A">
        <w:rPr>
          <w:rFonts w:ascii="Book Antiqua" w:eastAsia="Batang" w:hAnsi="Book Antiqua" w:cs="Arial"/>
          <w:i/>
          <w:iCs/>
        </w:rPr>
        <w:t xml:space="preserve">In case bidder is a holding company, the Financial Position criteria referred to in para </w:t>
      </w:r>
      <w:r w:rsidR="006E4572">
        <w:rPr>
          <w:rFonts w:ascii="Book Antiqua" w:eastAsia="Batang" w:hAnsi="Book Antiqua" w:cs="Arial"/>
          <w:i/>
          <w:iCs/>
        </w:rPr>
        <w:t>3</w:t>
      </w:r>
      <w:r w:rsidRPr="00F5370A">
        <w:rPr>
          <w:rFonts w:ascii="Book Antiqua" w:eastAsia="Batang" w:hAnsi="Book Antiqua" w:cs="Arial"/>
          <w:i/>
          <w:iCs/>
        </w:rPr>
        <w:t xml:space="preserve"> above shall be that of holding company only (i.e. excluding its subsidiary / group companies). In case bidder is a subsidiary of a holding company, the Financial Position criteria referred to in para </w:t>
      </w:r>
      <w:proofErr w:type="gramStart"/>
      <w:r w:rsidR="006E4572">
        <w:rPr>
          <w:rFonts w:ascii="Book Antiqua" w:eastAsia="Batang" w:hAnsi="Book Antiqua" w:cs="Arial"/>
          <w:i/>
          <w:iCs/>
        </w:rPr>
        <w:t>3</w:t>
      </w:r>
      <w:r w:rsidRPr="00F5370A">
        <w:rPr>
          <w:rFonts w:ascii="Book Antiqua" w:eastAsia="Batang" w:hAnsi="Book Antiqua" w:cs="Arial"/>
          <w:i/>
          <w:iCs/>
        </w:rPr>
        <w:t>  above</w:t>
      </w:r>
      <w:proofErr w:type="gramEnd"/>
      <w:r w:rsidRPr="00F5370A">
        <w:rPr>
          <w:rFonts w:ascii="Book Antiqua" w:eastAsia="Batang" w:hAnsi="Book Antiqua" w:cs="Arial"/>
          <w:i/>
          <w:iCs/>
        </w:rPr>
        <w:t xml:space="preserve"> shall be that of subsidiary company only (i.e. excluding its holding company). </w:t>
      </w:r>
    </w:p>
    <w:p w14:paraId="2ED90D4B" w14:textId="77777777" w:rsidR="00F5370A" w:rsidRPr="00F5370A" w:rsidRDefault="00F5370A" w:rsidP="00F5370A">
      <w:pPr>
        <w:spacing w:after="0" w:line="240" w:lineRule="auto"/>
        <w:ind w:left="819"/>
        <w:jc w:val="both"/>
        <w:rPr>
          <w:rFonts w:ascii="Book Antiqua" w:eastAsia="Batang" w:hAnsi="Book Antiqua" w:cs="Arial"/>
          <w:i/>
          <w:iCs/>
        </w:rPr>
      </w:pPr>
      <w:r w:rsidRPr="00F5370A">
        <w:rPr>
          <w:rFonts w:ascii="Book Antiqua" w:eastAsia="Batang" w:hAnsi="Book Antiqua" w:cs="Arial"/>
          <w:i/>
          <w:iCs/>
        </w:rPr>
        <w:t> </w:t>
      </w:r>
    </w:p>
    <w:p w14:paraId="57DFB183" w14:textId="77777777" w:rsidR="00F5370A" w:rsidRPr="00F5370A" w:rsidRDefault="00F5370A" w:rsidP="00F5370A">
      <w:pPr>
        <w:numPr>
          <w:ilvl w:val="0"/>
          <w:numId w:val="20"/>
        </w:numPr>
        <w:spacing w:after="0" w:line="240" w:lineRule="auto"/>
        <w:ind w:left="456" w:hanging="456"/>
        <w:jc w:val="both"/>
        <w:rPr>
          <w:rFonts w:ascii="Book Antiqua" w:eastAsia="Batang" w:hAnsi="Book Antiqua" w:cs="Arial"/>
          <w:i/>
          <w:iCs/>
        </w:rPr>
      </w:pPr>
      <w:r w:rsidRPr="00F5370A">
        <w:rPr>
          <w:rFonts w:ascii="Book Antiqua" w:eastAsia="Batang" w:hAnsi="Book Antiqua" w:cs="Arial"/>
          <w:i/>
          <w:iCs/>
        </w:rPr>
        <w:t>In case bidder has established manufacturing/assembling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3BA9E26E" w14:textId="77777777" w:rsidR="00F5370A" w:rsidRPr="00F5370A" w:rsidRDefault="00F5370A" w:rsidP="00F5370A">
      <w:pPr>
        <w:spacing w:after="0" w:line="240" w:lineRule="auto"/>
        <w:ind w:left="819"/>
        <w:jc w:val="both"/>
        <w:rPr>
          <w:rFonts w:ascii="Book Antiqua" w:eastAsia="Batang" w:hAnsi="Book Antiqua" w:cs="Arial"/>
          <w:i/>
          <w:iCs/>
        </w:rPr>
      </w:pPr>
      <w:r w:rsidRPr="00F5370A">
        <w:rPr>
          <w:rFonts w:ascii="Book Antiqua" w:eastAsia="Batang" w:hAnsi="Book Antiqua" w:cs="Arial"/>
          <w:i/>
          <w:iCs/>
        </w:rPr>
        <w:t> </w:t>
      </w:r>
    </w:p>
    <w:p w14:paraId="7F6068C1" w14:textId="043EE9FE" w:rsidR="00F5370A" w:rsidRPr="00F5370A" w:rsidRDefault="00F5370A" w:rsidP="00F5370A">
      <w:pPr>
        <w:numPr>
          <w:ilvl w:val="0"/>
          <w:numId w:val="20"/>
        </w:numPr>
        <w:spacing w:after="0" w:line="240" w:lineRule="auto"/>
        <w:ind w:left="456" w:hanging="456"/>
        <w:jc w:val="both"/>
        <w:rPr>
          <w:rFonts w:ascii="Book Antiqua" w:eastAsia="Batang" w:hAnsi="Book Antiqua" w:cs="Arial"/>
          <w:i/>
          <w:iCs/>
        </w:rPr>
      </w:pPr>
      <w:r w:rsidRPr="00F5370A">
        <w:rPr>
          <w:rFonts w:ascii="Book Antiqua" w:eastAsia="Batang" w:hAnsi="Book Antiqua" w:cs="Arial"/>
          <w:i/>
          <w:iCs/>
        </w:rPr>
        <w:t xml:space="preserve">In case of bidder qualifying through Para </w:t>
      </w:r>
      <w:r w:rsidR="006E4572">
        <w:rPr>
          <w:rFonts w:ascii="Book Antiqua" w:eastAsia="Batang" w:hAnsi="Book Antiqua" w:cs="Arial"/>
          <w:i/>
          <w:iCs/>
        </w:rPr>
        <w:t>2</w:t>
      </w:r>
      <w:r w:rsidRPr="00F5370A">
        <w:rPr>
          <w:rFonts w:ascii="Book Antiqua" w:eastAsia="Batang" w:hAnsi="Book Antiqua" w:cs="Arial"/>
          <w:i/>
          <w:iCs/>
        </w:rPr>
        <w:t>.2 above but not meeting the Financial Position requirement as per note (</w:t>
      </w:r>
      <w:proofErr w:type="spellStart"/>
      <w:r w:rsidRPr="00F5370A">
        <w:rPr>
          <w:rFonts w:ascii="Book Antiqua" w:eastAsia="Batang" w:hAnsi="Book Antiqua" w:cs="Arial"/>
          <w:i/>
          <w:iCs/>
        </w:rPr>
        <w:t>i</w:t>
      </w:r>
      <w:proofErr w:type="spellEnd"/>
      <w:r w:rsidRPr="00F5370A">
        <w:rPr>
          <w:rFonts w:ascii="Book Antiqua" w:eastAsia="Batang" w:hAnsi="Book Antiqua" w:cs="Arial"/>
          <w:i/>
          <w:iCs/>
        </w:rPr>
        <w:t xml:space="preserve">) read along with note (ii) above, the following shall be applicable: </w:t>
      </w:r>
    </w:p>
    <w:p w14:paraId="309FA94D" w14:textId="77777777" w:rsidR="00F5370A" w:rsidRPr="00F5370A" w:rsidRDefault="00F5370A" w:rsidP="00F5370A">
      <w:pPr>
        <w:spacing w:after="0" w:line="240" w:lineRule="auto"/>
        <w:ind w:left="819"/>
        <w:jc w:val="both"/>
        <w:rPr>
          <w:rFonts w:ascii="Book Antiqua" w:eastAsia="Batang" w:hAnsi="Book Antiqua" w:cs="Arial"/>
          <w:i/>
          <w:iCs/>
        </w:rPr>
      </w:pPr>
      <w:r w:rsidRPr="00F5370A">
        <w:rPr>
          <w:rFonts w:ascii="Book Antiqua" w:eastAsia="Batang" w:hAnsi="Book Antiqua" w:cs="Arial"/>
          <w:i/>
          <w:iCs/>
        </w:rPr>
        <w:t> </w:t>
      </w:r>
    </w:p>
    <w:p w14:paraId="782ECC1B" w14:textId="436B6F23" w:rsidR="00F5370A" w:rsidRPr="00F5370A" w:rsidRDefault="00F5370A" w:rsidP="00F5370A">
      <w:pPr>
        <w:spacing w:after="0" w:line="240" w:lineRule="auto"/>
        <w:ind w:left="40" w:hanging="9"/>
        <w:jc w:val="both"/>
        <w:rPr>
          <w:rFonts w:ascii="Book Antiqua" w:eastAsia="Batang" w:hAnsi="Book Antiqua" w:cs="Arial"/>
          <w:i/>
          <w:iCs/>
        </w:rPr>
      </w:pPr>
      <w:r w:rsidRPr="00F5370A">
        <w:rPr>
          <w:rFonts w:ascii="Book Antiqua" w:eastAsia="Batang" w:hAnsi="Book Antiqua" w:cs="Arial"/>
          <w:i/>
          <w:iCs/>
        </w:rPr>
        <w:t xml:space="preserve">In case bidder is yet to complete five (5) years from the date of commercial production of such equipment(s) as on the </w:t>
      </w:r>
      <w:r w:rsidRPr="00F5370A">
        <w:rPr>
          <w:rFonts w:ascii="Book Antiqua" w:hAnsi="Book Antiqua" w:cs="Arial"/>
          <w:i/>
          <w:iCs/>
        </w:rPr>
        <w:t xml:space="preserve">originally scheduled last date of bid submission (soft copy) </w:t>
      </w:r>
      <w:r w:rsidRPr="00F5370A">
        <w:rPr>
          <w:rFonts w:ascii="Book Antiqua" w:eastAsia="Batang" w:hAnsi="Book Antiqua" w:cs="Arial"/>
          <w:i/>
          <w:iCs/>
        </w:rPr>
        <w:t xml:space="preserve">mentioned above, the financial position requirement as per para </w:t>
      </w:r>
      <w:r w:rsidR="006E4572">
        <w:rPr>
          <w:rFonts w:ascii="Book Antiqua" w:eastAsia="Batang" w:hAnsi="Book Antiqua" w:cs="Arial"/>
          <w:i/>
          <w:iCs/>
        </w:rPr>
        <w:t>3</w:t>
      </w:r>
      <w:r w:rsidRPr="00F5370A">
        <w:rPr>
          <w:rFonts w:ascii="Book Antiqua" w:eastAsia="Batang" w:hAnsi="Book Antiqua" w:cs="Arial"/>
          <w:i/>
          <w:iCs/>
        </w:rPr>
        <w:t xml:space="preserve"> (b) &amp; (c) of Parent/Principal company providing collaboration for technological support shall be considered. However, once he completes five (5) years from the date of commercial production of such </w:t>
      </w:r>
      <w:proofErr w:type="gramStart"/>
      <w:r w:rsidRPr="00F5370A">
        <w:rPr>
          <w:rFonts w:ascii="Book Antiqua" w:eastAsia="Batang" w:hAnsi="Book Antiqua" w:cs="Arial"/>
          <w:i/>
          <w:iCs/>
        </w:rPr>
        <w:t>equipment  in</w:t>
      </w:r>
      <w:proofErr w:type="gramEnd"/>
      <w:r w:rsidRPr="00F5370A">
        <w:rPr>
          <w:rFonts w:ascii="Book Antiqua" w:eastAsia="Batang" w:hAnsi="Book Antiqua" w:cs="Arial"/>
          <w:i/>
          <w:iCs/>
        </w:rPr>
        <w:t xml:space="preserve"> India as on the </w:t>
      </w:r>
      <w:r w:rsidRPr="00F5370A">
        <w:rPr>
          <w:rFonts w:ascii="Book Antiqua" w:hAnsi="Book Antiqua" w:cs="Arial"/>
          <w:i/>
          <w:iCs/>
        </w:rPr>
        <w:t xml:space="preserve">originally scheduled last date of bid submission (soft copy) </w:t>
      </w:r>
      <w:r w:rsidRPr="00F5370A">
        <w:rPr>
          <w:rFonts w:ascii="Book Antiqua" w:eastAsia="Batang" w:hAnsi="Book Antiqua" w:cs="Arial"/>
          <w:i/>
          <w:iCs/>
        </w:rPr>
        <w:t xml:space="preserve">mentioned above, the financial position requirements as specified at </w:t>
      </w:r>
      <w:r w:rsidR="006E4572">
        <w:rPr>
          <w:rFonts w:ascii="Book Antiqua" w:eastAsia="Batang" w:hAnsi="Book Antiqua" w:cs="Arial"/>
          <w:i/>
          <w:iCs/>
        </w:rPr>
        <w:t>3</w:t>
      </w:r>
      <w:r w:rsidRPr="00F5370A">
        <w:rPr>
          <w:rFonts w:ascii="Book Antiqua" w:eastAsia="Batang" w:hAnsi="Book Antiqua" w:cs="Arial"/>
          <w:i/>
          <w:iCs/>
        </w:rPr>
        <w:t xml:space="preserve"> (b) and (c) above shall also be required to be met by such bidder on their own as per note (</w:t>
      </w:r>
      <w:proofErr w:type="spellStart"/>
      <w:r w:rsidRPr="00F5370A">
        <w:rPr>
          <w:rFonts w:ascii="Book Antiqua" w:eastAsia="Batang" w:hAnsi="Book Antiqua" w:cs="Arial"/>
          <w:i/>
          <w:iCs/>
        </w:rPr>
        <w:t>i</w:t>
      </w:r>
      <w:proofErr w:type="spellEnd"/>
      <w:r w:rsidRPr="00F5370A">
        <w:rPr>
          <w:rFonts w:ascii="Book Antiqua" w:eastAsia="Batang" w:hAnsi="Book Antiqua" w:cs="Arial"/>
          <w:i/>
          <w:iCs/>
        </w:rPr>
        <w:t xml:space="preserve">) above and not based on their Parent/Principal company. Further, in case the bidder is yet to complete one (1) financial year, the Net worth requirement as per para </w:t>
      </w:r>
      <w:r w:rsidR="006E4572">
        <w:rPr>
          <w:rFonts w:ascii="Book Antiqua" w:eastAsia="Batang" w:hAnsi="Book Antiqua" w:cs="Arial"/>
          <w:i/>
          <w:iCs/>
        </w:rPr>
        <w:t>3</w:t>
      </w:r>
      <w:r w:rsidRPr="00F5370A">
        <w:rPr>
          <w:rFonts w:ascii="Book Antiqua" w:eastAsia="Batang" w:hAnsi="Book Antiqua" w:cs="Arial"/>
          <w:i/>
          <w:iCs/>
        </w:rPr>
        <w:t xml:space="preserve"> (a) above of parent/principal shall be considered. </w:t>
      </w:r>
    </w:p>
    <w:p w14:paraId="36591F8C" w14:textId="77777777" w:rsidR="00F5370A" w:rsidRPr="00F5370A" w:rsidRDefault="00F5370A" w:rsidP="00F5370A">
      <w:pPr>
        <w:spacing w:after="0" w:line="240" w:lineRule="auto"/>
        <w:ind w:left="567"/>
        <w:jc w:val="both"/>
        <w:rPr>
          <w:rFonts w:ascii="Book Antiqua" w:eastAsia="Batang" w:hAnsi="Book Antiqua" w:cs="Arial"/>
          <w:i/>
          <w:iCs/>
        </w:rPr>
      </w:pPr>
      <w:r w:rsidRPr="00F5370A">
        <w:rPr>
          <w:rFonts w:ascii="Book Antiqua" w:eastAsia="Batang" w:hAnsi="Book Antiqua" w:cs="Arial"/>
          <w:i/>
          <w:iCs/>
        </w:rPr>
        <w:t> </w:t>
      </w:r>
    </w:p>
    <w:p w14:paraId="141BFB87" w14:textId="77777777" w:rsidR="00F5370A" w:rsidRPr="00F5370A" w:rsidRDefault="00F5370A" w:rsidP="00F5370A">
      <w:pPr>
        <w:numPr>
          <w:ilvl w:val="0"/>
          <w:numId w:val="20"/>
        </w:numPr>
        <w:spacing w:after="0" w:line="240" w:lineRule="auto"/>
        <w:ind w:left="456" w:hanging="456"/>
        <w:jc w:val="both"/>
        <w:rPr>
          <w:rFonts w:ascii="Book Antiqua" w:eastAsia="Batang" w:hAnsi="Book Antiqua" w:cs="Arial"/>
          <w:i/>
          <w:iCs/>
        </w:rPr>
      </w:pPr>
      <w:r w:rsidRPr="00F5370A">
        <w:rPr>
          <w:rFonts w:ascii="Book Antiqua" w:eastAsia="Batang" w:hAnsi="Book Antiqua" w:cs="Arial"/>
          <w:i/>
          <w:iCs/>
        </w:rPr>
        <w:t>Relaxation for Start-Ups^^/ MSEs</w:t>
      </w:r>
    </w:p>
    <w:p w14:paraId="108D3054" w14:textId="77777777" w:rsidR="00F5370A" w:rsidRPr="00F5370A" w:rsidRDefault="00F5370A" w:rsidP="00F5370A">
      <w:pPr>
        <w:spacing w:after="0" w:line="240" w:lineRule="auto"/>
        <w:ind w:left="729"/>
        <w:jc w:val="both"/>
        <w:rPr>
          <w:rFonts w:ascii="Book Antiqua" w:eastAsia="Batang" w:hAnsi="Book Antiqua" w:cs="Arial"/>
          <w:i/>
          <w:iCs/>
        </w:rPr>
      </w:pPr>
      <w:r w:rsidRPr="00F5370A">
        <w:rPr>
          <w:rFonts w:ascii="Book Antiqua" w:eastAsia="Batang" w:hAnsi="Book Antiqua" w:cs="Arial"/>
          <w:i/>
          <w:iCs/>
        </w:rPr>
        <w:t> </w:t>
      </w:r>
    </w:p>
    <w:p w14:paraId="1383C888" w14:textId="0F7F322C" w:rsidR="00F5370A" w:rsidRPr="00F5370A" w:rsidRDefault="00F5370A" w:rsidP="00F5370A">
      <w:pPr>
        <w:spacing w:after="0" w:line="240" w:lineRule="auto"/>
        <w:ind w:left="456"/>
        <w:jc w:val="both"/>
        <w:rPr>
          <w:rFonts w:ascii="Book Antiqua" w:eastAsia="Batang" w:hAnsi="Book Antiqua" w:cs="Arial"/>
          <w:i/>
          <w:iCs/>
        </w:rPr>
      </w:pPr>
      <w:r w:rsidRPr="00F5370A">
        <w:rPr>
          <w:rFonts w:ascii="Book Antiqua" w:eastAsia="Batang" w:hAnsi="Book Antiqua" w:cs="Arial"/>
          <w:i/>
          <w:iCs/>
        </w:rPr>
        <w:t xml:space="preserve">Start-Ups^^/ MSEs, meeting the specified requirements at Para </w:t>
      </w:r>
      <w:r w:rsidR="006E4572">
        <w:rPr>
          <w:rFonts w:ascii="Book Antiqua" w:eastAsia="Batang" w:hAnsi="Book Antiqua" w:cs="Arial"/>
          <w:i/>
          <w:iCs/>
        </w:rPr>
        <w:t>3</w:t>
      </w:r>
      <w:r w:rsidRPr="00F5370A">
        <w:rPr>
          <w:rFonts w:ascii="Book Antiqua" w:eastAsia="Batang" w:hAnsi="Book Antiqua" w:cs="Arial"/>
          <w:i/>
          <w:iCs/>
        </w:rPr>
        <w:t xml:space="preserve"> (a) above in Financial Position shall also be considered qualified if they meet Eighty (80) % of the requirement specified at Para </w:t>
      </w:r>
      <w:r w:rsidR="006E4572">
        <w:rPr>
          <w:rFonts w:ascii="Book Antiqua" w:eastAsia="Batang" w:hAnsi="Book Antiqua" w:cs="Arial"/>
          <w:i/>
          <w:iCs/>
        </w:rPr>
        <w:t>3</w:t>
      </w:r>
      <w:r w:rsidRPr="00F5370A">
        <w:rPr>
          <w:rFonts w:ascii="Book Antiqua" w:eastAsia="Batang" w:hAnsi="Book Antiqua" w:cs="Arial"/>
          <w:i/>
          <w:iCs/>
        </w:rPr>
        <w:t xml:space="preserve"> (b) &amp; </w:t>
      </w:r>
      <w:r w:rsidR="006E4572">
        <w:rPr>
          <w:rFonts w:ascii="Book Antiqua" w:eastAsia="Batang" w:hAnsi="Book Antiqua" w:cs="Arial"/>
          <w:i/>
          <w:iCs/>
        </w:rPr>
        <w:t>3</w:t>
      </w:r>
      <w:r w:rsidRPr="00F5370A">
        <w:rPr>
          <w:rFonts w:ascii="Book Antiqua" w:eastAsia="Batang" w:hAnsi="Book Antiqua" w:cs="Arial"/>
          <w:i/>
          <w:iCs/>
        </w:rPr>
        <w:t xml:space="preserve"> (c) above in Financial Position.</w:t>
      </w:r>
    </w:p>
    <w:p w14:paraId="41B0BDDB" w14:textId="77777777" w:rsidR="00F5370A" w:rsidRPr="00F5370A" w:rsidRDefault="00F5370A" w:rsidP="00F5370A">
      <w:pPr>
        <w:spacing w:after="0" w:line="240" w:lineRule="auto"/>
        <w:ind w:left="729"/>
        <w:jc w:val="both"/>
        <w:rPr>
          <w:rFonts w:ascii="Book Antiqua" w:eastAsia="Batang" w:hAnsi="Book Antiqua" w:cs="Arial"/>
          <w:i/>
          <w:iCs/>
        </w:rPr>
      </w:pPr>
      <w:r w:rsidRPr="00F5370A">
        <w:rPr>
          <w:rFonts w:ascii="Book Antiqua" w:eastAsia="Batang" w:hAnsi="Book Antiqua" w:cs="Arial"/>
          <w:i/>
          <w:iCs/>
        </w:rPr>
        <w:t> </w:t>
      </w:r>
    </w:p>
    <w:p w14:paraId="08249D94" w14:textId="730AEBF3" w:rsidR="002843C7" w:rsidRPr="00B4621A" w:rsidRDefault="00F5370A" w:rsidP="00B4621A">
      <w:pPr>
        <w:autoSpaceDE w:val="0"/>
        <w:autoSpaceDN w:val="0"/>
        <w:spacing w:after="0" w:line="240" w:lineRule="auto"/>
        <w:ind w:left="932" w:right="66"/>
        <w:jc w:val="both"/>
        <w:rPr>
          <w:rFonts w:ascii="Book Antiqua" w:eastAsia="Batang" w:hAnsi="Book Antiqua" w:cs="Arial"/>
          <w:i/>
          <w:iCs/>
        </w:rPr>
      </w:pPr>
      <w:r w:rsidRPr="00F5370A">
        <w:rPr>
          <w:rFonts w:ascii="Book Antiqua" w:eastAsia="Batang" w:hAnsi="Book Antiqua" w:cs="Arial"/>
          <w:i/>
          <w:iCs/>
        </w:rPr>
        <w:t>^^Start-Ups as defined by DIPP, applicable as on the originally scheduled last date of bid submission (soft copy).</w:t>
      </w:r>
    </w:p>
    <w:p w14:paraId="376830C8" w14:textId="1858EA74" w:rsidR="00A3186F" w:rsidRPr="00CA6CC2" w:rsidRDefault="00D72CBC">
      <w:pPr>
        <w:autoSpaceDE w:val="0"/>
        <w:autoSpaceDN w:val="0"/>
        <w:spacing w:before="486" w:after="292" w:line="254" w:lineRule="exact"/>
        <w:ind w:left="932" w:right="66"/>
        <w:jc w:val="both"/>
        <w:rPr>
          <w:rFonts w:ascii="Book Antiqua" w:hAnsi="Book Antiqua"/>
        </w:rPr>
      </w:pPr>
      <w:r w:rsidRPr="00CA6CC2">
        <w:rPr>
          <w:rFonts w:ascii="Book Antiqua" w:eastAsia="CIDFont+F2" w:hAnsi="Book Antiqua"/>
          <w:color w:val="000000"/>
          <w:w w:val="102"/>
        </w:rPr>
        <w:t>{In support of its ‘Financial Position’, in line with the above, the Bidder (in case of bidding by single firm) or Company/Constituents must provide the relevant information in support of the same, along with documentary evidence, in the following format}</w:t>
      </w:r>
    </w:p>
    <w:tbl>
      <w:tblPr>
        <w:tblW w:w="0" w:type="auto"/>
        <w:tblInd w:w="284" w:type="dxa"/>
        <w:tblLayout w:type="fixed"/>
        <w:tblLook w:val="04A0" w:firstRow="1" w:lastRow="0" w:firstColumn="1" w:lastColumn="0" w:noHBand="0" w:noVBand="1"/>
      </w:tblPr>
      <w:tblGrid>
        <w:gridCol w:w="600"/>
        <w:gridCol w:w="6560"/>
      </w:tblGrid>
      <w:tr w:rsidR="00A3186F" w:rsidRPr="00CA6CC2" w14:paraId="662A6F81" w14:textId="77777777">
        <w:trPr>
          <w:trHeight w:hRule="exact" w:val="380"/>
        </w:trPr>
        <w:tc>
          <w:tcPr>
            <w:tcW w:w="600" w:type="dxa"/>
            <w:tcMar>
              <w:left w:w="0" w:type="dxa"/>
              <w:right w:w="0" w:type="dxa"/>
            </w:tcMar>
          </w:tcPr>
          <w:p w14:paraId="33243A54" w14:textId="77777777" w:rsidR="00A3186F" w:rsidRPr="00CA6CC2" w:rsidRDefault="00D72CBC">
            <w:pPr>
              <w:autoSpaceDE w:val="0"/>
              <w:autoSpaceDN w:val="0"/>
              <w:spacing w:before="60" w:after="0" w:line="256" w:lineRule="exact"/>
              <w:ind w:right="24"/>
              <w:jc w:val="right"/>
              <w:rPr>
                <w:rFonts w:ascii="Book Antiqua" w:hAnsi="Book Antiqua"/>
              </w:rPr>
            </w:pPr>
            <w:r w:rsidRPr="00CA6CC2">
              <w:rPr>
                <w:rFonts w:ascii="Book Antiqua" w:eastAsia="CIDFont+F1" w:hAnsi="Book Antiqua"/>
                <w:b/>
                <w:color w:val="000000"/>
              </w:rPr>
              <w:t>4.0</w:t>
            </w:r>
          </w:p>
        </w:tc>
        <w:tc>
          <w:tcPr>
            <w:tcW w:w="6560" w:type="dxa"/>
            <w:tcMar>
              <w:left w:w="0" w:type="dxa"/>
              <w:right w:w="0" w:type="dxa"/>
            </w:tcMar>
          </w:tcPr>
          <w:p w14:paraId="0FDE81E9" w14:textId="77777777" w:rsidR="00A3186F" w:rsidRPr="00CA6CC2" w:rsidRDefault="00D72CBC">
            <w:pPr>
              <w:autoSpaceDE w:val="0"/>
              <w:autoSpaceDN w:val="0"/>
              <w:spacing w:before="66" w:after="0" w:line="254" w:lineRule="exact"/>
              <w:ind w:left="48"/>
              <w:rPr>
                <w:rFonts w:ascii="Book Antiqua" w:hAnsi="Book Antiqua"/>
              </w:rPr>
            </w:pPr>
            <w:r w:rsidRPr="00CA6CC2">
              <w:rPr>
                <w:rFonts w:ascii="Book Antiqua" w:eastAsia="CIDFont+F1" w:hAnsi="Book Antiqua"/>
                <w:b/>
                <w:color w:val="000000"/>
              </w:rPr>
              <w:t>Financial Qualification Data:</w:t>
            </w:r>
          </w:p>
        </w:tc>
      </w:tr>
    </w:tbl>
    <w:p w14:paraId="050499FC" w14:textId="77777777" w:rsidR="00A3186F" w:rsidRPr="00CA6CC2" w:rsidRDefault="00A3186F">
      <w:pPr>
        <w:autoSpaceDE w:val="0"/>
        <w:autoSpaceDN w:val="0"/>
        <w:spacing w:after="0" w:line="20" w:lineRule="exact"/>
        <w:rPr>
          <w:rFonts w:ascii="Book Antiqua" w:hAnsi="Book Antiqua"/>
        </w:rPr>
      </w:pPr>
    </w:p>
    <w:tbl>
      <w:tblPr>
        <w:tblW w:w="10899" w:type="dxa"/>
        <w:tblInd w:w="7" w:type="dxa"/>
        <w:tblLayout w:type="fixed"/>
        <w:tblLook w:val="04A0" w:firstRow="1" w:lastRow="0" w:firstColumn="1" w:lastColumn="0" w:noHBand="0" w:noVBand="1"/>
      </w:tblPr>
      <w:tblGrid>
        <w:gridCol w:w="1118"/>
        <w:gridCol w:w="1682"/>
        <w:gridCol w:w="586"/>
        <w:gridCol w:w="2127"/>
        <w:gridCol w:w="2126"/>
        <w:gridCol w:w="3260"/>
      </w:tblGrid>
      <w:tr w:rsidR="00EA6A77" w:rsidRPr="00CA6CC2" w14:paraId="5D423234" w14:textId="77777777" w:rsidTr="00EA6A77">
        <w:trPr>
          <w:gridAfter w:val="1"/>
          <w:wAfter w:w="3260" w:type="dxa"/>
          <w:trHeight w:hRule="exact" w:val="490"/>
        </w:trPr>
        <w:tc>
          <w:tcPr>
            <w:tcW w:w="1118" w:type="dxa"/>
            <w:tcBorders>
              <w:top w:val="single" w:sz="7" w:space="0" w:color="000000"/>
              <w:left w:val="single" w:sz="7" w:space="0" w:color="000000"/>
              <w:bottom w:val="single" w:sz="7" w:space="0" w:color="000000"/>
              <w:right w:val="single" w:sz="7" w:space="0" w:color="000000"/>
            </w:tcBorders>
            <w:tcMar>
              <w:left w:w="0" w:type="dxa"/>
              <w:right w:w="0" w:type="dxa"/>
            </w:tcMar>
          </w:tcPr>
          <w:p w14:paraId="1C93FE2A" w14:textId="5B4E850A" w:rsidR="00EA6A77" w:rsidRPr="00C249F2" w:rsidRDefault="00C249F2">
            <w:pPr>
              <w:rPr>
                <w:rFonts w:ascii="Book Antiqua" w:hAnsi="Book Antiqua"/>
                <w:b/>
              </w:rPr>
            </w:pPr>
            <w:r w:rsidRPr="00C249F2">
              <w:rPr>
                <w:rFonts w:ascii="Book Antiqua" w:eastAsia="CIDFont+F1" w:hAnsi="Book Antiqua"/>
                <w:b/>
                <w:color w:val="000000"/>
                <w:w w:val="102"/>
              </w:rPr>
              <w:t>A</w:t>
            </w:r>
          </w:p>
        </w:tc>
        <w:tc>
          <w:tcPr>
            <w:tcW w:w="6521" w:type="dxa"/>
            <w:gridSpan w:val="4"/>
            <w:tcBorders>
              <w:top w:val="single" w:sz="7" w:space="0" w:color="000000"/>
              <w:left w:val="single" w:sz="7" w:space="0" w:color="000000"/>
              <w:bottom w:val="single" w:sz="7" w:space="0" w:color="000000"/>
              <w:right w:val="single" w:sz="6" w:space="0" w:color="000000"/>
            </w:tcBorders>
            <w:tcMar>
              <w:left w:w="0" w:type="dxa"/>
              <w:right w:w="0" w:type="dxa"/>
            </w:tcMar>
          </w:tcPr>
          <w:p w14:paraId="748A4BC6" w14:textId="57A9B2EC" w:rsidR="00EA6A77" w:rsidRPr="00C249F2" w:rsidRDefault="00C249F2">
            <w:pPr>
              <w:rPr>
                <w:rFonts w:ascii="Book Antiqua" w:hAnsi="Book Antiqua"/>
                <w:b/>
              </w:rPr>
            </w:pPr>
            <w:r w:rsidRPr="00C249F2">
              <w:rPr>
                <w:rFonts w:ascii="Book Antiqua" w:hAnsi="Book Antiqua"/>
                <w:b/>
              </w:rPr>
              <w:t>NETWORTH</w:t>
            </w:r>
          </w:p>
        </w:tc>
      </w:tr>
      <w:tr w:rsidR="00EA6A77" w:rsidRPr="00CA6CC2" w14:paraId="704C745E" w14:textId="77777777" w:rsidTr="002D62C5">
        <w:trPr>
          <w:trHeight w:hRule="exact" w:val="725"/>
        </w:trPr>
        <w:tc>
          <w:tcPr>
            <w:tcW w:w="1118" w:type="dxa"/>
            <w:tcBorders>
              <w:top w:val="single" w:sz="1" w:space="0" w:color="000000"/>
              <w:left w:val="single" w:sz="0" w:space="0" w:color="000000"/>
              <w:bottom w:val="single" w:sz="0" w:space="0" w:color="000000"/>
              <w:right w:val="single" w:sz="7" w:space="0" w:color="000000"/>
            </w:tcBorders>
            <w:tcMar>
              <w:left w:w="0" w:type="dxa"/>
              <w:right w:w="0" w:type="dxa"/>
            </w:tcMar>
          </w:tcPr>
          <w:p w14:paraId="1FC35D67" w14:textId="391E3A27" w:rsidR="00EA6A77" w:rsidRPr="00CA6CC2" w:rsidRDefault="00EA6A77">
            <w:pPr>
              <w:rPr>
                <w:rFonts w:ascii="Book Antiqua" w:hAnsi="Book Antiqua"/>
              </w:rPr>
            </w:pPr>
          </w:p>
        </w:tc>
        <w:tc>
          <w:tcPr>
            <w:tcW w:w="2268"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24E30AD7" w14:textId="77777777" w:rsidR="00EA6A77" w:rsidRPr="00CA6CC2" w:rsidRDefault="00EA6A77">
            <w:pPr>
              <w:rPr>
                <w:rFonts w:ascii="Book Antiqua" w:hAnsi="Book Antiqua"/>
              </w:rPr>
            </w:pPr>
          </w:p>
        </w:tc>
        <w:tc>
          <w:tcPr>
            <w:tcW w:w="4253" w:type="dxa"/>
            <w:gridSpan w:val="2"/>
            <w:tcBorders>
              <w:top w:val="single" w:sz="6" w:space="0" w:color="000000"/>
              <w:left w:val="single" w:sz="6" w:space="0" w:color="000000"/>
              <w:bottom w:val="single" w:sz="0" w:space="0" w:color="000000"/>
              <w:right w:val="single" w:sz="6" w:space="0" w:color="000000"/>
            </w:tcBorders>
            <w:tcMar>
              <w:left w:w="0" w:type="dxa"/>
              <w:right w:w="0" w:type="dxa"/>
            </w:tcMar>
          </w:tcPr>
          <w:p w14:paraId="5DC16C5D" w14:textId="77777777" w:rsidR="002D62C5" w:rsidRPr="002D62C5" w:rsidRDefault="002D62C5" w:rsidP="002D62C5">
            <w:pPr>
              <w:autoSpaceDE w:val="0"/>
              <w:autoSpaceDN w:val="0"/>
              <w:spacing w:before="34" w:after="0" w:line="234" w:lineRule="exact"/>
              <w:jc w:val="center"/>
              <w:rPr>
                <w:rFonts w:ascii="Book Antiqua" w:eastAsia="CIDFont+F1" w:hAnsi="Book Antiqua"/>
                <w:b/>
                <w:color w:val="000000"/>
                <w:w w:val="102"/>
              </w:rPr>
            </w:pPr>
            <w:r w:rsidRPr="002D62C5">
              <w:rPr>
                <w:rFonts w:ascii="Book Antiqua" w:eastAsia="CIDFont+F1" w:hAnsi="Book Antiqua"/>
                <w:b/>
                <w:color w:val="000000"/>
                <w:w w:val="102"/>
              </w:rPr>
              <w:t>"</w:t>
            </w:r>
            <w:proofErr w:type="spellStart"/>
            <w:r w:rsidRPr="002D62C5">
              <w:rPr>
                <w:rFonts w:ascii="Book Antiqua" w:eastAsia="CIDFont+F1" w:hAnsi="Book Antiqua"/>
                <w:b/>
                <w:color w:val="000000"/>
                <w:w w:val="102"/>
              </w:rPr>
              <w:t>Networth</w:t>
            </w:r>
            <w:proofErr w:type="spellEnd"/>
          </w:p>
          <w:p w14:paraId="3523AC74" w14:textId="0815FC66" w:rsidR="00EA6A77" w:rsidRPr="00CA6CC2" w:rsidRDefault="002D62C5" w:rsidP="002D62C5">
            <w:pPr>
              <w:autoSpaceDE w:val="0"/>
              <w:autoSpaceDN w:val="0"/>
              <w:spacing w:before="34" w:after="0" w:line="234" w:lineRule="exact"/>
              <w:jc w:val="center"/>
              <w:rPr>
                <w:rFonts w:ascii="Book Antiqua" w:hAnsi="Book Antiqua"/>
              </w:rPr>
            </w:pPr>
            <w:r w:rsidRPr="002D62C5">
              <w:rPr>
                <w:rFonts w:ascii="Book Antiqua" w:eastAsia="CIDFont+F1" w:hAnsi="Book Antiqua"/>
                <w:b/>
                <w:color w:val="000000"/>
                <w:w w:val="102"/>
              </w:rPr>
              <w:t xml:space="preserve">(in Rs. </w:t>
            </w:r>
            <w:r w:rsidR="00751494">
              <w:rPr>
                <w:rFonts w:ascii="Book Antiqua" w:eastAsia="CIDFont+F1" w:hAnsi="Book Antiqua"/>
                <w:b/>
                <w:color w:val="000000"/>
                <w:w w:val="102"/>
              </w:rPr>
              <w:t>Crores</w:t>
            </w:r>
            <w:r w:rsidRPr="002D62C5">
              <w:rPr>
                <w:rFonts w:ascii="Book Antiqua" w:eastAsia="CIDFont+F1" w:hAnsi="Book Antiqua"/>
                <w:b/>
                <w:color w:val="000000"/>
                <w:w w:val="102"/>
              </w:rPr>
              <w:t>)"</w:t>
            </w:r>
          </w:p>
        </w:tc>
        <w:tc>
          <w:tcPr>
            <w:tcW w:w="3260" w:type="dxa"/>
            <w:vMerge w:val="restart"/>
            <w:tcBorders>
              <w:top w:val="single" w:sz="6" w:space="0" w:color="000000"/>
              <w:left w:val="single" w:sz="6" w:space="0" w:color="000000"/>
              <w:bottom w:val="single" w:sz="0" w:space="0" w:color="000000"/>
              <w:right w:val="single" w:sz="6" w:space="0" w:color="000000"/>
            </w:tcBorders>
            <w:tcMar>
              <w:left w:w="0" w:type="dxa"/>
              <w:right w:w="0" w:type="dxa"/>
            </w:tcMar>
          </w:tcPr>
          <w:p w14:paraId="231B7B0D" w14:textId="77777777" w:rsidR="00EA6A77" w:rsidRPr="00CA6CC2" w:rsidRDefault="00EA6A77">
            <w:pPr>
              <w:autoSpaceDE w:val="0"/>
              <w:autoSpaceDN w:val="0"/>
              <w:spacing w:before="156" w:after="0" w:line="256" w:lineRule="exact"/>
              <w:jc w:val="center"/>
              <w:rPr>
                <w:rFonts w:ascii="Book Antiqua" w:hAnsi="Book Antiqua"/>
              </w:rPr>
            </w:pPr>
            <w:r w:rsidRPr="00CA6CC2">
              <w:rPr>
                <w:rFonts w:ascii="Book Antiqua" w:eastAsia="CIDFont+F1" w:hAnsi="Book Antiqua"/>
                <w:b/>
                <w:color w:val="000000"/>
                <w:w w:val="102"/>
              </w:rPr>
              <w:t xml:space="preserve">Details of documentary </w:t>
            </w:r>
            <w:r w:rsidRPr="00CA6CC2">
              <w:rPr>
                <w:rFonts w:ascii="Book Antiqua" w:hAnsi="Book Antiqua"/>
              </w:rPr>
              <w:br/>
            </w:r>
            <w:r w:rsidRPr="00CA6CC2">
              <w:rPr>
                <w:rFonts w:ascii="Book Antiqua" w:eastAsia="CIDFont+F1" w:hAnsi="Book Antiqua"/>
                <w:b/>
                <w:color w:val="000000"/>
                <w:w w:val="102"/>
              </w:rPr>
              <w:t xml:space="preserve">evidence submitted in </w:t>
            </w:r>
            <w:r w:rsidRPr="00CA6CC2">
              <w:rPr>
                <w:rFonts w:ascii="Book Antiqua" w:hAnsi="Book Antiqua"/>
              </w:rPr>
              <w:br/>
            </w:r>
            <w:r w:rsidRPr="00CA6CC2">
              <w:rPr>
                <w:rFonts w:ascii="Book Antiqua" w:eastAsia="CIDFont+F1" w:hAnsi="Book Antiqua"/>
                <w:b/>
                <w:color w:val="000000"/>
                <w:w w:val="102"/>
              </w:rPr>
              <w:t>support of Qualification Data</w:t>
            </w:r>
          </w:p>
        </w:tc>
      </w:tr>
      <w:tr w:rsidR="00EA6A77" w:rsidRPr="00CA6CC2" w14:paraId="539623D9" w14:textId="77777777" w:rsidTr="002D62C5">
        <w:trPr>
          <w:trHeight w:hRule="exact" w:val="410"/>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40192166" w14:textId="77777777" w:rsidR="00EA6A77" w:rsidRPr="00CA6CC2" w:rsidRDefault="00EA6A77">
            <w:pPr>
              <w:rPr>
                <w:rFonts w:ascii="Book Antiqua" w:hAnsi="Book Antiqua"/>
              </w:rPr>
            </w:pPr>
          </w:p>
        </w:tc>
        <w:tc>
          <w:tcPr>
            <w:tcW w:w="2268"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1F232B96" w14:textId="77777777" w:rsidR="00EA6A77" w:rsidRPr="00CA6CC2" w:rsidRDefault="00EA6A77">
            <w:pPr>
              <w:rPr>
                <w:rFonts w:ascii="Book Antiqua" w:hAnsi="Book Antiqua"/>
              </w:rPr>
            </w:pPr>
          </w:p>
        </w:tc>
        <w:tc>
          <w:tcPr>
            <w:tcW w:w="4253" w:type="dxa"/>
            <w:gridSpan w:val="2"/>
            <w:tcBorders>
              <w:top w:val="single" w:sz="0" w:space="0" w:color="000000"/>
              <w:left w:val="single" w:sz="6" w:space="0" w:color="000000"/>
              <w:bottom w:val="single" w:sz="0" w:space="0" w:color="000000"/>
              <w:right w:val="single" w:sz="6" w:space="0" w:color="000000"/>
            </w:tcBorders>
            <w:tcMar>
              <w:left w:w="0" w:type="dxa"/>
              <w:right w:w="0" w:type="dxa"/>
            </w:tcMar>
          </w:tcPr>
          <w:p w14:paraId="234BD1B1" w14:textId="77777777" w:rsidR="00EA6A77" w:rsidRPr="00CA6CC2" w:rsidRDefault="00EA6A77">
            <w:pPr>
              <w:autoSpaceDE w:val="0"/>
              <w:autoSpaceDN w:val="0"/>
              <w:spacing w:after="0" w:line="96" w:lineRule="exact"/>
              <w:rPr>
                <w:rFonts w:ascii="Book Antiqua" w:hAnsi="Book Antiqua"/>
              </w:rPr>
            </w:pPr>
          </w:p>
          <w:p w14:paraId="6D436D7C" w14:textId="77777777" w:rsidR="00EA6A77" w:rsidRPr="00CA6CC2" w:rsidRDefault="00EA6A77">
            <w:pPr>
              <w:autoSpaceDE w:val="0"/>
              <w:autoSpaceDN w:val="0"/>
              <w:spacing w:after="0" w:line="14" w:lineRule="exact"/>
              <w:rPr>
                <w:rFonts w:ascii="Book Antiqua" w:hAnsi="Book Antiqua"/>
              </w:rPr>
            </w:pPr>
          </w:p>
        </w:tc>
        <w:tc>
          <w:tcPr>
            <w:tcW w:w="3260" w:type="dxa"/>
            <w:vMerge/>
            <w:tcBorders>
              <w:top w:val="single" w:sz="6" w:space="0" w:color="000000"/>
              <w:left w:val="single" w:sz="6" w:space="0" w:color="000000"/>
              <w:bottom w:val="single" w:sz="0" w:space="0" w:color="000000"/>
              <w:right w:val="single" w:sz="6" w:space="0" w:color="000000"/>
            </w:tcBorders>
          </w:tcPr>
          <w:p w14:paraId="09FD403D" w14:textId="77777777" w:rsidR="00EA6A77" w:rsidRPr="00CA6CC2" w:rsidRDefault="00EA6A77">
            <w:pPr>
              <w:rPr>
                <w:rFonts w:ascii="Book Antiqua" w:hAnsi="Book Antiqua"/>
              </w:rPr>
            </w:pPr>
          </w:p>
        </w:tc>
      </w:tr>
      <w:tr w:rsidR="00EA6A77" w:rsidRPr="00CA6CC2" w14:paraId="529AE015" w14:textId="77777777" w:rsidTr="00EA6A77">
        <w:trPr>
          <w:trHeight w:hRule="exact" w:val="288"/>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41EA24CF" w14:textId="77777777" w:rsidR="00EA6A77" w:rsidRPr="00CA6CC2" w:rsidRDefault="00EA6A77">
            <w:pPr>
              <w:autoSpaceDE w:val="0"/>
              <w:autoSpaceDN w:val="0"/>
              <w:spacing w:before="16" w:after="0" w:line="234" w:lineRule="exact"/>
              <w:ind w:right="28"/>
              <w:jc w:val="right"/>
              <w:rPr>
                <w:rFonts w:ascii="Book Antiqua" w:hAnsi="Book Antiqua"/>
              </w:rPr>
            </w:pPr>
            <w:proofErr w:type="spellStart"/>
            <w:r w:rsidRPr="00CA6CC2">
              <w:rPr>
                <w:rFonts w:ascii="Book Antiqua" w:eastAsia="CIDFont+F2" w:hAnsi="Book Antiqua"/>
                <w:color w:val="000000"/>
                <w:w w:val="102"/>
              </w:rPr>
              <w:t>Sl</w:t>
            </w:r>
            <w:proofErr w:type="spellEnd"/>
            <w:r w:rsidRPr="00CA6CC2">
              <w:rPr>
                <w:rFonts w:ascii="Book Antiqua" w:eastAsia="CIDFont+F2" w:hAnsi="Book Antiqua"/>
                <w:color w:val="000000"/>
                <w:w w:val="102"/>
              </w:rPr>
              <w:t xml:space="preserve"> No</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4E92DF08" w14:textId="77777777" w:rsidR="00EA6A77" w:rsidRPr="00CA6CC2" w:rsidRDefault="00EA6A77">
            <w:pPr>
              <w:autoSpaceDE w:val="0"/>
              <w:autoSpaceDN w:val="0"/>
              <w:spacing w:before="10" w:after="0" w:line="234" w:lineRule="exact"/>
              <w:ind w:left="24"/>
              <w:rPr>
                <w:rFonts w:ascii="Book Antiqua" w:hAnsi="Book Antiqua"/>
              </w:rPr>
            </w:pPr>
            <w:r w:rsidRPr="00CA6CC2">
              <w:rPr>
                <w:rFonts w:ascii="Book Antiqua" w:eastAsia="CIDFont+F2" w:hAnsi="Book Antiqua"/>
                <w:color w:val="000000"/>
                <w:w w:val="102"/>
              </w:rPr>
              <w:t>Financial year</w:t>
            </w:r>
          </w:p>
        </w:tc>
        <w:tc>
          <w:tcPr>
            <w:tcW w:w="4253" w:type="dxa"/>
            <w:gridSpan w:val="2"/>
            <w:tcBorders>
              <w:top w:val="single" w:sz="0" w:space="0" w:color="000000"/>
              <w:left w:val="single" w:sz="6" w:space="0" w:color="000000"/>
              <w:bottom w:val="single" w:sz="7" w:space="0" w:color="000000"/>
              <w:right w:val="single" w:sz="6" w:space="0" w:color="000000"/>
            </w:tcBorders>
            <w:tcMar>
              <w:left w:w="0" w:type="dxa"/>
              <w:right w:w="0" w:type="dxa"/>
            </w:tcMar>
          </w:tcPr>
          <w:p w14:paraId="73831AD5" w14:textId="77777777" w:rsidR="00EA6A77" w:rsidRPr="00CA6CC2" w:rsidRDefault="00EA6A77">
            <w:pPr>
              <w:rPr>
                <w:rFonts w:ascii="Book Antiqua" w:hAnsi="Book Antiqua"/>
              </w:rPr>
            </w:pPr>
          </w:p>
        </w:tc>
        <w:tc>
          <w:tcPr>
            <w:tcW w:w="3260" w:type="dxa"/>
            <w:tcBorders>
              <w:top w:val="single" w:sz="0" w:space="0" w:color="000000"/>
              <w:left w:val="single" w:sz="6" w:space="0" w:color="000000"/>
              <w:bottom w:val="single" w:sz="7" w:space="0" w:color="000000"/>
              <w:right w:val="single" w:sz="6" w:space="0" w:color="000000"/>
            </w:tcBorders>
            <w:tcMar>
              <w:left w:w="0" w:type="dxa"/>
              <w:right w:w="0" w:type="dxa"/>
            </w:tcMar>
          </w:tcPr>
          <w:p w14:paraId="059224D0" w14:textId="77777777" w:rsidR="00EA6A77" w:rsidRPr="00CA6CC2" w:rsidRDefault="00EA6A77">
            <w:pPr>
              <w:rPr>
                <w:rFonts w:ascii="Book Antiqua" w:hAnsi="Book Antiqua"/>
              </w:rPr>
            </w:pPr>
          </w:p>
        </w:tc>
      </w:tr>
      <w:tr w:rsidR="002D62C5" w:rsidRPr="00CA6CC2" w14:paraId="3F38F2DD" w14:textId="77777777" w:rsidTr="00A13FE6">
        <w:trPr>
          <w:trHeight w:hRule="exact" w:val="266"/>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1A935907" w14:textId="77777777" w:rsidR="002D62C5" w:rsidRPr="00CA6CC2" w:rsidRDefault="002D62C5" w:rsidP="00D20631">
            <w:pPr>
              <w:autoSpaceDE w:val="0"/>
              <w:autoSpaceDN w:val="0"/>
              <w:spacing w:before="18" w:after="0" w:line="234" w:lineRule="exact"/>
              <w:ind w:right="30"/>
              <w:jc w:val="center"/>
              <w:rPr>
                <w:rFonts w:ascii="Book Antiqua" w:hAnsi="Book Antiqua"/>
              </w:rPr>
            </w:pPr>
            <w:r w:rsidRPr="00CA6CC2">
              <w:rPr>
                <w:rFonts w:ascii="Book Antiqua" w:eastAsia="CIDFont+F2" w:hAnsi="Book Antiqua"/>
                <w:color w:val="000000"/>
                <w:w w:val="102"/>
              </w:rPr>
              <w:t>1</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21CB1B64" w14:textId="55694816" w:rsidR="002D62C5" w:rsidRPr="00CA6CC2" w:rsidRDefault="002D62C5">
            <w:pPr>
              <w:autoSpaceDE w:val="0"/>
              <w:autoSpaceDN w:val="0"/>
              <w:spacing w:after="0" w:line="234" w:lineRule="exact"/>
              <w:ind w:left="24"/>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w:t>
            </w:r>
            <w:r w:rsidR="00751494">
              <w:rPr>
                <w:rFonts w:ascii="Book Antiqua" w:eastAsia="CIDFont+F2" w:hAnsi="Book Antiqua"/>
                <w:color w:val="000000"/>
                <w:w w:val="102"/>
              </w:rPr>
              <w:t>5</w:t>
            </w:r>
            <w:r w:rsidRPr="00CA6CC2">
              <w:rPr>
                <w:rFonts w:ascii="Book Antiqua" w:eastAsia="CIDFont+F2" w:hAnsi="Book Antiqua"/>
                <w:color w:val="000000"/>
                <w:w w:val="102"/>
              </w:rPr>
              <w:t>-20</w:t>
            </w:r>
            <w:r>
              <w:rPr>
                <w:rFonts w:ascii="Book Antiqua" w:eastAsia="CIDFont+F2" w:hAnsi="Book Antiqua"/>
                <w:color w:val="000000"/>
                <w:w w:val="102"/>
              </w:rPr>
              <w:t>2</w:t>
            </w:r>
            <w:r w:rsidR="00751494">
              <w:rPr>
                <w:rFonts w:ascii="Book Antiqua" w:eastAsia="CIDFont+F2" w:hAnsi="Book Antiqua"/>
                <w:color w:val="000000"/>
                <w:w w:val="102"/>
              </w:rPr>
              <w:t>6</w:t>
            </w:r>
          </w:p>
        </w:tc>
        <w:tc>
          <w:tcPr>
            <w:tcW w:w="4253" w:type="dxa"/>
            <w:gridSpan w:val="2"/>
            <w:tcBorders>
              <w:top w:val="single" w:sz="7" w:space="0" w:color="000000"/>
              <w:left w:val="single" w:sz="6" w:space="0" w:color="000000"/>
              <w:bottom w:val="single" w:sz="0" w:space="0" w:color="000000"/>
              <w:right w:val="single" w:sz="6" w:space="0" w:color="000000"/>
            </w:tcBorders>
            <w:shd w:val="clear" w:color="auto" w:fill="CCFFCC"/>
            <w:tcMar>
              <w:left w:w="0" w:type="dxa"/>
              <w:right w:w="0" w:type="dxa"/>
            </w:tcMar>
          </w:tcPr>
          <w:p w14:paraId="31E8E782" w14:textId="77777777" w:rsidR="002D62C5" w:rsidRPr="00CA6CC2" w:rsidRDefault="002D62C5">
            <w:pPr>
              <w:rPr>
                <w:rFonts w:ascii="Book Antiqua" w:hAnsi="Book Antiqua"/>
              </w:rPr>
            </w:pPr>
          </w:p>
        </w:tc>
        <w:tc>
          <w:tcPr>
            <w:tcW w:w="3260" w:type="dxa"/>
            <w:tcBorders>
              <w:top w:val="single" w:sz="7" w:space="0" w:color="000000"/>
              <w:left w:val="single" w:sz="6" w:space="0" w:color="000000"/>
              <w:bottom w:val="single" w:sz="0" w:space="0" w:color="000000"/>
              <w:right w:val="single" w:sz="6" w:space="0" w:color="000000"/>
            </w:tcBorders>
            <w:shd w:val="clear" w:color="auto" w:fill="CCFFCC"/>
            <w:tcMar>
              <w:left w:w="0" w:type="dxa"/>
              <w:right w:w="0" w:type="dxa"/>
            </w:tcMar>
          </w:tcPr>
          <w:p w14:paraId="62284DAE" w14:textId="77777777" w:rsidR="002D62C5" w:rsidRPr="00CA6CC2" w:rsidRDefault="002D62C5">
            <w:pPr>
              <w:rPr>
                <w:rFonts w:ascii="Book Antiqua" w:hAnsi="Book Antiqua"/>
              </w:rPr>
            </w:pPr>
          </w:p>
        </w:tc>
      </w:tr>
      <w:tr w:rsidR="002D62C5" w:rsidRPr="00CA6CC2" w14:paraId="0D198A70" w14:textId="77777777" w:rsidTr="00A13FE6">
        <w:trPr>
          <w:trHeight w:hRule="exact" w:val="264"/>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06C9DC49" w14:textId="77777777" w:rsidR="002D62C5" w:rsidRPr="00CA6CC2" w:rsidRDefault="002D62C5" w:rsidP="00D20631">
            <w:pPr>
              <w:autoSpaceDE w:val="0"/>
              <w:autoSpaceDN w:val="0"/>
              <w:spacing w:before="16" w:after="0" w:line="234" w:lineRule="exact"/>
              <w:ind w:right="30"/>
              <w:jc w:val="center"/>
              <w:rPr>
                <w:rFonts w:ascii="Book Antiqua" w:hAnsi="Book Antiqua"/>
              </w:rPr>
            </w:pPr>
            <w:r w:rsidRPr="00CA6CC2">
              <w:rPr>
                <w:rFonts w:ascii="Book Antiqua" w:eastAsia="CIDFont+F2" w:hAnsi="Book Antiqua"/>
                <w:color w:val="000000"/>
                <w:w w:val="102"/>
              </w:rPr>
              <w:t>2</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09148163" w14:textId="6994B0E8" w:rsidR="002D62C5" w:rsidRPr="00CA6CC2" w:rsidRDefault="002D62C5">
            <w:pPr>
              <w:autoSpaceDE w:val="0"/>
              <w:autoSpaceDN w:val="0"/>
              <w:spacing w:after="0" w:line="234" w:lineRule="exact"/>
              <w:ind w:left="24"/>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w:t>
            </w:r>
            <w:r w:rsidR="00751494">
              <w:rPr>
                <w:rFonts w:ascii="Book Antiqua" w:eastAsia="CIDFont+F2" w:hAnsi="Book Antiqua"/>
                <w:color w:val="000000"/>
                <w:w w:val="102"/>
              </w:rPr>
              <w:t>4</w:t>
            </w:r>
            <w:r w:rsidRPr="00CA6CC2">
              <w:rPr>
                <w:rFonts w:ascii="Book Antiqua" w:eastAsia="CIDFont+F2" w:hAnsi="Book Antiqua"/>
                <w:color w:val="000000"/>
                <w:w w:val="102"/>
              </w:rPr>
              <w:t>-20</w:t>
            </w:r>
            <w:r>
              <w:rPr>
                <w:rFonts w:ascii="Book Antiqua" w:eastAsia="CIDFont+F2" w:hAnsi="Book Antiqua"/>
                <w:color w:val="000000"/>
                <w:w w:val="102"/>
              </w:rPr>
              <w:t>2</w:t>
            </w:r>
            <w:r w:rsidR="00751494">
              <w:rPr>
                <w:rFonts w:ascii="Book Antiqua" w:eastAsia="CIDFont+F2" w:hAnsi="Book Antiqua"/>
                <w:color w:val="000000"/>
                <w:w w:val="102"/>
              </w:rPr>
              <w:t>5</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0FE7366A" w14:textId="77777777" w:rsidR="002D62C5" w:rsidRPr="00CA6CC2" w:rsidRDefault="002D62C5">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341E651B" w14:textId="77777777" w:rsidR="002D62C5" w:rsidRPr="00CA6CC2" w:rsidRDefault="002D62C5">
            <w:pPr>
              <w:rPr>
                <w:rFonts w:ascii="Book Antiqua" w:hAnsi="Book Antiqua"/>
              </w:rPr>
            </w:pPr>
          </w:p>
        </w:tc>
      </w:tr>
      <w:tr w:rsidR="00751494" w:rsidRPr="00CA6CC2" w14:paraId="42BB6959" w14:textId="77777777" w:rsidTr="00A13FE6">
        <w:trPr>
          <w:trHeight w:hRule="exact" w:val="262"/>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27E0A50F" w14:textId="69B351A5" w:rsidR="00751494" w:rsidRPr="00CA6CC2" w:rsidRDefault="00751494" w:rsidP="00751494">
            <w:pPr>
              <w:autoSpaceDE w:val="0"/>
              <w:autoSpaceDN w:val="0"/>
              <w:spacing w:before="14" w:after="0" w:line="234" w:lineRule="exact"/>
              <w:jc w:val="center"/>
              <w:rPr>
                <w:rFonts w:ascii="Book Antiqua" w:hAnsi="Book Antiqua"/>
              </w:rPr>
            </w:pPr>
            <w:r w:rsidRPr="00CA6CC2">
              <w:rPr>
                <w:rFonts w:ascii="Book Antiqua" w:eastAsia="CIDFont+F2" w:hAnsi="Book Antiqua"/>
                <w:color w:val="000000"/>
                <w:w w:val="102"/>
              </w:rPr>
              <w:t>3</w:t>
            </w:r>
          </w:p>
        </w:tc>
        <w:tc>
          <w:tcPr>
            <w:tcW w:w="2268" w:type="dxa"/>
            <w:gridSpan w:val="2"/>
            <w:tcBorders>
              <w:top w:val="single" w:sz="7" w:space="0" w:color="000000"/>
              <w:left w:val="single" w:sz="7" w:space="0" w:color="000000"/>
              <w:bottom w:val="single" w:sz="0" w:space="0" w:color="000000"/>
              <w:right w:val="single" w:sz="6" w:space="0" w:color="000000"/>
            </w:tcBorders>
            <w:tcMar>
              <w:left w:w="0" w:type="dxa"/>
              <w:right w:w="0" w:type="dxa"/>
            </w:tcMar>
          </w:tcPr>
          <w:p w14:paraId="7028F707" w14:textId="694C13E2" w:rsidR="00751494" w:rsidRPr="00CA6CC2" w:rsidRDefault="00751494" w:rsidP="00751494">
            <w:pPr>
              <w:autoSpaceDE w:val="0"/>
              <w:autoSpaceDN w:val="0"/>
              <w:spacing w:before="6" w:after="0" w:line="234" w:lineRule="exact"/>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23</w:t>
            </w:r>
            <w:r w:rsidRPr="00CA6CC2">
              <w:rPr>
                <w:rFonts w:ascii="Book Antiqua" w:eastAsia="CIDFont+F2" w:hAnsi="Book Antiqua"/>
                <w:color w:val="000000"/>
                <w:w w:val="102"/>
              </w:rPr>
              <w:t>-20</w:t>
            </w:r>
            <w:r>
              <w:rPr>
                <w:rFonts w:ascii="Book Antiqua" w:eastAsia="CIDFont+F2" w:hAnsi="Book Antiqua"/>
                <w:color w:val="000000"/>
                <w:w w:val="102"/>
              </w:rPr>
              <w:t>24</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1D2BF527" w14:textId="77777777" w:rsidR="00751494" w:rsidRPr="00CA6CC2" w:rsidRDefault="00751494" w:rsidP="00751494">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621E62A6" w14:textId="77777777" w:rsidR="00751494" w:rsidRPr="00CA6CC2" w:rsidRDefault="00751494" w:rsidP="00751494">
            <w:pPr>
              <w:rPr>
                <w:rFonts w:ascii="Book Antiqua" w:hAnsi="Book Antiqua"/>
              </w:rPr>
            </w:pPr>
          </w:p>
        </w:tc>
      </w:tr>
      <w:tr w:rsidR="00751494" w:rsidRPr="00CA6CC2" w14:paraId="6044B030" w14:textId="77777777" w:rsidTr="00CD537F">
        <w:trPr>
          <w:trHeight w:hRule="exact" w:val="278"/>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2AC55C84" w14:textId="1F501444" w:rsidR="00751494" w:rsidRPr="00CA6CC2" w:rsidRDefault="00751494" w:rsidP="00751494">
            <w:pPr>
              <w:autoSpaceDE w:val="0"/>
              <w:autoSpaceDN w:val="0"/>
              <w:spacing w:before="18" w:after="0" w:line="238" w:lineRule="exact"/>
              <w:jc w:val="center"/>
              <w:rPr>
                <w:rFonts w:ascii="Book Antiqua" w:hAnsi="Book Antiqua"/>
              </w:rPr>
            </w:pPr>
            <w:r w:rsidRPr="00CA6CC2">
              <w:rPr>
                <w:rFonts w:ascii="Book Antiqua" w:eastAsia="CIDFont+F2" w:hAnsi="Book Antiqua"/>
                <w:color w:val="000000"/>
                <w:w w:val="102"/>
              </w:rPr>
              <w:t>4</w:t>
            </w:r>
          </w:p>
        </w:tc>
        <w:tc>
          <w:tcPr>
            <w:tcW w:w="2268" w:type="dxa"/>
            <w:gridSpan w:val="2"/>
            <w:tcBorders>
              <w:top w:val="single" w:sz="0" w:space="0" w:color="000000"/>
              <w:left w:val="single" w:sz="7" w:space="0" w:color="000000"/>
              <w:bottom w:val="single" w:sz="0" w:space="0" w:color="000000"/>
              <w:right w:val="single" w:sz="6" w:space="0" w:color="000000"/>
            </w:tcBorders>
            <w:tcMar>
              <w:left w:w="0" w:type="dxa"/>
              <w:right w:w="0" w:type="dxa"/>
            </w:tcMar>
          </w:tcPr>
          <w:p w14:paraId="396E71B5" w14:textId="6FA7C31D" w:rsidR="00751494" w:rsidRPr="00CA6CC2" w:rsidRDefault="00751494" w:rsidP="00751494">
            <w:pPr>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22</w:t>
            </w:r>
            <w:r w:rsidRPr="00CA6CC2">
              <w:rPr>
                <w:rFonts w:ascii="Book Antiqua" w:eastAsia="CIDFont+F2" w:hAnsi="Book Antiqua"/>
                <w:color w:val="000000"/>
                <w:w w:val="102"/>
              </w:rPr>
              <w:t>-20</w:t>
            </w:r>
            <w:r>
              <w:rPr>
                <w:rFonts w:ascii="Book Antiqua" w:eastAsia="CIDFont+F2" w:hAnsi="Book Antiqua"/>
                <w:color w:val="000000"/>
                <w:w w:val="102"/>
              </w:rPr>
              <w:t>23</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55C8DDA7" w14:textId="77777777" w:rsidR="00751494" w:rsidRPr="00CA6CC2" w:rsidRDefault="00751494" w:rsidP="00751494">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2609C7DA" w14:textId="77777777" w:rsidR="00751494" w:rsidRPr="00CA6CC2" w:rsidRDefault="00751494" w:rsidP="00751494">
            <w:pPr>
              <w:rPr>
                <w:rFonts w:ascii="Book Antiqua" w:hAnsi="Book Antiqua"/>
              </w:rPr>
            </w:pPr>
          </w:p>
        </w:tc>
      </w:tr>
      <w:tr w:rsidR="00751494" w:rsidRPr="00CA6CC2" w14:paraId="00C0C904" w14:textId="77777777" w:rsidTr="00A13FE6">
        <w:trPr>
          <w:trHeight w:hRule="exact" w:val="240"/>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462811E8" w14:textId="5E2628B4" w:rsidR="00751494" w:rsidRPr="00CA6CC2" w:rsidRDefault="00751494" w:rsidP="00751494">
            <w:pPr>
              <w:autoSpaceDE w:val="0"/>
              <w:autoSpaceDN w:val="0"/>
              <w:spacing w:after="0" w:line="246" w:lineRule="exact"/>
              <w:jc w:val="center"/>
              <w:rPr>
                <w:rFonts w:ascii="Book Antiqua" w:hAnsi="Book Antiqua"/>
              </w:rPr>
            </w:pPr>
            <w:r w:rsidRPr="00CA6CC2">
              <w:rPr>
                <w:rFonts w:ascii="Book Antiqua" w:eastAsia="CIDFont+F2" w:hAnsi="Book Antiqua"/>
                <w:color w:val="000000"/>
                <w:w w:val="102"/>
              </w:rPr>
              <w:t>5</w:t>
            </w:r>
          </w:p>
        </w:tc>
        <w:tc>
          <w:tcPr>
            <w:tcW w:w="2268" w:type="dxa"/>
            <w:gridSpan w:val="2"/>
            <w:tcBorders>
              <w:top w:val="single" w:sz="0" w:space="0" w:color="000000"/>
              <w:left w:val="single" w:sz="7" w:space="0" w:color="000000"/>
              <w:bottom w:val="single" w:sz="0" w:space="0" w:color="000000"/>
              <w:right w:val="single" w:sz="6" w:space="0" w:color="000000"/>
            </w:tcBorders>
            <w:tcMar>
              <w:left w:w="0" w:type="dxa"/>
              <w:right w:w="0" w:type="dxa"/>
            </w:tcMar>
          </w:tcPr>
          <w:p w14:paraId="0A43BD69" w14:textId="05EA7AC6" w:rsidR="00751494" w:rsidRPr="00CA6CC2" w:rsidRDefault="00751494" w:rsidP="00751494">
            <w:pPr>
              <w:autoSpaceDE w:val="0"/>
              <w:autoSpaceDN w:val="0"/>
              <w:spacing w:after="0" w:line="246" w:lineRule="exact"/>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21</w:t>
            </w:r>
            <w:r w:rsidRPr="00CA6CC2">
              <w:rPr>
                <w:rFonts w:ascii="Book Antiqua" w:eastAsia="CIDFont+F2" w:hAnsi="Book Antiqua"/>
                <w:color w:val="000000"/>
                <w:w w:val="102"/>
              </w:rPr>
              <w:t>-20</w:t>
            </w:r>
            <w:r>
              <w:rPr>
                <w:rFonts w:ascii="Book Antiqua" w:eastAsia="CIDFont+F2" w:hAnsi="Book Antiqua"/>
                <w:color w:val="000000"/>
                <w:w w:val="102"/>
              </w:rPr>
              <w:t>22</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44D03939" w14:textId="77777777" w:rsidR="00751494" w:rsidRPr="00CA6CC2" w:rsidRDefault="00751494" w:rsidP="00751494">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5441F0D4" w14:textId="77777777" w:rsidR="00751494" w:rsidRPr="00CA6CC2" w:rsidRDefault="00751494" w:rsidP="00751494">
            <w:pPr>
              <w:rPr>
                <w:rFonts w:ascii="Book Antiqua" w:hAnsi="Book Antiqua"/>
              </w:rPr>
            </w:pPr>
          </w:p>
        </w:tc>
      </w:tr>
      <w:tr w:rsidR="00EA6A77" w:rsidRPr="00CA6CC2" w14:paraId="6A566877" w14:textId="77777777" w:rsidTr="00EA6A77">
        <w:trPr>
          <w:trHeight w:hRule="exact" w:val="542"/>
        </w:trPr>
        <w:tc>
          <w:tcPr>
            <w:tcW w:w="1118" w:type="dxa"/>
            <w:tcBorders>
              <w:top w:val="single" w:sz="0" w:space="0" w:color="000000"/>
            </w:tcBorders>
          </w:tcPr>
          <w:p w14:paraId="7EEC4350" w14:textId="77777777" w:rsidR="00EA6A77" w:rsidRPr="00CA6CC2" w:rsidRDefault="00EA6A77">
            <w:pPr>
              <w:rPr>
                <w:rFonts w:ascii="Book Antiqua" w:hAnsi="Book Antiqua"/>
              </w:rPr>
            </w:pPr>
          </w:p>
        </w:tc>
        <w:tc>
          <w:tcPr>
            <w:tcW w:w="1682" w:type="dxa"/>
          </w:tcPr>
          <w:p w14:paraId="6625B806" w14:textId="77777777" w:rsidR="00EA6A77" w:rsidRDefault="00EA6A77">
            <w:pPr>
              <w:rPr>
                <w:rFonts w:ascii="Book Antiqua" w:hAnsi="Book Antiqua"/>
              </w:rPr>
            </w:pPr>
          </w:p>
          <w:p w14:paraId="4E5AE57B" w14:textId="77777777" w:rsidR="00602E54" w:rsidRDefault="00602E54">
            <w:pPr>
              <w:rPr>
                <w:rFonts w:ascii="Book Antiqua" w:hAnsi="Book Antiqua"/>
              </w:rPr>
            </w:pPr>
          </w:p>
          <w:p w14:paraId="13A5D1FD" w14:textId="77777777" w:rsidR="00602E54" w:rsidRDefault="00602E54">
            <w:pPr>
              <w:rPr>
                <w:rFonts w:ascii="Book Antiqua" w:hAnsi="Book Antiqua"/>
              </w:rPr>
            </w:pPr>
          </w:p>
          <w:p w14:paraId="461177BC" w14:textId="77777777" w:rsidR="00602E54" w:rsidRDefault="00602E54">
            <w:pPr>
              <w:rPr>
                <w:rFonts w:ascii="Book Antiqua" w:hAnsi="Book Antiqua"/>
              </w:rPr>
            </w:pPr>
          </w:p>
          <w:p w14:paraId="3FB1216F" w14:textId="77777777" w:rsidR="00602E54" w:rsidRDefault="00602E54">
            <w:pPr>
              <w:rPr>
                <w:rFonts w:ascii="Book Antiqua" w:hAnsi="Book Antiqua"/>
              </w:rPr>
            </w:pPr>
          </w:p>
          <w:p w14:paraId="398D49DB" w14:textId="77777777" w:rsidR="00602E54" w:rsidRDefault="00602E54">
            <w:pPr>
              <w:rPr>
                <w:rFonts w:ascii="Book Antiqua" w:hAnsi="Book Antiqua"/>
              </w:rPr>
            </w:pPr>
          </w:p>
          <w:p w14:paraId="371C73E9" w14:textId="77777777" w:rsidR="00602E54" w:rsidRDefault="00602E54">
            <w:pPr>
              <w:rPr>
                <w:rFonts w:ascii="Book Antiqua" w:hAnsi="Book Antiqua"/>
              </w:rPr>
            </w:pPr>
          </w:p>
          <w:p w14:paraId="48DF625A" w14:textId="77777777" w:rsidR="00602E54" w:rsidRPr="00CA6CC2" w:rsidRDefault="00602E54">
            <w:pPr>
              <w:rPr>
                <w:rFonts w:ascii="Book Antiqua" w:hAnsi="Book Antiqua"/>
              </w:rPr>
            </w:pPr>
          </w:p>
        </w:tc>
        <w:tc>
          <w:tcPr>
            <w:tcW w:w="586" w:type="dxa"/>
          </w:tcPr>
          <w:p w14:paraId="3CCCF9AD" w14:textId="77777777" w:rsidR="00EA6A77" w:rsidRPr="00CA6CC2" w:rsidRDefault="00EA6A77">
            <w:pPr>
              <w:rPr>
                <w:rFonts w:ascii="Book Antiqua" w:hAnsi="Book Antiqua"/>
              </w:rPr>
            </w:pPr>
          </w:p>
        </w:tc>
        <w:tc>
          <w:tcPr>
            <w:tcW w:w="2127" w:type="dxa"/>
          </w:tcPr>
          <w:p w14:paraId="1E9339AA" w14:textId="77777777" w:rsidR="00EA6A77" w:rsidRPr="00CA6CC2" w:rsidRDefault="00EA6A77">
            <w:pPr>
              <w:rPr>
                <w:rFonts w:ascii="Book Antiqua" w:hAnsi="Book Antiqua"/>
              </w:rPr>
            </w:pPr>
          </w:p>
        </w:tc>
        <w:tc>
          <w:tcPr>
            <w:tcW w:w="2126" w:type="dxa"/>
          </w:tcPr>
          <w:p w14:paraId="1118041B" w14:textId="77777777" w:rsidR="00EA6A77" w:rsidRPr="00CA6CC2" w:rsidRDefault="00EA6A77">
            <w:pPr>
              <w:rPr>
                <w:rFonts w:ascii="Book Antiqua" w:hAnsi="Book Antiqua"/>
              </w:rPr>
            </w:pPr>
          </w:p>
        </w:tc>
        <w:tc>
          <w:tcPr>
            <w:tcW w:w="3260" w:type="dxa"/>
          </w:tcPr>
          <w:p w14:paraId="6E95226B" w14:textId="77777777" w:rsidR="00EA6A77" w:rsidRPr="00CA6CC2" w:rsidRDefault="00EA6A77">
            <w:pPr>
              <w:rPr>
                <w:rFonts w:ascii="Book Antiqua" w:hAnsi="Book Antiqua"/>
              </w:rPr>
            </w:pPr>
          </w:p>
        </w:tc>
      </w:tr>
    </w:tbl>
    <w:p w14:paraId="0FF29857" w14:textId="77777777" w:rsidR="00A3186F" w:rsidRPr="00CA6CC2" w:rsidRDefault="00A3186F">
      <w:pPr>
        <w:rPr>
          <w:rFonts w:ascii="Book Antiqua" w:hAnsi="Book Antiqua"/>
        </w:rPr>
        <w:sectPr w:rsidR="00A3186F" w:rsidRPr="00CA6CC2">
          <w:pgSz w:w="12240" w:h="15840"/>
          <w:pgMar w:top="288" w:right="422" w:bottom="220" w:left="616" w:header="720" w:footer="720" w:gutter="0"/>
          <w:cols w:space="720" w:equalWidth="0">
            <w:col w:w="11202" w:space="0"/>
          </w:cols>
          <w:docGrid w:linePitch="360"/>
        </w:sectPr>
      </w:pPr>
    </w:p>
    <w:p w14:paraId="68CB05CA" w14:textId="77777777" w:rsidR="00A3186F" w:rsidRPr="00CA6CC2" w:rsidRDefault="00A3186F">
      <w:pPr>
        <w:autoSpaceDE w:val="0"/>
        <w:autoSpaceDN w:val="0"/>
        <w:spacing w:after="2" w:line="220" w:lineRule="exact"/>
        <w:rPr>
          <w:rFonts w:ascii="Book Antiqua" w:hAnsi="Book Antiqua"/>
        </w:rPr>
      </w:pPr>
    </w:p>
    <w:tbl>
      <w:tblPr>
        <w:tblW w:w="10899" w:type="dxa"/>
        <w:tblInd w:w="7" w:type="dxa"/>
        <w:tblLayout w:type="fixed"/>
        <w:tblLook w:val="04A0" w:firstRow="1" w:lastRow="0" w:firstColumn="1" w:lastColumn="0" w:noHBand="0" w:noVBand="1"/>
      </w:tblPr>
      <w:tblGrid>
        <w:gridCol w:w="1118"/>
        <w:gridCol w:w="1682"/>
        <w:gridCol w:w="586"/>
        <w:gridCol w:w="2127"/>
        <w:gridCol w:w="2126"/>
        <w:gridCol w:w="3260"/>
      </w:tblGrid>
      <w:tr w:rsidR="00602E54" w:rsidRPr="00CA6CC2" w14:paraId="6F179E50" w14:textId="77777777" w:rsidTr="00A13FE6">
        <w:trPr>
          <w:gridAfter w:val="1"/>
          <w:wAfter w:w="3260" w:type="dxa"/>
          <w:trHeight w:hRule="exact" w:val="490"/>
        </w:trPr>
        <w:tc>
          <w:tcPr>
            <w:tcW w:w="1118" w:type="dxa"/>
            <w:tcBorders>
              <w:top w:val="single" w:sz="7" w:space="0" w:color="000000"/>
              <w:left w:val="single" w:sz="7" w:space="0" w:color="000000"/>
              <w:bottom w:val="single" w:sz="7" w:space="0" w:color="000000"/>
              <w:right w:val="single" w:sz="7" w:space="0" w:color="000000"/>
            </w:tcBorders>
            <w:tcMar>
              <w:left w:w="0" w:type="dxa"/>
              <w:right w:w="0" w:type="dxa"/>
            </w:tcMar>
          </w:tcPr>
          <w:p w14:paraId="0541A129" w14:textId="7F790E8A" w:rsidR="00602E54" w:rsidRPr="00C249F2" w:rsidRDefault="00602E54" w:rsidP="00A13FE6">
            <w:pPr>
              <w:rPr>
                <w:rFonts w:ascii="Book Antiqua" w:hAnsi="Book Antiqua"/>
                <w:b/>
              </w:rPr>
            </w:pPr>
            <w:r>
              <w:rPr>
                <w:rFonts w:ascii="Book Antiqua" w:eastAsia="CIDFont+F1" w:hAnsi="Book Antiqua"/>
                <w:b/>
                <w:color w:val="000000"/>
                <w:w w:val="102"/>
              </w:rPr>
              <w:t>B</w:t>
            </w:r>
          </w:p>
        </w:tc>
        <w:tc>
          <w:tcPr>
            <w:tcW w:w="6521" w:type="dxa"/>
            <w:gridSpan w:val="4"/>
            <w:tcBorders>
              <w:top w:val="single" w:sz="7" w:space="0" w:color="000000"/>
              <w:left w:val="single" w:sz="7" w:space="0" w:color="000000"/>
              <w:bottom w:val="single" w:sz="7" w:space="0" w:color="000000"/>
              <w:right w:val="single" w:sz="6" w:space="0" w:color="000000"/>
            </w:tcBorders>
            <w:tcMar>
              <w:left w:w="0" w:type="dxa"/>
              <w:right w:w="0" w:type="dxa"/>
            </w:tcMar>
          </w:tcPr>
          <w:p w14:paraId="41D04C9B" w14:textId="26EADB8B" w:rsidR="00602E54" w:rsidRPr="00C249F2" w:rsidRDefault="00602E54" w:rsidP="00A13FE6">
            <w:pPr>
              <w:rPr>
                <w:rFonts w:ascii="Book Antiqua" w:hAnsi="Book Antiqua"/>
                <w:b/>
              </w:rPr>
            </w:pPr>
            <w:r>
              <w:rPr>
                <w:rFonts w:ascii="Book Antiqua" w:hAnsi="Book Antiqua"/>
                <w:b/>
              </w:rPr>
              <w:t>TURNOVER</w:t>
            </w:r>
          </w:p>
        </w:tc>
      </w:tr>
      <w:tr w:rsidR="00602E54" w:rsidRPr="00CA6CC2" w14:paraId="2601C766" w14:textId="77777777" w:rsidTr="00A13FE6">
        <w:trPr>
          <w:trHeight w:hRule="exact" w:val="725"/>
        </w:trPr>
        <w:tc>
          <w:tcPr>
            <w:tcW w:w="1118" w:type="dxa"/>
            <w:tcBorders>
              <w:top w:val="single" w:sz="1" w:space="0" w:color="000000"/>
              <w:left w:val="single" w:sz="0" w:space="0" w:color="000000"/>
              <w:bottom w:val="single" w:sz="0" w:space="0" w:color="000000"/>
              <w:right w:val="single" w:sz="7" w:space="0" w:color="000000"/>
            </w:tcBorders>
            <w:tcMar>
              <w:left w:w="0" w:type="dxa"/>
              <w:right w:w="0" w:type="dxa"/>
            </w:tcMar>
          </w:tcPr>
          <w:p w14:paraId="78215241" w14:textId="77777777" w:rsidR="00602E54" w:rsidRPr="00CA6CC2" w:rsidRDefault="00602E54" w:rsidP="00A13FE6">
            <w:pPr>
              <w:rPr>
                <w:rFonts w:ascii="Book Antiqua" w:hAnsi="Book Antiqua"/>
              </w:rPr>
            </w:pPr>
          </w:p>
        </w:tc>
        <w:tc>
          <w:tcPr>
            <w:tcW w:w="2268"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315D76BC" w14:textId="77777777" w:rsidR="00602E54" w:rsidRPr="00CA6CC2" w:rsidRDefault="00602E54" w:rsidP="00A13FE6">
            <w:pPr>
              <w:rPr>
                <w:rFonts w:ascii="Book Antiqua" w:hAnsi="Book Antiqua"/>
              </w:rPr>
            </w:pPr>
          </w:p>
        </w:tc>
        <w:tc>
          <w:tcPr>
            <w:tcW w:w="4253" w:type="dxa"/>
            <w:gridSpan w:val="2"/>
            <w:tcBorders>
              <w:top w:val="single" w:sz="6" w:space="0" w:color="000000"/>
              <w:left w:val="single" w:sz="6" w:space="0" w:color="000000"/>
              <w:bottom w:val="single" w:sz="0" w:space="0" w:color="000000"/>
              <w:right w:val="single" w:sz="6" w:space="0" w:color="000000"/>
            </w:tcBorders>
            <w:tcMar>
              <w:left w:w="0" w:type="dxa"/>
              <w:right w:w="0" w:type="dxa"/>
            </w:tcMar>
          </w:tcPr>
          <w:p w14:paraId="69A0CC28" w14:textId="3BBDB1D5" w:rsidR="00602E54" w:rsidRPr="002D62C5" w:rsidRDefault="00602E54" w:rsidP="00A13FE6">
            <w:pPr>
              <w:autoSpaceDE w:val="0"/>
              <w:autoSpaceDN w:val="0"/>
              <w:spacing w:before="34" w:after="0" w:line="234" w:lineRule="exact"/>
              <w:jc w:val="center"/>
              <w:rPr>
                <w:rFonts w:ascii="Book Antiqua" w:eastAsia="CIDFont+F1" w:hAnsi="Book Antiqua"/>
                <w:b/>
                <w:color w:val="000000"/>
                <w:w w:val="102"/>
              </w:rPr>
            </w:pPr>
            <w:r w:rsidRPr="002D62C5">
              <w:rPr>
                <w:rFonts w:ascii="Book Antiqua" w:eastAsia="CIDFont+F1" w:hAnsi="Book Antiqua"/>
                <w:b/>
                <w:color w:val="000000"/>
                <w:w w:val="102"/>
              </w:rPr>
              <w:t>"</w:t>
            </w:r>
            <w:r w:rsidR="00A95439">
              <w:rPr>
                <w:rFonts w:ascii="Book Antiqua" w:eastAsia="CIDFont+F1" w:hAnsi="Book Antiqua"/>
                <w:b/>
                <w:color w:val="000000"/>
                <w:w w:val="102"/>
              </w:rPr>
              <w:t>Turnover</w:t>
            </w:r>
          </w:p>
          <w:p w14:paraId="58C50DC5" w14:textId="4632EE9C" w:rsidR="00602E54" w:rsidRPr="00CA6CC2" w:rsidRDefault="00602E54" w:rsidP="00A13FE6">
            <w:pPr>
              <w:autoSpaceDE w:val="0"/>
              <w:autoSpaceDN w:val="0"/>
              <w:spacing w:before="34" w:after="0" w:line="234" w:lineRule="exact"/>
              <w:jc w:val="center"/>
              <w:rPr>
                <w:rFonts w:ascii="Book Antiqua" w:hAnsi="Book Antiqua"/>
              </w:rPr>
            </w:pPr>
            <w:r w:rsidRPr="002D62C5">
              <w:rPr>
                <w:rFonts w:ascii="Book Antiqua" w:eastAsia="CIDFont+F1" w:hAnsi="Book Antiqua"/>
                <w:b/>
                <w:color w:val="000000"/>
                <w:w w:val="102"/>
              </w:rPr>
              <w:t xml:space="preserve">(in Rs. </w:t>
            </w:r>
            <w:r w:rsidR="006B6A22">
              <w:rPr>
                <w:rFonts w:ascii="Book Antiqua" w:eastAsia="CIDFont+F1" w:hAnsi="Book Antiqua"/>
                <w:b/>
                <w:color w:val="000000"/>
                <w:w w:val="102"/>
              </w:rPr>
              <w:t>Crores</w:t>
            </w:r>
            <w:r w:rsidRPr="002D62C5">
              <w:rPr>
                <w:rFonts w:ascii="Book Antiqua" w:eastAsia="CIDFont+F1" w:hAnsi="Book Antiqua"/>
                <w:b/>
                <w:color w:val="000000"/>
                <w:w w:val="102"/>
              </w:rPr>
              <w:t>)"</w:t>
            </w:r>
          </w:p>
        </w:tc>
        <w:tc>
          <w:tcPr>
            <w:tcW w:w="3260" w:type="dxa"/>
            <w:vMerge w:val="restart"/>
            <w:tcBorders>
              <w:top w:val="single" w:sz="6" w:space="0" w:color="000000"/>
              <w:left w:val="single" w:sz="6" w:space="0" w:color="000000"/>
              <w:bottom w:val="single" w:sz="0" w:space="0" w:color="000000"/>
              <w:right w:val="single" w:sz="6" w:space="0" w:color="000000"/>
            </w:tcBorders>
            <w:tcMar>
              <w:left w:w="0" w:type="dxa"/>
              <w:right w:w="0" w:type="dxa"/>
            </w:tcMar>
          </w:tcPr>
          <w:p w14:paraId="1AAE2658" w14:textId="77777777" w:rsidR="00602E54" w:rsidRPr="00CA6CC2" w:rsidRDefault="00602E54" w:rsidP="00A13FE6">
            <w:pPr>
              <w:autoSpaceDE w:val="0"/>
              <w:autoSpaceDN w:val="0"/>
              <w:spacing w:before="156" w:after="0" w:line="256" w:lineRule="exact"/>
              <w:jc w:val="center"/>
              <w:rPr>
                <w:rFonts w:ascii="Book Antiqua" w:hAnsi="Book Antiqua"/>
              </w:rPr>
            </w:pPr>
            <w:r w:rsidRPr="00CA6CC2">
              <w:rPr>
                <w:rFonts w:ascii="Book Antiqua" w:eastAsia="CIDFont+F1" w:hAnsi="Book Antiqua"/>
                <w:b/>
                <w:color w:val="000000"/>
                <w:w w:val="102"/>
              </w:rPr>
              <w:t xml:space="preserve">Details of documentary </w:t>
            </w:r>
            <w:r w:rsidRPr="00CA6CC2">
              <w:rPr>
                <w:rFonts w:ascii="Book Antiqua" w:hAnsi="Book Antiqua"/>
              </w:rPr>
              <w:br/>
            </w:r>
            <w:r w:rsidRPr="00CA6CC2">
              <w:rPr>
                <w:rFonts w:ascii="Book Antiqua" w:eastAsia="CIDFont+F1" w:hAnsi="Book Antiqua"/>
                <w:b/>
                <w:color w:val="000000"/>
                <w:w w:val="102"/>
              </w:rPr>
              <w:t xml:space="preserve">evidence submitted in </w:t>
            </w:r>
            <w:r w:rsidRPr="00CA6CC2">
              <w:rPr>
                <w:rFonts w:ascii="Book Antiqua" w:hAnsi="Book Antiqua"/>
              </w:rPr>
              <w:br/>
            </w:r>
            <w:r w:rsidRPr="00CA6CC2">
              <w:rPr>
                <w:rFonts w:ascii="Book Antiqua" w:eastAsia="CIDFont+F1" w:hAnsi="Book Antiqua"/>
                <w:b/>
                <w:color w:val="000000"/>
                <w:w w:val="102"/>
              </w:rPr>
              <w:t>support of Qualification Data</w:t>
            </w:r>
          </w:p>
        </w:tc>
      </w:tr>
      <w:tr w:rsidR="00602E54" w:rsidRPr="00CA6CC2" w14:paraId="2923E9A3" w14:textId="77777777" w:rsidTr="00A13FE6">
        <w:trPr>
          <w:trHeight w:hRule="exact" w:val="410"/>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2D4B6E32" w14:textId="77777777" w:rsidR="00602E54" w:rsidRPr="00CA6CC2" w:rsidRDefault="00602E54" w:rsidP="00A13FE6">
            <w:pPr>
              <w:rPr>
                <w:rFonts w:ascii="Book Antiqua" w:hAnsi="Book Antiqua"/>
              </w:rPr>
            </w:pPr>
          </w:p>
        </w:tc>
        <w:tc>
          <w:tcPr>
            <w:tcW w:w="2268"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41CF3B59" w14:textId="77777777" w:rsidR="00602E54" w:rsidRPr="00CA6CC2" w:rsidRDefault="00602E54" w:rsidP="00A13FE6">
            <w:pPr>
              <w:rPr>
                <w:rFonts w:ascii="Book Antiqua" w:hAnsi="Book Antiqua"/>
              </w:rPr>
            </w:pPr>
          </w:p>
        </w:tc>
        <w:tc>
          <w:tcPr>
            <w:tcW w:w="4253" w:type="dxa"/>
            <w:gridSpan w:val="2"/>
            <w:tcBorders>
              <w:top w:val="single" w:sz="0" w:space="0" w:color="000000"/>
              <w:left w:val="single" w:sz="6" w:space="0" w:color="000000"/>
              <w:bottom w:val="single" w:sz="0" w:space="0" w:color="000000"/>
              <w:right w:val="single" w:sz="6" w:space="0" w:color="000000"/>
            </w:tcBorders>
            <w:tcMar>
              <w:left w:w="0" w:type="dxa"/>
              <w:right w:w="0" w:type="dxa"/>
            </w:tcMar>
          </w:tcPr>
          <w:p w14:paraId="46248E3D" w14:textId="77777777" w:rsidR="00602E54" w:rsidRPr="00CA6CC2" w:rsidRDefault="00602E54" w:rsidP="00A13FE6">
            <w:pPr>
              <w:autoSpaceDE w:val="0"/>
              <w:autoSpaceDN w:val="0"/>
              <w:spacing w:after="0" w:line="96" w:lineRule="exact"/>
              <w:rPr>
                <w:rFonts w:ascii="Book Antiqua" w:hAnsi="Book Antiqua"/>
              </w:rPr>
            </w:pPr>
          </w:p>
          <w:p w14:paraId="037189E3" w14:textId="77777777" w:rsidR="00602E54" w:rsidRPr="00CA6CC2" w:rsidRDefault="00602E54" w:rsidP="00A13FE6">
            <w:pPr>
              <w:autoSpaceDE w:val="0"/>
              <w:autoSpaceDN w:val="0"/>
              <w:spacing w:after="0" w:line="14" w:lineRule="exact"/>
              <w:rPr>
                <w:rFonts w:ascii="Book Antiqua" w:hAnsi="Book Antiqua"/>
              </w:rPr>
            </w:pPr>
          </w:p>
        </w:tc>
        <w:tc>
          <w:tcPr>
            <w:tcW w:w="3260" w:type="dxa"/>
            <w:vMerge/>
            <w:tcBorders>
              <w:top w:val="single" w:sz="6" w:space="0" w:color="000000"/>
              <w:left w:val="single" w:sz="6" w:space="0" w:color="000000"/>
              <w:bottom w:val="single" w:sz="0" w:space="0" w:color="000000"/>
              <w:right w:val="single" w:sz="6" w:space="0" w:color="000000"/>
            </w:tcBorders>
          </w:tcPr>
          <w:p w14:paraId="35C38722" w14:textId="77777777" w:rsidR="00602E54" w:rsidRPr="00CA6CC2" w:rsidRDefault="00602E54" w:rsidP="00A13FE6">
            <w:pPr>
              <w:rPr>
                <w:rFonts w:ascii="Book Antiqua" w:hAnsi="Book Antiqua"/>
              </w:rPr>
            </w:pPr>
          </w:p>
        </w:tc>
      </w:tr>
      <w:tr w:rsidR="00602E54" w:rsidRPr="00CA6CC2" w14:paraId="19A920CA" w14:textId="77777777" w:rsidTr="00A13FE6">
        <w:trPr>
          <w:trHeight w:hRule="exact" w:val="288"/>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61C6D43A" w14:textId="77777777" w:rsidR="00602E54" w:rsidRPr="00CA6CC2" w:rsidRDefault="00602E54" w:rsidP="00A13FE6">
            <w:pPr>
              <w:autoSpaceDE w:val="0"/>
              <w:autoSpaceDN w:val="0"/>
              <w:spacing w:before="16" w:after="0" w:line="234" w:lineRule="exact"/>
              <w:ind w:right="28"/>
              <w:jc w:val="right"/>
              <w:rPr>
                <w:rFonts w:ascii="Book Antiqua" w:hAnsi="Book Antiqua"/>
              </w:rPr>
            </w:pPr>
            <w:proofErr w:type="spellStart"/>
            <w:r w:rsidRPr="00CA6CC2">
              <w:rPr>
                <w:rFonts w:ascii="Book Antiqua" w:eastAsia="CIDFont+F2" w:hAnsi="Book Antiqua"/>
                <w:color w:val="000000"/>
                <w:w w:val="102"/>
              </w:rPr>
              <w:t>Sl</w:t>
            </w:r>
            <w:proofErr w:type="spellEnd"/>
            <w:r w:rsidRPr="00CA6CC2">
              <w:rPr>
                <w:rFonts w:ascii="Book Antiqua" w:eastAsia="CIDFont+F2" w:hAnsi="Book Antiqua"/>
                <w:color w:val="000000"/>
                <w:w w:val="102"/>
              </w:rPr>
              <w:t xml:space="preserve"> No</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23C88FE3" w14:textId="77777777" w:rsidR="00602E54" w:rsidRPr="00CA6CC2" w:rsidRDefault="00602E54" w:rsidP="00A13FE6">
            <w:pPr>
              <w:autoSpaceDE w:val="0"/>
              <w:autoSpaceDN w:val="0"/>
              <w:spacing w:before="10" w:after="0" w:line="234" w:lineRule="exact"/>
              <w:ind w:left="24"/>
              <w:rPr>
                <w:rFonts w:ascii="Book Antiqua" w:hAnsi="Book Antiqua"/>
              </w:rPr>
            </w:pPr>
            <w:r w:rsidRPr="00CA6CC2">
              <w:rPr>
                <w:rFonts w:ascii="Book Antiqua" w:eastAsia="CIDFont+F2" w:hAnsi="Book Antiqua"/>
                <w:color w:val="000000"/>
                <w:w w:val="102"/>
              </w:rPr>
              <w:t>Financial year</w:t>
            </w:r>
          </w:p>
        </w:tc>
        <w:tc>
          <w:tcPr>
            <w:tcW w:w="4253" w:type="dxa"/>
            <w:gridSpan w:val="2"/>
            <w:tcBorders>
              <w:top w:val="single" w:sz="0" w:space="0" w:color="000000"/>
              <w:left w:val="single" w:sz="6" w:space="0" w:color="000000"/>
              <w:bottom w:val="single" w:sz="7" w:space="0" w:color="000000"/>
              <w:right w:val="single" w:sz="6" w:space="0" w:color="000000"/>
            </w:tcBorders>
            <w:tcMar>
              <w:left w:w="0" w:type="dxa"/>
              <w:right w:w="0" w:type="dxa"/>
            </w:tcMar>
          </w:tcPr>
          <w:p w14:paraId="6044B0A2" w14:textId="77777777" w:rsidR="00602E54" w:rsidRPr="00CA6CC2" w:rsidRDefault="00602E54" w:rsidP="00A13FE6">
            <w:pPr>
              <w:rPr>
                <w:rFonts w:ascii="Book Antiqua" w:hAnsi="Book Antiqua"/>
              </w:rPr>
            </w:pPr>
          </w:p>
        </w:tc>
        <w:tc>
          <w:tcPr>
            <w:tcW w:w="3260" w:type="dxa"/>
            <w:tcBorders>
              <w:top w:val="single" w:sz="0" w:space="0" w:color="000000"/>
              <w:left w:val="single" w:sz="6" w:space="0" w:color="000000"/>
              <w:bottom w:val="single" w:sz="7" w:space="0" w:color="000000"/>
              <w:right w:val="single" w:sz="6" w:space="0" w:color="000000"/>
            </w:tcBorders>
            <w:tcMar>
              <w:left w:w="0" w:type="dxa"/>
              <w:right w:w="0" w:type="dxa"/>
            </w:tcMar>
          </w:tcPr>
          <w:p w14:paraId="46392765" w14:textId="77777777" w:rsidR="00602E54" w:rsidRPr="00CA6CC2" w:rsidRDefault="00602E54" w:rsidP="00A13FE6">
            <w:pPr>
              <w:rPr>
                <w:rFonts w:ascii="Book Antiqua" w:hAnsi="Book Antiqua"/>
              </w:rPr>
            </w:pPr>
          </w:p>
        </w:tc>
      </w:tr>
      <w:tr w:rsidR="006B6A22" w:rsidRPr="00CA6CC2" w14:paraId="4A79E855" w14:textId="77777777" w:rsidTr="00A13FE6">
        <w:trPr>
          <w:trHeight w:hRule="exact" w:val="266"/>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085BA9B9" w14:textId="77777777" w:rsidR="006B6A22" w:rsidRPr="00CA6CC2" w:rsidRDefault="006B6A22" w:rsidP="006B6A22">
            <w:pPr>
              <w:autoSpaceDE w:val="0"/>
              <w:autoSpaceDN w:val="0"/>
              <w:spacing w:before="18" w:after="0" w:line="234" w:lineRule="exact"/>
              <w:ind w:right="30"/>
              <w:jc w:val="center"/>
              <w:rPr>
                <w:rFonts w:ascii="Book Antiqua" w:hAnsi="Book Antiqua"/>
              </w:rPr>
            </w:pPr>
            <w:r w:rsidRPr="00CA6CC2">
              <w:rPr>
                <w:rFonts w:ascii="Book Antiqua" w:eastAsia="CIDFont+F2" w:hAnsi="Book Antiqua"/>
                <w:color w:val="000000"/>
                <w:w w:val="102"/>
              </w:rPr>
              <w:t>1</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3F8AC47F" w14:textId="0F4A682C" w:rsidR="006B6A22" w:rsidRPr="00CA6CC2" w:rsidRDefault="006B6A22" w:rsidP="006B6A22">
            <w:pPr>
              <w:autoSpaceDE w:val="0"/>
              <w:autoSpaceDN w:val="0"/>
              <w:spacing w:after="0" w:line="234" w:lineRule="exact"/>
              <w:ind w:left="24"/>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25</w:t>
            </w:r>
            <w:r w:rsidRPr="00CA6CC2">
              <w:rPr>
                <w:rFonts w:ascii="Book Antiqua" w:eastAsia="CIDFont+F2" w:hAnsi="Book Antiqua"/>
                <w:color w:val="000000"/>
                <w:w w:val="102"/>
              </w:rPr>
              <w:t>-20</w:t>
            </w:r>
            <w:r>
              <w:rPr>
                <w:rFonts w:ascii="Book Antiqua" w:eastAsia="CIDFont+F2" w:hAnsi="Book Antiqua"/>
                <w:color w:val="000000"/>
                <w:w w:val="102"/>
              </w:rPr>
              <w:t>26</w:t>
            </w:r>
          </w:p>
        </w:tc>
        <w:tc>
          <w:tcPr>
            <w:tcW w:w="4253" w:type="dxa"/>
            <w:gridSpan w:val="2"/>
            <w:tcBorders>
              <w:top w:val="single" w:sz="7" w:space="0" w:color="000000"/>
              <w:left w:val="single" w:sz="6" w:space="0" w:color="000000"/>
              <w:bottom w:val="single" w:sz="0" w:space="0" w:color="000000"/>
              <w:right w:val="single" w:sz="6" w:space="0" w:color="000000"/>
            </w:tcBorders>
            <w:shd w:val="clear" w:color="auto" w:fill="CCFFCC"/>
            <w:tcMar>
              <w:left w:w="0" w:type="dxa"/>
              <w:right w:w="0" w:type="dxa"/>
            </w:tcMar>
          </w:tcPr>
          <w:p w14:paraId="49A10F02" w14:textId="77777777" w:rsidR="006B6A22" w:rsidRPr="00CA6CC2" w:rsidRDefault="006B6A22" w:rsidP="006B6A22">
            <w:pPr>
              <w:rPr>
                <w:rFonts w:ascii="Book Antiqua" w:hAnsi="Book Antiqua"/>
              </w:rPr>
            </w:pPr>
          </w:p>
        </w:tc>
        <w:tc>
          <w:tcPr>
            <w:tcW w:w="3260" w:type="dxa"/>
            <w:tcBorders>
              <w:top w:val="single" w:sz="7" w:space="0" w:color="000000"/>
              <w:left w:val="single" w:sz="6" w:space="0" w:color="000000"/>
              <w:bottom w:val="single" w:sz="0" w:space="0" w:color="000000"/>
              <w:right w:val="single" w:sz="6" w:space="0" w:color="000000"/>
            </w:tcBorders>
            <w:shd w:val="clear" w:color="auto" w:fill="CCFFCC"/>
            <w:tcMar>
              <w:left w:w="0" w:type="dxa"/>
              <w:right w:w="0" w:type="dxa"/>
            </w:tcMar>
          </w:tcPr>
          <w:p w14:paraId="42C99585" w14:textId="77777777" w:rsidR="006B6A22" w:rsidRPr="00CA6CC2" w:rsidRDefault="006B6A22" w:rsidP="006B6A22">
            <w:pPr>
              <w:rPr>
                <w:rFonts w:ascii="Book Antiqua" w:hAnsi="Book Antiqua"/>
              </w:rPr>
            </w:pPr>
          </w:p>
        </w:tc>
      </w:tr>
      <w:tr w:rsidR="006B6A22" w:rsidRPr="00CA6CC2" w14:paraId="5C3D4F10" w14:textId="77777777" w:rsidTr="00A13FE6">
        <w:trPr>
          <w:trHeight w:hRule="exact" w:val="264"/>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41D2D6A0" w14:textId="77777777" w:rsidR="006B6A22" w:rsidRPr="00CA6CC2" w:rsidRDefault="006B6A22" w:rsidP="006B6A22">
            <w:pPr>
              <w:autoSpaceDE w:val="0"/>
              <w:autoSpaceDN w:val="0"/>
              <w:spacing w:before="16" w:after="0" w:line="234" w:lineRule="exact"/>
              <w:ind w:right="30"/>
              <w:jc w:val="center"/>
              <w:rPr>
                <w:rFonts w:ascii="Book Antiqua" w:hAnsi="Book Antiqua"/>
              </w:rPr>
            </w:pPr>
            <w:r w:rsidRPr="00CA6CC2">
              <w:rPr>
                <w:rFonts w:ascii="Book Antiqua" w:eastAsia="CIDFont+F2" w:hAnsi="Book Antiqua"/>
                <w:color w:val="000000"/>
                <w:w w:val="102"/>
              </w:rPr>
              <w:t>2</w:t>
            </w:r>
          </w:p>
        </w:tc>
        <w:tc>
          <w:tcPr>
            <w:tcW w:w="2268"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5080987B" w14:textId="547C7E4D" w:rsidR="006B6A22" w:rsidRPr="00CA6CC2" w:rsidRDefault="006B6A22" w:rsidP="006B6A22">
            <w:pPr>
              <w:autoSpaceDE w:val="0"/>
              <w:autoSpaceDN w:val="0"/>
              <w:spacing w:after="0" w:line="234" w:lineRule="exact"/>
              <w:ind w:left="24"/>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24</w:t>
            </w:r>
            <w:r w:rsidRPr="00CA6CC2">
              <w:rPr>
                <w:rFonts w:ascii="Book Antiqua" w:eastAsia="CIDFont+F2" w:hAnsi="Book Antiqua"/>
                <w:color w:val="000000"/>
                <w:w w:val="102"/>
              </w:rPr>
              <w:t>-20</w:t>
            </w:r>
            <w:r>
              <w:rPr>
                <w:rFonts w:ascii="Book Antiqua" w:eastAsia="CIDFont+F2" w:hAnsi="Book Antiqua"/>
                <w:color w:val="000000"/>
                <w:w w:val="102"/>
              </w:rPr>
              <w:t>25</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70669726" w14:textId="77777777" w:rsidR="006B6A22" w:rsidRPr="00CA6CC2" w:rsidRDefault="006B6A22" w:rsidP="006B6A22">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2AC17F4C" w14:textId="77777777" w:rsidR="006B6A22" w:rsidRPr="00CA6CC2" w:rsidRDefault="006B6A22" w:rsidP="006B6A22">
            <w:pPr>
              <w:rPr>
                <w:rFonts w:ascii="Book Antiqua" w:hAnsi="Book Antiqua"/>
              </w:rPr>
            </w:pPr>
          </w:p>
        </w:tc>
      </w:tr>
      <w:tr w:rsidR="006B6A22" w:rsidRPr="00CA6CC2" w14:paraId="7980113F" w14:textId="77777777" w:rsidTr="00A13FE6">
        <w:trPr>
          <w:trHeight w:hRule="exact" w:val="262"/>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370F0B74" w14:textId="77777777" w:rsidR="006B6A22" w:rsidRPr="00CA6CC2" w:rsidRDefault="006B6A22" w:rsidP="006B6A22">
            <w:pPr>
              <w:autoSpaceDE w:val="0"/>
              <w:autoSpaceDN w:val="0"/>
              <w:spacing w:before="14" w:after="0" w:line="234" w:lineRule="exact"/>
              <w:jc w:val="center"/>
              <w:rPr>
                <w:rFonts w:ascii="Book Antiqua" w:hAnsi="Book Antiqua"/>
              </w:rPr>
            </w:pPr>
            <w:r w:rsidRPr="00CA6CC2">
              <w:rPr>
                <w:rFonts w:ascii="Book Antiqua" w:eastAsia="CIDFont+F2" w:hAnsi="Book Antiqua"/>
                <w:color w:val="000000"/>
                <w:w w:val="102"/>
              </w:rPr>
              <w:t>3</w:t>
            </w:r>
          </w:p>
        </w:tc>
        <w:tc>
          <w:tcPr>
            <w:tcW w:w="2268" w:type="dxa"/>
            <w:gridSpan w:val="2"/>
            <w:tcBorders>
              <w:top w:val="single" w:sz="7" w:space="0" w:color="000000"/>
              <w:left w:val="single" w:sz="7" w:space="0" w:color="000000"/>
              <w:bottom w:val="single" w:sz="0" w:space="0" w:color="000000"/>
              <w:right w:val="single" w:sz="6" w:space="0" w:color="000000"/>
            </w:tcBorders>
            <w:tcMar>
              <w:left w:w="0" w:type="dxa"/>
              <w:right w:w="0" w:type="dxa"/>
            </w:tcMar>
          </w:tcPr>
          <w:p w14:paraId="57373788" w14:textId="51E3A938" w:rsidR="006B6A22" w:rsidRPr="00CA6CC2" w:rsidRDefault="006B6A22" w:rsidP="006B6A22">
            <w:pPr>
              <w:autoSpaceDE w:val="0"/>
              <w:autoSpaceDN w:val="0"/>
              <w:spacing w:before="6" w:after="0" w:line="234" w:lineRule="exact"/>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23</w:t>
            </w:r>
            <w:r w:rsidRPr="00CA6CC2">
              <w:rPr>
                <w:rFonts w:ascii="Book Antiqua" w:eastAsia="CIDFont+F2" w:hAnsi="Book Antiqua"/>
                <w:color w:val="000000"/>
                <w:w w:val="102"/>
              </w:rPr>
              <w:t>-20</w:t>
            </w:r>
            <w:r>
              <w:rPr>
                <w:rFonts w:ascii="Book Antiqua" w:eastAsia="CIDFont+F2" w:hAnsi="Book Antiqua"/>
                <w:color w:val="000000"/>
                <w:w w:val="102"/>
              </w:rPr>
              <w:t>24</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7C5A46CD" w14:textId="77777777" w:rsidR="006B6A22" w:rsidRPr="00CA6CC2" w:rsidRDefault="006B6A22" w:rsidP="006B6A22">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2E5B23FB" w14:textId="77777777" w:rsidR="006B6A22" w:rsidRPr="00CA6CC2" w:rsidRDefault="006B6A22" w:rsidP="006B6A22">
            <w:pPr>
              <w:rPr>
                <w:rFonts w:ascii="Book Antiqua" w:hAnsi="Book Antiqua"/>
              </w:rPr>
            </w:pPr>
          </w:p>
        </w:tc>
      </w:tr>
      <w:tr w:rsidR="006B6A22" w:rsidRPr="00CA6CC2" w14:paraId="4DFBDA42" w14:textId="77777777" w:rsidTr="00CD537F">
        <w:trPr>
          <w:trHeight w:hRule="exact" w:val="278"/>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41229F83" w14:textId="77777777" w:rsidR="006B6A22" w:rsidRPr="00CA6CC2" w:rsidRDefault="006B6A22" w:rsidP="006B6A22">
            <w:pPr>
              <w:autoSpaceDE w:val="0"/>
              <w:autoSpaceDN w:val="0"/>
              <w:spacing w:before="18" w:after="0" w:line="238" w:lineRule="exact"/>
              <w:jc w:val="center"/>
              <w:rPr>
                <w:rFonts w:ascii="Book Antiqua" w:hAnsi="Book Antiqua"/>
              </w:rPr>
            </w:pPr>
            <w:r w:rsidRPr="00CA6CC2">
              <w:rPr>
                <w:rFonts w:ascii="Book Antiqua" w:eastAsia="CIDFont+F2" w:hAnsi="Book Antiqua"/>
                <w:color w:val="000000"/>
                <w:w w:val="102"/>
              </w:rPr>
              <w:t>4</w:t>
            </w:r>
          </w:p>
        </w:tc>
        <w:tc>
          <w:tcPr>
            <w:tcW w:w="2268" w:type="dxa"/>
            <w:gridSpan w:val="2"/>
            <w:tcBorders>
              <w:top w:val="single" w:sz="0" w:space="0" w:color="000000"/>
              <w:left w:val="single" w:sz="7" w:space="0" w:color="000000"/>
              <w:bottom w:val="single" w:sz="0" w:space="0" w:color="000000"/>
              <w:right w:val="single" w:sz="6" w:space="0" w:color="000000"/>
            </w:tcBorders>
            <w:tcMar>
              <w:left w:w="0" w:type="dxa"/>
              <w:right w:w="0" w:type="dxa"/>
            </w:tcMar>
          </w:tcPr>
          <w:p w14:paraId="1E224399" w14:textId="0E4DA1B7" w:rsidR="006B6A22" w:rsidRPr="00CA6CC2" w:rsidRDefault="006B6A22" w:rsidP="006B6A22">
            <w:pPr>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22</w:t>
            </w:r>
            <w:r w:rsidRPr="00CA6CC2">
              <w:rPr>
                <w:rFonts w:ascii="Book Antiqua" w:eastAsia="CIDFont+F2" w:hAnsi="Book Antiqua"/>
                <w:color w:val="000000"/>
                <w:w w:val="102"/>
              </w:rPr>
              <w:t>-20</w:t>
            </w:r>
            <w:r>
              <w:rPr>
                <w:rFonts w:ascii="Book Antiqua" w:eastAsia="CIDFont+F2" w:hAnsi="Book Antiqua"/>
                <w:color w:val="000000"/>
                <w:w w:val="102"/>
              </w:rPr>
              <w:t>23</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238811AF" w14:textId="77777777" w:rsidR="006B6A22" w:rsidRPr="00CA6CC2" w:rsidRDefault="006B6A22" w:rsidP="006B6A22">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361B3CE4" w14:textId="77777777" w:rsidR="006B6A22" w:rsidRPr="00CA6CC2" w:rsidRDefault="006B6A22" w:rsidP="006B6A22">
            <w:pPr>
              <w:rPr>
                <w:rFonts w:ascii="Book Antiqua" w:hAnsi="Book Antiqua"/>
              </w:rPr>
            </w:pPr>
          </w:p>
        </w:tc>
      </w:tr>
      <w:tr w:rsidR="006B6A22" w:rsidRPr="00CA6CC2" w14:paraId="6F152B56" w14:textId="77777777" w:rsidTr="00A13FE6">
        <w:trPr>
          <w:trHeight w:hRule="exact" w:val="240"/>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51F0F13D" w14:textId="77777777" w:rsidR="006B6A22" w:rsidRPr="00CA6CC2" w:rsidRDefault="006B6A22" w:rsidP="006B6A22">
            <w:pPr>
              <w:autoSpaceDE w:val="0"/>
              <w:autoSpaceDN w:val="0"/>
              <w:spacing w:after="0" w:line="246" w:lineRule="exact"/>
              <w:jc w:val="center"/>
              <w:rPr>
                <w:rFonts w:ascii="Book Antiqua" w:hAnsi="Book Antiqua"/>
              </w:rPr>
            </w:pPr>
            <w:r w:rsidRPr="00CA6CC2">
              <w:rPr>
                <w:rFonts w:ascii="Book Antiqua" w:eastAsia="CIDFont+F2" w:hAnsi="Book Antiqua"/>
                <w:color w:val="000000"/>
                <w:w w:val="102"/>
              </w:rPr>
              <w:t>5</w:t>
            </w:r>
          </w:p>
        </w:tc>
        <w:tc>
          <w:tcPr>
            <w:tcW w:w="2268" w:type="dxa"/>
            <w:gridSpan w:val="2"/>
            <w:tcBorders>
              <w:top w:val="single" w:sz="0" w:space="0" w:color="000000"/>
              <w:left w:val="single" w:sz="7" w:space="0" w:color="000000"/>
              <w:bottom w:val="single" w:sz="0" w:space="0" w:color="000000"/>
              <w:right w:val="single" w:sz="6" w:space="0" w:color="000000"/>
            </w:tcBorders>
            <w:tcMar>
              <w:left w:w="0" w:type="dxa"/>
              <w:right w:w="0" w:type="dxa"/>
            </w:tcMar>
          </w:tcPr>
          <w:p w14:paraId="23639424" w14:textId="1A934D9F" w:rsidR="006B6A22" w:rsidRPr="00CA6CC2" w:rsidRDefault="006B6A22" w:rsidP="006B6A22">
            <w:pPr>
              <w:autoSpaceDE w:val="0"/>
              <w:autoSpaceDN w:val="0"/>
              <w:spacing w:after="0" w:line="246" w:lineRule="exact"/>
              <w:rPr>
                <w:rFonts w:ascii="Book Antiqua" w:hAnsi="Book Antiqua"/>
              </w:rPr>
            </w:pPr>
            <w:r w:rsidRPr="00CA6CC2">
              <w:rPr>
                <w:rFonts w:ascii="Book Antiqua" w:eastAsia="CIDFont+F2" w:hAnsi="Book Antiqua"/>
                <w:color w:val="000000"/>
                <w:w w:val="102"/>
              </w:rPr>
              <w:t>20</w:t>
            </w:r>
            <w:r>
              <w:rPr>
                <w:rFonts w:ascii="Book Antiqua" w:eastAsia="CIDFont+F2" w:hAnsi="Book Antiqua"/>
                <w:color w:val="000000"/>
                <w:w w:val="102"/>
              </w:rPr>
              <w:t>21</w:t>
            </w:r>
            <w:r w:rsidRPr="00CA6CC2">
              <w:rPr>
                <w:rFonts w:ascii="Book Antiqua" w:eastAsia="CIDFont+F2" w:hAnsi="Book Antiqua"/>
                <w:color w:val="000000"/>
                <w:w w:val="102"/>
              </w:rPr>
              <w:t>-20</w:t>
            </w:r>
            <w:r>
              <w:rPr>
                <w:rFonts w:ascii="Book Antiqua" w:eastAsia="CIDFont+F2" w:hAnsi="Book Antiqua"/>
                <w:color w:val="000000"/>
                <w:w w:val="102"/>
              </w:rPr>
              <w:t>22</w:t>
            </w: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3E3700E5" w14:textId="77777777" w:rsidR="006B6A22" w:rsidRPr="00CA6CC2" w:rsidRDefault="006B6A22" w:rsidP="006B6A22">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5F2A2688" w14:textId="77777777" w:rsidR="006B6A22" w:rsidRPr="00CA6CC2" w:rsidRDefault="006B6A22" w:rsidP="006B6A22">
            <w:pPr>
              <w:rPr>
                <w:rFonts w:ascii="Book Antiqua" w:hAnsi="Book Antiqua"/>
              </w:rPr>
            </w:pPr>
          </w:p>
        </w:tc>
      </w:tr>
      <w:tr w:rsidR="00A95439" w:rsidRPr="00CA6CC2" w14:paraId="2D74AEB7" w14:textId="77777777" w:rsidTr="00A95439">
        <w:trPr>
          <w:trHeight w:hRule="exact" w:val="1227"/>
        </w:trPr>
        <w:tc>
          <w:tcPr>
            <w:tcW w:w="1118" w:type="dxa"/>
            <w:tcBorders>
              <w:top w:val="single" w:sz="0" w:space="0" w:color="000000"/>
              <w:left w:val="single" w:sz="0" w:space="0" w:color="000000"/>
              <w:bottom w:val="single" w:sz="0" w:space="0" w:color="000000"/>
              <w:right w:val="single" w:sz="7" w:space="0" w:color="000000"/>
            </w:tcBorders>
            <w:tcMar>
              <w:left w:w="0" w:type="dxa"/>
              <w:right w:w="0" w:type="dxa"/>
            </w:tcMar>
          </w:tcPr>
          <w:p w14:paraId="0A99B47C" w14:textId="77777777" w:rsidR="00A95439" w:rsidRPr="00CA6CC2" w:rsidRDefault="00A95439" w:rsidP="00A13FE6">
            <w:pPr>
              <w:autoSpaceDE w:val="0"/>
              <w:autoSpaceDN w:val="0"/>
              <w:spacing w:after="0" w:line="246" w:lineRule="exact"/>
              <w:jc w:val="center"/>
              <w:rPr>
                <w:rFonts w:ascii="Book Antiqua" w:eastAsia="CIDFont+F2" w:hAnsi="Book Antiqua"/>
                <w:color w:val="000000"/>
                <w:w w:val="102"/>
              </w:rPr>
            </w:pPr>
          </w:p>
        </w:tc>
        <w:tc>
          <w:tcPr>
            <w:tcW w:w="2268" w:type="dxa"/>
            <w:gridSpan w:val="2"/>
            <w:tcBorders>
              <w:top w:val="single" w:sz="0" w:space="0" w:color="000000"/>
              <w:left w:val="single" w:sz="7" w:space="0" w:color="000000"/>
              <w:bottom w:val="single" w:sz="0" w:space="0" w:color="000000"/>
              <w:right w:val="single" w:sz="6" w:space="0" w:color="000000"/>
            </w:tcBorders>
            <w:tcMar>
              <w:left w:w="0" w:type="dxa"/>
              <w:right w:w="0" w:type="dxa"/>
            </w:tcMar>
          </w:tcPr>
          <w:p w14:paraId="72788FE6" w14:textId="77777777" w:rsidR="00A95439" w:rsidRDefault="00A95439" w:rsidP="00A95439">
            <w:pPr>
              <w:rPr>
                <w:rFonts w:ascii="Book Antiqua" w:hAnsi="Book Antiqua" w:cs="Calibri"/>
              </w:rPr>
            </w:pPr>
            <w:r>
              <w:rPr>
                <w:rFonts w:ascii="Book Antiqua" w:hAnsi="Book Antiqua" w:cs="Calibri"/>
              </w:rPr>
              <w:t>Average Annual Turnover for best Three Years is</w:t>
            </w:r>
          </w:p>
          <w:p w14:paraId="45ADBA02" w14:textId="77777777" w:rsidR="00A95439" w:rsidRPr="00CA6CC2" w:rsidRDefault="00A95439" w:rsidP="00A13FE6">
            <w:pPr>
              <w:autoSpaceDE w:val="0"/>
              <w:autoSpaceDN w:val="0"/>
              <w:spacing w:after="0" w:line="246" w:lineRule="exact"/>
              <w:rPr>
                <w:rFonts w:ascii="Book Antiqua" w:eastAsia="CIDFont+F2" w:hAnsi="Book Antiqua"/>
                <w:color w:val="000000"/>
                <w:w w:val="102"/>
              </w:rPr>
            </w:pPr>
          </w:p>
        </w:tc>
        <w:tc>
          <w:tcPr>
            <w:tcW w:w="4253" w:type="dxa"/>
            <w:gridSpan w:val="2"/>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34C5CB13" w14:textId="77777777" w:rsidR="00A95439" w:rsidRPr="00CA6CC2" w:rsidRDefault="00A95439" w:rsidP="00A13FE6">
            <w:pPr>
              <w:rPr>
                <w:rFonts w:ascii="Book Antiqua" w:hAnsi="Book Antiqua"/>
              </w:rPr>
            </w:pPr>
          </w:p>
        </w:tc>
        <w:tc>
          <w:tcPr>
            <w:tcW w:w="3260" w:type="dxa"/>
            <w:tcBorders>
              <w:top w:val="single" w:sz="0" w:space="0" w:color="000000"/>
              <w:left w:val="single" w:sz="6" w:space="0" w:color="000000"/>
              <w:bottom w:val="single" w:sz="0" w:space="0" w:color="000000"/>
              <w:right w:val="single" w:sz="6" w:space="0" w:color="000000"/>
            </w:tcBorders>
            <w:shd w:val="clear" w:color="auto" w:fill="CCFFCC"/>
            <w:tcMar>
              <w:left w:w="0" w:type="dxa"/>
              <w:right w:w="0" w:type="dxa"/>
            </w:tcMar>
          </w:tcPr>
          <w:p w14:paraId="230C6468" w14:textId="77777777" w:rsidR="00A95439" w:rsidRPr="00CA6CC2" w:rsidRDefault="00A95439" w:rsidP="00A13FE6">
            <w:pPr>
              <w:rPr>
                <w:rFonts w:ascii="Book Antiqua" w:hAnsi="Book Antiqua"/>
              </w:rPr>
            </w:pPr>
          </w:p>
        </w:tc>
      </w:tr>
      <w:tr w:rsidR="00602E54" w:rsidRPr="00CA6CC2" w14:paraId="00DA82D1" w14:textId="77777777" w:rsidTr="00A13FE6">
        <w:trPr>
          <w:trHeight w:hRule="exact" w:val="542"/>
        </w:trPr>
        <w:tc>
          <w:tcPr>
            <w:tcW w:w="1118" w:type="dxa"/>
            <w:tcBorders>
              <w:top w:val="single" w:sz="0" w:space="0" w:color="000000"/>
            </w:tcBorders>
          </w:tcPr>
          <w:p w14:paraId="1A2C6CB8" w14:textId="77777777" w:rsidR="00602E54" w:rsidRPr="00CA6CC2" w:rsidRDefault="00602E54" w:rsidP="00A13FE6">
            <w:pPr>
              <w:rPr>
                <w:rFonts w:ascii="Book Antiqua" w:hAnsi="Book Antiqua"/>
              </w:rPr>
            </w:pPr>
          </w:p>
        </w:tc>
        <w:tc>
          <w:tcPr>
            <w:tcW w:w="1682" w:type="dxa"/>
          </w:tcPr>
          <w:p w14:paraId="355386AB" w14:textId="77777777" w:rsidR="00602E54" w:rsidRDefault="00602E54" w:rsidP="00A13FE6">
            <w:pPr>
              <w:rPr>
                <w:rFonts w:ascii="Book Antiqua" w:hAnsi="Book Antiqua"/>
              </w:rPr>
            </w:pPr>
          </w:p>
          <w:p w14:paraId="60620DF5" w14:textId="77777777" w:rsidR="00602E54" w:rsidRDefault="00602E54" w:rsidP="00A13FE6">
            <w:pPr>
              <w:rPr>
                <w:rFonts w:ascii="Book Antiqua" w:hAnsi="Book Antiqua"/>
              </w:rPr>
            </w:pPr>
          </w:p>
          <w:p w14:paraId="2CBE66EB" w14:textId="77777777" w:rsidR="00602E54" w:rsidRDefault="00602E54" w:rsidP="00A13FE6">
            <w:pPr>
              <w:rPr>
                <w:rFonts w:ascii="Book Antiqua" w:hAnsi="Book Antiqua"/>
              </w:rPr>
            </w:pPr>
          </w:p>
          <w:p w14:paraId="1F7F02F7" w14:textId="77777777" w:rsidR="00602E54" w:rsidRDefault="00602E54" w:rsidP="00A13FE6">
            <w:pPr>
              <w:rPr>
                <w:rFonts w:ascii="Book Antiqua" w:hAnsi="Book Antiqua"/>
              </w:rPr>
            </w:pPr>
          </w:p>
          <w:p w14:paraId="66A17D0B" w14:textId="77777777" w:rsidR="00602E54" w:rsidRDefault="00602E54" w:rsidP="00A13FE6">
            <w:pPr>
              <w:rPr>
                <w:rFonts w:ascii="Book Antiqua" w:hAnsi="Book Antiqua"/>
              </w:rPr>
            </w:pPr>
          </w:p>
          <w:p w14:paraId="5C46FB7E" w14:textId="77777777" w:rsidR="00602E54" w:rsidRDefault="00602E54" w:rsidP="00A13FE6">
            <w:pPr>
              <w:rPr>
                <w:rFonts w:ascii="Book Antiqua" w:hAnsi="Book Antiqua"/>
              </w:rPr>
            </w:pPr>
          </w:p>
          <w:p w14:paraId="2A2AEB37" w14:textId="77777777" w:rsidR="00602E54" w:rsidRDefault="00602E54" w:rsidP="00A13FE6">
            <w:pPr>
              <w:rPr>
                <w:rFonts w:ascii="Book Antiqua" w:hAnsi="Book Antiqua"/>
              </w:rPr>
            </w:pPr>
          </w:p>
          <w:p w14:paraId="4B8E59AC" w14:textId="77777777" w:rsidR="00602E54" w:rsidRPr="00CA6CC2" w:rsidRDefault="00602E54" w:rsidP="00A13FE6">
            <w:pPr>
              <w:rPr>
                <w:rFonts w:ascii="Book Antiqua" w:hAnsi="Book Antiqua"/>
              </w:rPr>
            </w:pPr>
          </w:p>
        </w:tc>
        <w:tc>
          <w:tcPr>
            <w:tcW w:w="586" w:type="dxa"/>
          </w:tcPr>
          <w:p w14:paraId="2F12FA45" w14:textId="77777777" w:rsidR="00602E54" w:rsidRPr="00CA6CC2" w:rsidRDefault="00602E54" w:rsidP="00A13FE6">
            <w:pPr>
              <w:rPr>
                <w:rFonts w:ascii="Book Antiqua" w:hAnsi="Book Antiqua"/>
              </w:rPr>
            </w:pPr>
          </w:p>
        </w:tc>
        <w:tc>
          <w:tcPr>
            <w:tcW w:w="2127" w:type="dxa"/>
          </w:tcPr>
          <w:p w14:paraId="0617FA4B" w14:textId="77777777" w:rsidR="00602E54" w:rsidRPr="00CA6CC2" w:rsidRDefault="00602E54" w:rsidP="00A13FE6">
            <w:pPr>
              <w:rPr>
                <w:rFonts w:ascii="Book Antiqua" w:hAnsi="Book Antiqua"/>
              </w:rPr>
            </w:pPr>
          </w:p>
        </w:tc>
        <w:tc>
          <w:tcPr>
            <w:tcW w:w="2126" w:type="dxa"/>
          </w:tcPr>
          <w:p w14:paraId="60E9BED3" w14:textId="77777777" w:rsidR="00602E54" w:rsidRPr="00CA6CC2" w:rsidRDefault="00602E54" w:rsidP="00A13FE6">
            <w:pPr>
              <w:rPr>
                <w:rFonts w:ascii="Book Antiqua" w:hAnsi="Book Antiqua"/>
              </w:rPr>
            </w:pPr>
          </w:p>
        </w:tc>
        <w:tc>
          <w:tcPr>
            <w:tcW w:w="3260" w:type="dxa"/>
          </w:tcPr>
          <w:p w14:paraId="024A8B9C" w14:textId="77777777" w:rsidR="00602E54" w:rsidRPr="00CA6CC2" w:rsidRDefault="00602E54" w:rsidP="00A13FE6">
            <w:pPr>
              <w:rPr>
                <w:rFonts w:ascii="Book Antiqua" w:hAnsi="Book Antiqua"/>
              </w:rPr>
            </w:pPr>
          </w:p>
        </w:tc>
      </w:tr>
    </w:tbl>
    <w:p w14:paraId="713D3DF1" w14:textId="59423F0D" w:rsidR="00A3186F" w:rsidRDefault="00A3186F">
      <w:pPr>
        <w:autoSpaceDE w:val="0"/>
        <w:autoSpaceDN w:val="0"/>
        <w:spacing w:after="50" w:line="246" w:lineRule="exact"/>
        <w:ind w:left="924" w:right="432"/>
        <w:rPr>
          <w:rFonts w:ascii="Book Antiqua" w:hAnsi="Book Antiqua"/>
        </w:rPr>
      </w:pPr>
    </w:p>
    <w:tbl>
      <w:tblPr>
        <w:tblW w:w="0" w:type="auto"/>
        <w:tblLayout w:type="fixed"/>
        <w:tblLook w:val="04A0" w:firstRow="1" w:lastRow="0" w:firstColumn="1" w:lastColumn="0" w:noHBand="0" w:noVBand="1"/>
      </w:tblPr>
      <w:tblGrid>
        <w:gridCol w:w="340"/>
        <w:gridCol w:w="550"/>
        <w:gridCol w:w="1760"/>
        <w:gridCol w:w="1319"/>
        <w:gridCol w:w="1431"/>
        <w:gridCol w:w="2380"/>
        <w:gridCol w:w="686"/>
        <w:gridCol w:w="2326"/>
      </w:tblGrid>
      <w:tr w:rsidR="00377847" w:rsidRPr="00CA6CC2" w14:paraId="5D73D96E" w14:textId="77777777" w:rsidTr="00377847">
        <w:trPr>
          <w:gridAfter w:val="1"/>
          <w:wAfter w:w="2326" w:type="dxa"/>
          <w:trHeight w:hRule="exact" w:val="277"/>
        </w:trPr>
        <w:tc>
          <w:tcPr>
            <w:tcW w:w="890" w:type="dxa"/>
            <w:gridSpan w:val="2"/>
            <w:tcBorders>
              <w:top w:val="single" w:sz="0" w:space="0" w:color="000000"/>
              <w:left w:val="single" w:sz="0" w:space="0" w:color="000000"/>
              <w:bottom w:val="single" w:sz="0" w:space="0" w:color="000000"/>
              <w:right w:val="single" w:sz="7" w:space="0" w:color="000000"/>
            </w:tcBorders>
            <w:tcMar>
              <w:left w:w="0" w:type="dxa"/>
              <w:right w:w="0" w:type="dxa"/>
            </w:tcMar>
          </w:tcPr>
          <w:p w14:paraId="729F7A23" w14:textId="77777777" w:rsidR="00377847" w:rsidRPr="00CA6CC2" w:rsidRDefault="00377847">
            <w:pPr>
              <w:autoSpaceDE w:val="0"/>
              <w:autoSpaceDN w:val="0"/>
              <w:spacing w:before="36" w:after="0" w:line="210" w:lineRule="exact"/>
              <w:jc w:val="center"/>
              <w:rPr>
                <w:rFonts w:ascii="Book Antiqua" w:hAnsi="Book Antiqua"/>
              </w:rPr>
            </w:pPr>
            <w:r w:rsidRPr="00CA6CC2">
              <w:rPr>
                <w:rFonts w:ascii="Book Antiqua" w:eastAsia="CIDFont+F1" w:hAnsi="Book Antiqua"/>
                <w:b/>
                <w:color w:val="000000"/>
                <w:w w:val="102"/>
              </w:rPr>
              <w:t>C</w:t>
            </w:r>
          </w:p>
        </w:tc>
        <w:tc>
          <w:tcPr>
            <w:tcW w:w="3079"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6B1D9077" w14:textId="77777777" w:rsidR="00377847" w:rsidRPr="00CA6CC2" w:rsidRDefault="00377847">
            <w:pPr>
              <w:autoSpaceDE w:val="0"/>
              <w:autoSpaceDN w:val="0"/>
              <w:spacing w:before="10" w:after="0" w:line="234" w:lineRule="exact"/>
              <w:ind w:left="24"/>
              <w:rPr>
                <w:rFonts w:ascii="Book Antiqua" w:hAnsi="Book Antiqua"/>
              </w:rPr>
            </w:pPr>
            <w:r w:rsidRPr="00CA6CC2">
              <w:rPr>
                <w:rFonts w:ascii="Book Antiqua" w:eastAsia="CIDFont+F1" w:hAnsi="Book Antiqua"/>
                <w:b/>
                <w:color w:val="000000"/>
                <w:w w:val="102"/>
              </w:rPr>
              <w:t>Liquid Assets</w:t>
            </w:r>
          </w:p>
        </w:tc>
        <w:tc>
          <w:tcPr>
            <w:tcW w:w="4497" w:type="dxa"/>
            <w:gridSpan w:val="3"/>
            <w:tcBorders>
              <w:top w:val="single" w:sz="6" w:space="0" w:color="000000"/>
              <w:left w:val="single" w:sz="6" w:space="0" w:color="000000"/>
              <w:bottom w:val="single" w:sz="0" w:space="0" w:color="000000"/>
              <w:right w:val="single" w:sz="6" w:space="0" w:color="000000"/>
            </w:tcBorders>
            <w:tcMar>
              <w:left w:w="0" w:type="dxa"/>
              <w:right w:w="0" w:type="dxa"/>
            </w:tcMar>
          </w:tcPr>
          <w:p w14:paraId="64BA38FC" w14:textId="77777777" w:rsidR="00377847" w:rsidRPr="00CA6CC2" w:rsidRDefault="00377847">
            <w:pPr>
              <w:rPr>
                <w:rFonts w:ascii="Book Antiqua" w:hAnsi="Book Antiqua"/>
              </w:rPr>
            </w:pPr>
          </w:p>
        </w:tc>
      </w:tr>
      <w:tr w:rsidR="00377847" w:rsidRPr="00CA6CC2" w14:paraId="35DF6876" w14:textId="77777777" w:rsidTr="00377847">
        <w:trPr>
          <w:gridAfter w:val="1"/>
          <w:wAfter w:w="2326" w:type="dxa"/>
          <w:trHeight w:hRule="exact" w:val="480"/>
        </w:trPr>
        <w:tc>
          <w:tcPr>
            <w:tcW w:w="890" w:type="dxa"/>
            <w:gridSpan w:val="2"/>
            <w:tcBorders>
              <w:top w:val="single" w:sz="0" w:space="0" w:color="000000"/>
              <w:left w:val="single" w:sz="0" w:space="0" w:color="000000"/>
              <w:bottom w:val="single" w:sz="0" w:space="0" w:color="000000"/>
              <w:right w:val="single" w:sz="7" w:space="0" w:color="000000"/>
            </w:tcBorders>
            <w:tcMar>
              <w:left w:w="0" w:type="dxa"/>
              <w:right w:w="0" w:type="dxa"/>
            </w:tcMar>
          </w:tcPr>
          <w:p w14:paraId="406948B2" w14:textId="77777777" w:rsidR="00377847" w:rsidRPr="00CA6CC2" w:rsidRDefault="00377847">
            <w:pPr>
              <w:rPr>
                <w:rFonts w:ascii="Book Antiqua" w:hAnsi="Book Antiqua"/>
              </w:rPr>
            </w:pPr>
          </w:p>
        </w:tc>
        <w:tc>
          <w:tcPr>
            <w:tcW w:w="3079" w:type="dxa"/>
            <w:gridSpan w:val="2"/>
            <w:tcBorders>
              <w:top w:val="single" w:sz="6" w:space="0" w:color="000000"/>
              <w:left w:val="single" w:sz="7" w:space="0" w:color="000000"/>
              <w:bottom w:val="single" w:sz="6" w:space="0" w:color="000000"/>
              <w:right w:val="single" w:sz="6" w:space="0" w:color="000000"/>
            </w:tcBorders>
            <w:tcMar>
              <w:left w:w="0" w:type="dxa"/>
              <w:right w:w="0" w:type="dxa"/>
            </w:tcMar>
          </w:tcPr>
          <w:p w14:paraId="2216B88C" w14:textId="77777777" w:rsidR="00377847" w:rsidRPr="00CA6CC2" w:rsidRDefault="00377847">
            <w:pPr>
              <w:rPr>
                <w:rFonts w:ascii="Book Antiqua" w:hAnsi="Book Antiqua"/>
              </w:rPr>
            </w:pPr>
          </w:p>
        </w:tc>
        <w:tc>
          <w:tcPr>
            <w:tcW w:w="4497" w:type="dxa"/>
            <w:gridSpan w:val="3"/>
            <w:tcBorders>
              <w:top w:val="single" w:sz="0" w:space="0" w:color="000000"/>
              <w:left w:val="single" w:sz="6" w:space="0" w:color="000000"/>
              <w:bottom w:val="single" w:sz="6" w:space="0" w:color="000000"/>
              <w:right w:val="single" w:sz="6" w:space="0" w:color="000000"/>
            </w:tcBorders>
            <w:tcMar>
              <w:left w:w="0" w:type="dxa"/>
              <w:right w:w="0" w:type="dxa"/>
            </w:tcMar>
          </w:tcPr>
          <w:p w14:paraId="7AF2B426" w14:textId="7FBB7B33" w:rsidR="00225D5A" w:rsidRDefault="00225D5A" w:rsidP="00225D5A">
            <w:pPr>
              <w:jc w:val="center"/>
              <w:rPr>
                <w:rFonts w:ascii="Book Antiqua" w:hAnsi="Book Antiqua" w:cs="Calibri"/>
                <w:b/>
                <w:bCs/>
              </w:rPr>
            </w:pPr>
            <w:r>
              <w:rPr>
                <w:rFonts w:ascii="Book Antiqua" w:hAnsi="Book Antiqua" w:cs="Calibri"/>
                <w:b/>
                <w:bCs/>
              </w:rPr>
              <w:t xml:space="preserve">LA (in Rs. </w:t>
            </w:r>
            <w:r w:rsidR="007E7857">
              <w:rPr>
                <w:rFonts w:ascii="Book Antiqua" w:hAnsi="Book Antiqua" w:cs="Calibri"/>
                <w:b/>
                <w:bCs/>
              </w:rPr>
              <w:t>Crore</w:t>
            </w:r>
            <w:r>
              <w:rPr>
                <w:rFonts w:ascii="Book Antiqua" w:hAnsi="Book Antiqua" w:cs="Calibri"/>
                <w:b/>
                <w:bCs/>
              </w:rPr>
              <w:t>)</w:t>
            </w:r>
          </w:p>
          <w:p w14:paraId="48933A82" w14:textId="52333465" w:rsidR="00377847" w:rsidRPr="00CA6CC2" w:rsidRDefault="00377847">
            <w:pPr>
              <w:autoSpaceDE w:val="0"/>
              <w:autoSpaceDN w:val="0"/>
              <w:spacing w:before="126" w:after="0" w:line="210" w:lineRule="exact"/>
              <w:jc w:val="center"/>
              <w:rPr>
                <w:rFonts w:ascii="Book Antiqua" w:hAnsi="Book Antiqua"/>
              </w:rPr>
            </w:pPr>
          </w:p>
        </w:tc>
      </w:tr>
      <w:tr w:rsidR="00377847" w:rsidRPr="00CA6CC2" w14:paraId="0E9AC007" w14:textId="77777777" w:rsidTr="00377847">
        <w:trPr>
          <w:gridAfter w:val="1"/>
          <w:wAfter w:w="2326" w:type="dxa"/>
          <w:trHeight w:hRule="exact" w:val="1362"/>
        </w:trPr>
        <w:tc>
          <w:tcPr>
            <w:tcW w:w="890" w:type="dxa"/>
            <w:gridSpan w:val="2"/>
            <w:tcBorders>
              <w:top w:val="single" w:sz="0" w:space="0" w:color="000000"/>
              <w:left w:val="single" w:sz="0" w:space="0" w:color="000000"/>
              <w:bottom w:val="single" w:sz="0" w:space="0" w:color="000000"/>
              <w:right w:val="single" w:sz="7" w:space="0" w:color="000000"/>
            </w:tcBorders>
            <w:tcMar>
              <w:left w:w="0" w:type="dxa"/>
              <w:right w:w="0" w:type="dxa"/>
            </w:tcMar>
          </w:tcPr>
          <w:p w14:paraId="56B743E4" w14:textId="77777777" w:rsidR="00377847" w:rsidRPr="00CA6CC2" w:rsidRDefault="00377847">
            <w:pPr>
              <w:rPr>
                <w:rFonts w:ascii="Book Antiqua" w:hAnsi="Book Antiqua"/>
              </w:rPr>
            </w:pPr>
          </w:p>
        </w:tc>
        <w:tc>
          <w:tcPr>
            <w:tcW w:w="3079" w:type="dxa"/>
            <w:gridSpan w:val="2"/>
            <w:tcBorders>
              <w:top w:val="single" w:sz="6" w:space="0" w:color="000000"/>
              <w:left w:val="single" w:sz="7" w:space="0" w:color="000000"/>
              <w:bottom w:val="single" w:sz="7" w:space="0" w:color="000000"/>
              <w:right w:val="single" w:sz="6" w:space="0" w:color="000000"/>
            </w:tcBorders>
            <w:tcMar>
              <w:left w:w="0" w:type="dxa"/>
              <w:right w:w="0" w:type="dxa"/>
            </w:tcMar>
          </w:tcPr>
          <w:p w14:paraId="4FB4778A" w14:textId="77777777" w:rsidR="00377847" w:rsidRPr="00CA6CC2" w:rsidRDefault="00377847" w:rsidP="00377847">
            <w:pPr>
              <w:autoSpaceDE w:val="0"/>
              <w:autoSpaceDN w:val="0"/>
              <w:spacing w:before="84" w:after="10" w:line="234" w:lineRule="exact"/>
              <w:rPr>
                <w:rFonts w:ascii="Book Antiqua" w:hAnsi="Book Antiqua"/>
              </w:rPr>
            </w:pPr>
            <w:r w:rsidRPr="00CA6CC2">
              <w:rPr>
                <w:rFonts w:ascii="Book Antiqua" w:eastAsia="CIDFont+F2" w:hAnsi="Book Antiqua"/>
                <w:color w:val="000000"/>
                <w:w w:val="102"/>
              </w:rPr>
              <w:t>Details of evidence of</w:t>
            </w:r>
          </w:p>
          <w:tbl>
            <w:tblPr>
              <w:tblW w:w="0" w:type="auto"/>
              <w:tblLayout w:type="fixed"/>
              <w:tblLook w:val="04A0" w:firstRow="1" w:lastRow="0" w:firstColumn="1" w:lastColumn="0" w:noHBand="0" w:noVBand="1"/>
            </w:tblPr>
            <w:tblGrid>
              <w:gridCol w:w="720"/>
              <w:gridCol w:w="780"/>
              <w:gridCol w:w="600"/>
            </w:tblGrid>
            <w:tr w:rsidR="00377847" w:rsidRPr="00CA6CC2" w14:paraId="380DE792" w14:textId="77777777">
              <w:trPr>
                <w:trHeight w:hRule="exact" w:val="256"/>
              </w:trPr>
              <w:tc>
                <w:tcPr>
                  <w:tcW w:w="720" w:type="dxa"/>
                  <w:tcMar>
                    <w:left w:w="0" w:type="dxa"/>
                    <w:right w:w="0" w:type="dxa"/>
                  </w:tcMar>
                </w:tcPr>
                <w:p w14:paraId="595AD0AF" w14:textId="77777777" w:rsidR="00377847" w:rsidRPr="00CA6CC2" w:rsidRDefault="00377847">
                  <w:pPr>
                    <w:autoSpaceDE w:val="0"/>
                    <w:autoSpaceDN w:val="0"/>
                    <w:spacing w:before="12" w:after="0" w:line="234" w:lineRule="exact"/>
                    <w:jc w:val="center"/>
                    <w:rPr>
                      <w:rFonts w:ascii="Book Antiqua" w:hAnsi="Book Antiqua"/>
                    </w:rPr>
                  </w:pPr>
                  <w:r w:rsidRPr="00CA6CC2">
                    <w:rPr>
                      <w:rFonts w:ascii="Book Antiqua" w:eastAsia="CIDFont+F2" w:hAnsi="Book Antiqua"/>
                      <w:color w:val="000000"/>
                      <w:w w:val="102"/>
                    </w:rPr>
                    <w:t>having</w:t>
                  </w:r>
                </w:p>
              </w:tc>
              <w:tc>
                <w:tcPr>
                  <w:tcW w:w="780" w:type="dxa"/>
                  <w:tcMar>
                    <w:left w:w="0" w:type="dxa"/>
                    <w:right w:w="0" w:type="dxa"/>
                  </w:tcMar>
                </w:tcPr>
                <w:p w14:paraId="0C04A477" w14:textId="77777777" w:rsidR="00377847" w:rsidRPr="00CA6CC2" w:rsidRDefault="00377847">
                  <w:pPr>
                    <w:autoSpaceDE w:val="0"/>
                    <w:autoSpaceDN w:val="0"/>
                    <w:spacing w:before="12" w:after="0" w:line="234" w:lineRule="exact"/>
                    <w:jc w:val="center"/>
                    <w:rPr>
                      <w:rFonts w:ascii="Book Antiqua" w:hAnsi="Book Antiqua"/>
                    </w:rPr>
                  </w:pPr>
                  <w:r w:rsidRPr="00CA6CC2">
                    <w:rPr>
                      <w:rFonts w:ascii="Book Antiqua" w:eastAsia="CIDFont+F2" w:hAnsi="Book Antiqua"/>
                      <w:color w:val="000000"/>
                      <w:w w:val="102"/>
                    </w:rPr>
                    <w:t>Liquid</w:t>
                  </w:r>
                </w:p>
              </w:tc>
              <w:tc>
                <w:tcPr>
                  <w:tcW w:w="600" w:type="dxa"/>
                  <w:tcMar>
                    <w:left w:w="0" w:type="dxa"/>
                    <w:right w:w="0" w:type="dxa"/>
                  </w:tcMar>
                </w:tcPr>
                <w:p w14:paraId="2926295F" w14:textId="77777777" w:rsidR="00377847" w:rsidRPr="00CA6CC2" w:rsidRDefault="00377847">
                  <w:pPr>
                    <w:autoSpaceDE w:val="0"/>
                    <w:autoSpaceDN w:val="0"/>
                    <w:spacing w:before="12" w:after="0" w:line="234" w:lineRule="exact"/>
                    <w:ind w:left="102"/>
                    <w:rPr>
                      <w:rFonts w:ascii="Book Antiqua" w:hAnsi="Book Antiqua"/>
                    </w:rPr>
                  </w:pPr>
                  <w:r w:rsidRPr="00CA6CC2">
                    <w:rPr>
                      <w:rFonts w:ascii="Book Antiqua" w:eastAsia="CIDFont+F2" w:hAnsi="Book Antiqua"/>
                      <w:color w:val="000000"/>
                      <w:w w:val="102"/>
                    </w:rPr>
                    <w:t>assets</w:t>
                  </w:r>
                </w:p>
              </w:tc>
            </w:tr>
          </w:tbl>
          <w:p w14:paraId="08799F83" w14:textId="77777777" w:rsidR="00377847" w:rsidRPr="00CA6CC2" w:rsidRDefault="00377847">
            <w:pPr>
              <w:autoSpaceDE w:val="0"/>
              <w:autoSpaceDN w:val="0"/>
              <w:spacing w:before="10" w:after="0" w:line="234" w:lineRule="exact"/>
              <w:ind w:left="24"/>
              <w:rPr>
                <w:rFonts w:ascii="Book Antiqua" w:hAnsi="Book Antiqua"/>
              </w:rPr>
            </w:pPr>
            <w:r w:rsidRPr="00CA6CC2">
              <w:rPr>
                <w:rFonts w:ascii="Book Antiqua" w:eastAsia="CIDFont+F2" w:hAnsi="Book Antiqua"/>
                <w:color w:val="000000"/>
                <w:w w:val="102"/>
              </w:rPr>
              <w:t xml:space="preserve">(LA) </w:t>
            </w:r>
          </w:p>
        </w:tc>
        <w:tc>
          <w:tcPr>
            <w:tcW w:w="4497" w:type="dxa"/>
            <w:gridSpan w:val="3"/>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574CBED4" w14:textId="77777777" w:rsidR="00377847" w:rsidRPr="00CA6CC2" w:rsidRDefault="00377847">
            <w:pPr>
              <w:rPr>
                <w:rFonts w:ascii="Book Antiqua" w:hAnsi="Book Antiqua"/>
              </w:rPr>
            </w:pPr>
          </w:p>
        </w:tc>
      </w:tr>
      <w:tr w:rsidR="00377847" w:rsidRPr="00CA6CC2" w14:paraId="0DCEC37E" w14:textId="77777777" w:rsidTr="00377847">
        <w:trPr>
          <w:gridAfter w:val="1"/>
          <w:wAfter w:w="2326" w:type="dxa"/>
          <w:trHeight w:hRule="exact" w:val="262"/>
        </w:trPr>
        <w:tc>
          <w:tcPr>
            <w:tcW w:w="890" w:type="dxa"/>
            <w:gridSpan w:val="2"/>
            <w:tcBorders>
              <w:top w:val="single" w:sz="0" w:space="0" w:color="000000"/>
              <w:left w:val="single" w:sz="0" w:space="0" w:color="000000"/>
              <w:bottom w:val="single" w:sz="0" w:space="0" w:color="000000"/>
              <w:right w:val="single" w:sz="7" w:space="0" w:color="000000"/>
            </w:tcBorders>
            <w:tcMar>
              <w:left w:w="0" w:type="dxa"/>
              <w:right w:w="0" w:type="dxa"/>
            </w:tcMar>
          </w:tcPr>
          <w:p w14:paraId="61C58B42" w14:textId="77777777" w:rsidR="00377847" w:rsidRPr="00CA6CC2" w:rsidRDefault="00377847">
            <w:pPr>
              <w:rPr>
                <w:rFonts w:ascii="Book Antiqua" w:hAnsi="Book Antiqua"/>
              </w:rPr>
            </w:pPr>
          </w:p>
        </w:tc>
        <w:tc>
          <w:tcPr>
            <w:tcW w:w="3079" w:type="dxa"/>
            <w:gridSpan w:val="2"/>
            <w:tcBorders>
              <w:top w:val="single" w:sz="7" w:space="0" w:color="000000"/>
              <w:left w:val="single" w:sz="7" w:space="0" w:color="000000"/>
              <w:bottom w:val="single" w:sz="7" w:space="0" w:color="000000"/>
              <w:right w:val="single" w:sz="6" w:space="0" w:color="000000"/>
            </w:tcBorders>
            <w:tcMar>
              <w:left w:w="0" w:type="dxa"/>
              <w:right w:w="0" w:type="dxa"/>
            </w:tcMar>
          </w:tcPr>
          <w:p w14:paraId="727C3E16" w14:textId="77777777" w:rsidR="00377847" w:rsidRPr="00CA6CC2" w:rsidRDefault="00377847">
            <w:pPr>
              <w:autoSpaceDE w:val="0"/>
              <w:autoSpaceDN w:val="0"/>
              <w:spacing w:after="0" w:line="234" w:lineRule="exact"/>
              <w:ind w:left="24"/>
              <w:rPr>
                <w:rFonts w:ascii="Book Antiqua" w:hAnsi="Book Antiqua"/>
              </w:rPr>
            </w:pPr>
            <w:r w:rsidRPr="00CA6CC2">
              <w:rPr>
                <w:rFonts w:ascii="Book Antiqua" w:eastAsia="CIDFont+F2" w:hAnsi="Book Antiqua"/>
                <w:color w:val="000000"/>
                <w:w w:val="102"/>
              </w:rPr>
              <w:t>Or</w:t>
            </w:r>
          </w:p>
        </w:tc>
        <w:tc>
          <w:tcPr>
            <w:tcW w:w="4497" w:type="dxa"/>
            <w:gridSpan w:val="3"/>
            <w:tcBorders>
              <w:top w:val="single" w:sz="7" w:space="0" w:color="000000"/>
              <w:left w:val="single" w:sz="6" w:space="0" w:color="000000"/>
              <w:bottom w:val="single" w:sz="7" w:space="0" w:color="000000"/>
              <w:right w:val="single" w:sz="6" w:space="0" w:color="000000"/>
            </w:tcBorders>
            <w:tcMar>
              <w:left w:w="0" w:type="dxa"/>
              <w:right w:w="0" w:type="dxa"/>
            </w:tcMar>
          </w:tcPr>
          <w:p w14:paraId="39E2A230" w14:textId="77777777" w:rsidR="00377847" w:rsidRPr="00CA6CC2" w:rsidRDefault="00377847">
            <w:pPr>
              <w:rPr>
                <w:rFonts w:ascii="Book Antiqua" w:hAnsi="Book Antiqua"/>
              </w:rPr>
            </w:pPr>
          </w:p>
        </w:tc>
      </w:tr>
      <w:tr w:rsidR="00377847" w:rsidRPr="00CA6CC2" w14:paraId="75306E75" w14:textId="77777777" w:rsidTr="00377847">
        <w:trPr>
          <w:gridAfter w:val="1"/>
          <w:wAfter w:w="2326" w:type="dxa"/>
          <w:trHeight w:hRule="exact" w:val="1336"/>
        </w:trPr>
        <w:tc>
          <w:tcPr>
            <w:tcW w:w="890" w:type="dxa"/>
            <w:gridSpan w:val="2"/>
            <w:tcBorders>
              <w:top w:val="single" w:sz="0" w:space="0" w:color="000000"/>
              <w:left w:val="single" w:sz="0" w:space="0" w:color="000000"/>
              <w:bottom w:val="single" w:sz="1" w:space="0" w:color="000000"/>
              <w:right w:val="single" w:sz="7" w:space="0" w:color="000000"/>
            </w:tcBorders>
            <w:tcMar>
              <w:left w:w="0" w:type="dxa"/>
              <w:right w:w="0" w:type="dxa"/>
            </w:tcMar>
          </w:tcPr>
          <w:p w14:paraId="502E801B" w14:textId="77777777" w:rsidR="00377847" w:rsidRPr="00CA6CC2" w:rsidRDefault="00377847">
            <w:pPr>
              <w:rPr>
                <w:rFonts w:ascii="Book Antiqua" w:hAnsi="Book Antiqua"/>
              </w:rPr>
            </w:pPr>
          </w:p>
        </w:tc>
        <w:tc>
          <w:tcPr>
            <w:tcW w:w="3079" w:type="dxa"/>
            <w:gridSpan w:val="2"/>
            <w:tcBorders>
              <w:top w:val="single" w:sz="7" w:space="0" w:color="000000"/>
              <w:left w:val="single" w:sz="7" w:space="0" w:color="000000"/>
              <w:bottom w:val="single" w:sz="6" w:space="0" w:color="000000"/>
              <w:right w:val="single" w:sz="6" w:space="0" w:color="000000"/>
            </w:tcBorders>
            <w:tcMar>
              <w:left w:w="0" w:type="dxa"/>
              <w:right w:w="0" w:type="dxa"/>
            </w:tcMar>
          </w:tcPr>
          <w:p w14:paraId="22F562A7" w14:textId="77777777" w:rsidR="00377847" w:rsidRPr="00CA6CC2" w:rsidRDefault="00377847">
            <w:pPr>
              <w:autoSpaceDE w:val="0"/>
              <w:autoSpaceDN w:val="0"/>
              <w:spacing w:before="6" w:after="0" w:line="256" w:lineRule="exact"/>
              <w:ind w:left="24" w:right="24"/>
              <w:jc w:val="both"/>
              <w:rPr>
                <w:rFonts w:ascii="Book Antiqua" w:hAnsi="Book Antiqua"/>
              </w:rPr>
            </w:pPr>
            <w:r w:rsidRPr="00CA6CC2">
              <w:rPr>
                <w:rFonts w:ascii="Book Antiqua" w:eastAsia="CIDFont+F2" w:hAnsi="Book Antiqua"/>
                <w:color w:val="000000"/>
                <w:w w:val="102"/>
              </w:rPr>
              <w:t>Details of evidence of access to or availability of credit facilities</w:t>
            </w:r>
          </w:p>
        </w:tc>
        <w:tc>
          <w:tcPr>
            <w:tcW w:w="4497" w:type="dxa"/>
            <w:gridSpan w:val="3"/>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4E665E95" w14:textId="77777777" w:rsidR="00377847" w:rsidRPr="00CA6CC2" w:rsidRDefault="00377847">
            <w:pPr>
              <w:rPr>
                <w:rFonts w:ascii="Book Antiqua" w:hAnsi="Book Antiqua"/>
              </w:rPr>
            </w:pPr>
          </w:p>
        </w:tc>
      </w:tr>
      <w:tr w:rsidR="00A3186F" w:rsidRPr="00CA6CC2" w14:paraId="5660811B" w14:textId="77777777" w:rsidTr="001E0716">
        <w:trPr>
          <w:trHeight w:hRule="exact" w:val="254"/>
        </w:trPr>
        <w:tc>
          <w:tcPr>
            <w:tcW w:w="340" w:type="dxa"/>
          </w:tcPr>
          <w:p w14:paraId="352928C2" w14:textId="77777777" w:rsidR="00A3186F" w:rsidRPr="00CA6CC2" w:rsidRDefault="00A3186F" w:rsidP="001E0716">
            <w:pPr>
              <w:rPr>
                <w:rFonts w:ascii="Book Antiqua" w:hAnsi="Book Antiqua"/>
              </w:rPr>
            </w:pPr>
          </w:p>
        </w:tc>
        <w:tc>
          <w:tcPr>
            <w:tcW w:w="2310" w:type="dxa"/>
            <w:gridSpan w:val="2"/>
          </w:tcPr>
          <w:p w14:paraId="070D5AFE" w14:textId="77777777" w:rsidR="00A3186F" w:rsidRPr="00CA6CC2" w:rsidRDefault="00A3186F">
            <w:pPr>
              <w:rPr>
                <w:rFonts w:ascii="Book Antiqua" w:hAnsi="Book Antiqua"/>
              </w:rPr>
            </w:pPr>
          </w:p>
        </w:tc>
        <w:tc>
          <w:tcPr>
            <w:tcW w:w="2750" w:type="dxa"/>
            <w:gridSpan w:val="2"/>
          </w:tcPr>
          <w:p w14:paraId="266884D0" w14:textId="77777777" w:rsidR="00A3186F" w:rsidRPr="00CA6CC2" w:rsidRDefault="00A3186F">
            <w:pPr>
              <w:rPr>
                <w:rFonts w:ascii="Book Antiqua" w:hAnsi="Book Antiqua"/>
              </w:rPr>
            </w:pPr>
          </w:p>
        </w:tc>
        <w:tc>
          <w:tcPr>
            <w:tcW w:w="2380" w:type="dxa"/>
          </w:tcPr>
          <w:p w14:paraId="12BBDE6E" w14:textId="77777777" w:rsidR="00A3186F" w:rsidRPr="00CA6CC2" w:rsidRDefault="00A3186F">
            <w:pPr>
              <w:rPr>
                <w:rFonts w:ascii="Book Antiqua" w:hAnsi="Book Antiqua"/>
              </w:rPr>
            </w:pPr>
          </w:p>
        </w:tc>
        <w:tc>
          <w:tcPr>
            <w:tcW w:w="3012" w:type="dxa"/>
            <w:gridSpan w:val="2"/>
            <w:tcMar>
              <w:left w:w="0" w:type="dxa"/>
              <w:right w:w="0" w:type="dxa"/>
            </w:tcMar>
          </w:tcPr>
          <w:p w14:paraId="4C50E4A6" w14:textId="77777777" w:rsidR="00A3186F" w:rsidRPr="00CA6CC2" w:rsidRDefault="00D72CBC">
            <w:pPr>
              <w:autoSpaceDE w:val="0"/>
              <w:autoSpaceDN w:val="0"/>
              <w:spacing w:before="18" w:after="0" w:line="212" w:lineRule="exact"/>
              <w:ind w:right="882"/>
              <w:jc w:val="right"/>
              <w:rPr>
                <w:rFonts w:ascii="Book Antiqua" w:hAnsi="Book Antiqua"/>
              </w:rPr>
            </w:pPr>
            <w:r w:rsidRPr="00CA6CC2">
              <w:rPr>
                <w:rFonts w:ascii="Book Antiqua" w:eastAsia="CIDFont+F1" w:hAnsi="Book Antiqua"/>
                <w:b/>
                <w:color w:val="FFFFFF"/>
                <w:w w:val="102"/>
              </w:rPr>
              <w:t>(in Million)</w:t>
            </w:r>
          </w:p>
        </w:tc>
      </w:tr>
    </w:tbl>
    <w:p w14:paraId="4F45C99E" w14:textId="77777777" w:rsidR="00A3186F" w:rsidRPr="00CA6CC2" w:rsidRDefault="00D72CBC">
      <w:pPr>
        <w:autoSpaceDE w:val="0"/>
        <w:autoSpaceDN w:val="0"/>
        <w:spacing w:before="94" w:after="10" w:line="234" w:lineRule="exact"/>
        <w:ind w:left="548"/>
        <w:rPr>
          <w:rFonts w:ascii="Book Antiqua" w:hAnsi="Book Antiqua"/>
        </w:rPr>
      </w:pPr>
      <w:r w:rsidRPr="00CA6CC2">
        <w:rPr>
          <w:rFonts w:ascii="Book Antiqua" w:eastAsia="CIDFont+F2" w:hAnsi="Book Antiqua"/>
          <w:color w:val="FFFFFF"/>
          <w:w w:val="102"/>
        </w:rPr>
        <w:t>Details of evidence of</w:t>
      </w:r>
    </w:p>
    <w:tbl>
      <w:tblPr>
        <w:tblW w:w="0" w:type="auto"/>
        <w:tblInd w:w="260" w:type="dxa"/>
        <w:tblLayout w:type="fixed"/>
        <w:tblLook w:val="04A0" w:firstRow="1" w:lastRow="0" w:firstColumn="1" w:lastColumn="0" w:noHBand="0" w:noVBand="1"/>
      </w:tblPr>
      <w:tblGrid>
        <w:gridCol w:w="980"/>
        <w:gridCol w:w="780"/>
        <w:gridCol w:w="630"/>
      </w:tblGrid>
      <w:tr w:rsidR="00A3186F" w:rsidRPr="00CA6CC2" w14:paraId="09C73F8B" w14:textId="77777777">
        <w:trPr>
          <w:trHeight w:hRule="exact" w:val="256"/>
        </w:trPr>
        <w:tc>
          <w:tcPr>
            <w:tcW w:w="980" w:type="dxa"/>
            <w:tcMar>
              <w:left w:w="0" w:type="dxa"/>
              <w:right w:w="0" w:type="dxa"/>
            </w:tcMar>
          </w:tcPr>
          <w:p w14:paraId="43547FF3" w14:textId="77777777" w:rsidR="00A3186F" w:rsidRPr="00CA6CC2" w:rsidRDefault="00D72CBC">
            <w:pPr>
              <w:autoSpaceDE w:val="0"/>
              <w:autoSpaceDN w:val="0"/>
              <w:spacing w:before="12" w:after="0" w:line="234" w:lineRule="exact"/>
              <w:ind w:right="92"/>
              <w:jc w:val="right"/>
              <w:rPr>
                <w:rFonts w:ascii="Book Antiqua" w:hAnsi="Book Antiqua"/>
              </w:rPr>
            </w:pPr>
            <w:r w:rsidRPr="00CA6CC2">
              <w:rPr>
                <w:rFonts w:ascii="Book Antiqua" w:eastAsia="CIDFont+F2" w:hAnsi="Book Antiqua"/>
                <w:color w:val="FFFFFF"/>
                <w:w w:val="102"/>
              </w:rPr>
              <w:t>having</w:t>
            </w:r>
          </w:p>
        </w:tc>
        <w:tc>
          <w:tcPr>
            <w:tcW w:w="780" w:type="dxa"/>
            <w:tcMar>
              <w:left w:w="0" w:type="dxa"/>
              <w:right w:w="0" w:type="dxa"/>
            </w:tcMar>
          </w:tcPr>
          <w:p w14:paraId="1BBD670B" w14:textId="77777777" w:rsidR="00A3186F" w:rsidRPr="00CA6CC2" w:rsidRDefault="00D72CBC">
            <w:pPr>
              <w:autoSpaceDE w:val="0"/>
              <w:autoSpaceDN w:val="0"/>
              <w:spacing w:before="12" w:after="0" w:line="234" w:lineRule="exact"/>
              <w:jc w:val="center"/>
              <w:rPr>
                <w:rFonts w:ascii="Book Antiqua" w:hAnsi="Book Antiqua"/>
              </w:rPr>
            </w:pPr>
            <w:r w:rsidRPr="00CA6CC2">
              <w:rPr>
                <w:rFonts w:ascii="Book Antiqua" w:eastAsia="CIDFont+F2" w:hAnsi="Book Antiqua"/>
                <w:color w:val="FFFFFF"/>
                <w:w w:val="102"/>
              </w:rPr>
              <w:t>Liquid</w:t>
            </w:r>
          </w:p>
        </w:tc>
        <w:tc>
          <w:tcPr>
            <w:tcW w:w="630" w:type="dxa"/>
            <w:tcMar>
              <w:left w:w="0" w:type="dxa"/>
              <w:right w:w="0" w:type="dxa"/>
            </w:tcMar>
          </w:tcPr>
          <w:p w14:paraId="4C26DBB3" w14:textId="77777777" w:rsidR="00A3186F" w:rsidRPr="00CA6CC2" w:rsidRDefault="00D72CBC">
            <w:pPr>
              <w:autoSpaceDE w:val="0"/>
              <w:autoSpaceDN w:val="0"/>
              <w:spacing w:before="12" w:after="0" w:line="234" w:lineRule="exact"/>
              <w:jc w:val="center"/>
              <w:rPr>
                <w:rFonts w:ascii="Book Antiqua" w:hAnsi="Book Antiqua"/>
              </w:rPr>
            </w:pPr>
            <w:r w:rsidRPr="00CA6CC2">
              <w:rPr>
                <w:rFonts w:ascii="Book Antiqua" w:eastAsia="CIDFont+F2" w:hAnsi="Book Antiqua"/>
                <w:color w:val="FFFFFF"/>
                <w:w w:val="102"/>
              </w:rPr>
              <w:t>assets</w:t>
            </w:r>
          </w:p>
        </w:tc>
      </w:tr>
    </w:tbl>
    <w:p w14:paraId="3BDD5EFC" w14:textId="77777777" w:rsidR="00A3186F" w:rsidRPr="00CA6CC2" w:rsidRDefault="00D72CBC">
      <w:pPr>
        <w:autoSpaceDE w:val="0"/>
        <w:autoSpaceDN w:val="0"/>
        <w:spacing w:before="10" w:after="0" w:line="234" w:lineRule="exact"/>
        <w:ind w:left="548"/>
        <w:rPr>
          <w:rFonts w:ascii="Book Antiqua" w:hAnsi="Book Antiqua"/>
        </w:rPr>
      </w:pPr>
      <w:r w:rsidRPr="00CA6CC2">
        <w:rPr>
          <w:rFonts w:ascii="Book Antiqua" w:eastAsia="CIDFont+F2" w:hAnsi="Book Antiqua"/>
          <w:color w:val="FFFFFF"/>
          <w:w w:val="102"/>
        </w:rPr>
        <w:t xml:space="preserve">(LA) </w:t>
      </w:r>
    </w:p>
    <w:p w14:paraId="3691B8D2" w14:textId="77777777" w:rsidR="00A3186F" w:rsidRPr="00CA6CC2" w:rsidRDefault="00D72CBC">
      <w:pPr>
        <w:autoSpaceDE w:val="0"/>
        <w:autoSpaceDN w:val="0"/>
        <w:spacing w:before="116" w:after="0" w:line="234" w:lineRule="exact"/>
        <w:ind w:left="548"/>
        <w:rPr>
          <w:rFonts w:ascii="Book Antiqua" w:hAnsi="Book Antiqua"/>
        </w:rPr>
      </w:pPr>
      <w:r w:rsidRPr="00CA6CC2">
        <w:rPr>
          <w:rFonts w:ascii="Book Antiqua" w:eastAsia="CIDFont+F2" w:hAnsi="Book Antiqua"/>
          <w:color w:val="FFFFFF"/>
          <w:w w:val="102"/>
        </w:rPr>
        <w:t>Or</w:t>
      </w:r>
    </w:p>
    <w:p w14:paraId="0F6C30E0" w14:textId="569F10B5" w:rsidR="001E0716" w:rsidRPr="00CA6CC2" w:rsidRDefault="00D72CBC" w:rsidP="001E0716">
      <w:pPr>
        <w:autoSpaceDE w:val="0"/>
        <w:autoSpaceDN w:val="0"/>
        <w:spacing w:before="36" w:after="0" w:line="256" w:lineRule="exact"/>
        <w:ind w:left="548" w:right="8192"/>
        <w:jc w:val="both"/>
        <w:rPr>
          <w:rFonts w:ascii="Book Antiqua" w:hAnsi="Book Antiqua"/>
        </w:rPr>
      </w:pPr>
      <w:r w:rsidRPr="00CA6CC2">
        <w:rPr>
          <w:rFonts w:ascii="Book Antiqua" w:eastAsia="CIDFont+F2" w:hAnsi="Book Antiqua"/>
          <w:color w:val="FFFFFF"/>
          <w:w w:val="102"/>
        </w:rPr>
        <w:t xml:space="preserve">Details of evidence of </w:t>
      </w:r>
      <w:r w:rsidRPr="00CA6CC2">
        <w:rPr>
          <w:rFonts w:ascii="Book Antiqua" w:hAnsi="Book Antiqua"/>
        </w:rPr>
        <w:br/>
      </w:r>
      <w:r w:rsidRPr="00CA6CC2">
        <w:rPr>
          <w:rFonts w:ascii="Book Antiqua" w:eastAsia="CIDFont+F2" w:hAnsi="Book Antiqua"/>
          <w:color w:val="FFFFFF"/>
          <w:w w:val="102"/>
        </w:rPr>
        <w:t xml:space="preserve">access to or </w:t>
      </w:r>
    </w:p>
    <w:p w14:paraId="5E3C9487" w14:textId="04FDEA45" w:rsidR="00A3186F" w:rsidRPr="00CA6CC2" w:rsidRDefault="00D72CBC">
      <w:pPr>
        <w:autoSpaceDE w:val="0"/>
        <w:autoSpaceDN w:val="0"/>
        <w:spacing w:before="38" w:after="0" w:line="254" w:lineRule="exact"/>
        <w:ind w:left="548" w:right="8192"/>
        <w:jc w:val="both"/>
        <w:rPr>
          <w:rFonts w:ascii="Book Antiqua" w:hAnsi="Book Antiqua"/>
        </w:rPr>
      </w:pPr>
      <w:r w:rsidRPr="00CA6CC2">
        <w:rPr>
          <w:rFonts w:ascii="Book Antiqua" w:hAnsi="Book Antiqua"/>
        </w:rPr>
        <w:br/>
      </w:r>
      <w:r w:rsidRPr="00CA6CC2">
        <w:rPr>
          <w:rFonts w:ascii="Book Antiqua" w:eastAsia="CIDFont+F2" w:hAnsi="Book Antiqua"/>
          <w:color w:val="FFFFFF"/>
          <w:w w:val="102"/>
        </w:rPr>
        <w:t>of credit facilities</w:t>
      </w:r>
    </w:p>
    <w:p w14:paraId="3BF099E0" w14:textId="77777777" w:rsidR="005427E5" w:rsidRDefault="005427E5">
      <w:pPr>
        <w:autoSpaceDE w:val="0"/>
        <w:autoSpaceDN w:val="0"/>
        <w:spacing w:before="412" w:after="0" w:line="254" w:lineRule="exact"/>
        <w:ind w:left="220"/>
        <w:rPr>
          <w:rFonts w:ascii="Book Antiqua" w:eastAsia="CIDFont+F1" w:hAnsi="Book Antiqua"/>
          <w:b/>
          <w:color w:val="000000"/>
        </w:rPr>
      </w:pPr>
    </w:p>
    <w:p w14:paraId="34584AAF" w14:textId="77777777" w:rsidR="005427E5" w:rsidRDefault="005427E5">
      <w:pPr>
        <w:autoSpaceDE w:val="0"/>
        <w:autoSpaceDN w:val="0"/>
        <w:spacing w:before="412" w:after="0" w:line="254" w:lineRule="exact"/>
        <w:ind w:left="220"/>
        <w:rPr>
          <w:rFonts w:ascii="Book Antiqua" w:eastAsia="CIDFont+F1" w:hAnsi="Book Antiqua"/>
          <w:b/>
          <w:color w:val="000000"/>
        </w:rPr>
      </w:pPr>
    </w:p>
    <w:p w14:paraId="3FDBBA4C" w14:textId="77777777" w:rsidR="005427E5" w:rsidRDefault="005427E5">
      <w:pPr>
        <w:autoSpaceDE w:val="0"/>
        <w:autoSpaceDN w:val="0"/>
        <w:spacing w:before="412" w:after="0" w:line="254" w:lineRule="exact"/>
        <w:ind w:left="220"/>
        <w:rPr>
          <w:rFonts w:ascii="Book Antiqua" w:eastAsia="CIDFont+F1" w:hAnsi="Book Antiqua"/>
          <w:b/>
          <w:color w:val="000000"/>
        </w:rPr>
      </w:pPr>
    </w:p>
    <w:p w14:paraId="2CC5EC7A" w14:textId="77777777" w:rsidR="005427E5" w:rsidRDefault="005427E5">
      <w:pPr>
        <w:autoSpaceDE w:val="0"/>
        <w:autoSpaceDN w:val="0"/>
        <w:spacing w:before="412" w:after="0" w:line="254" w:lineRule="exact"/>
        <w:ind w:left="220"/>
        <w:rPr>
          <w:rFonts w:ascii="Book Antiqua" w:eastAsia="CIDFont+F1" w:hAnsi="Book Antiqua"/>
          <w:b/>
          <w:color w:val="000000"/>
        </w:rPr>
      </w:pPr>
    </w:p>
    <w:p w14:paraId="6EF3DDDB" w14:textId="77777777" w:rsidR="005427E5" w:rsidRDefault="005427E5">
      <w:pPr>
        <w:autoSpaceDE w:val="0"/>
        <w:autoSpaceDN w:val="0"/>
        <w:spacing w:before="412" w:after="0" w:line="254" w:lineRule="exact"/>
        <w:ind w:left="220"/>
        <w:rPr>
          <w:rFonts w:ascii="Book Antiqua" w:eastAsia="CIDFont+F1" w:hAnsi="Book Antiqua"/>
          <w:b/>
          <w:color w:val="000000"/>
        </w:rPr>
      </w:pPr>
    </w:p>
    <w:p w14:paraId="551AD50F" w14:textId="400DDD69" w:rsidR="00A3186F" w:rsidRPr="00CA6CC2" w:rsidRDefault="00D72CBC">
      <w:pPr>
        <w:autoSpaceDE w:val="0"/>
        <w:autoSpaceDN w:val="0"/>
        <w:spacing w:before="412" w:after="0" w:line="254" w:lineRule="exact"/>
        <w:ind w:left="220"/>
        <w:rPr>
          <w:rFonts w:ascii="Book Antiqua" w:hAnsi="Book Antiqua"/>
        </w:rPr>
      </w:pPr>
      <w:r w:rsidRPr="00CA6CC2">
        <w:rPr>
          <w:rFonts w:ascii="Book Antiqua" w:eastAsia="CIDFont+F1" w:hAnsi="Book Antiqua"/>
          <w:b/>
          <w:color w:val="000000"/>
        </w:rPr>
        <w:t xml:space="preserve">4.0 Joint Venture (JV) Firms </w:t>
      </w:r>
      <w:r w:rsidRPr="00CA6CC2">
        <w:rPr>
          <w:rFonts w:ascii="Book Antiqua" w:eastAsia="CIDFont+F4" w:hAnsi="Book Antiqua"/>
          <w:b/>
          <w:i/>
          <w:color w:val="000000"/>
          <w:w w:val="102"/>
        </w:rPr>
        <w:t>{Reference para 5.0 of Annexure-A (BDS)}</w:t>
      </w:r>
    </w:p>
    <w:p w14:paraId="016C8E60" w14:textId="3AF5C997" w:rsidR="00A3186F" w:rsidRDefault="00D72CBC" w:rsidP="00FB4616">
      <w:pPr>
        <w:autoSpaceDE w:val="0"/>
        <w:autoSpaceDN w:val="0"/>
        <w:spacing w:before="314" w:after="0" w:line="250" w:lineRule="exact"/>
        <w:ind w:left="142"/>
        <w:rPr>
          <w:rFonts w:ascii="Book Antiqua" w:eastAsia="CIDFont+F3" w:hAnsi="Book Antiqua"/>
          <w:i/>
          <w:color w:val="000000"/>
          <w:w w:val="102"/>
        </w:rPr>
      </w:pPr>
      <w:r w:rsidRPr="00CA6CC2">
        <w:rPr>
          <w:rFonts w:ascii="Book Antiqua" w:eastAsia="CIDFont+F1" w:hAnsi="Book Antiqua"/>
          <w:b/>
          <w:color w:val="000000"/>
          <w:w w:val="102"/>
        </w:rPr>
        <w:t xml:space="preserve">4.1 </w:t>
      </w:r>
      <w:r w:rsidR="00541F15" w:rsidRPr="00541F15">
        <w:rPr>
          <w:rFonts w:ascii="Book Antiqua" w:eastAsia="CIDFont+F3" w:hAnsi="Book Antiqua"/>
          <w:i/>
          <w:color w:val="000000"/>
          <w:w w:val="102"/>
        </w:rPr>
        <w:t xml:space="preserve">In case a bid is submitted by a Joint Venture (JV) of two or more firms as partners, joint venture must comply the following minimum criteria as per </w:t>
      </w:r>
      <w:r w:rsidR="00FB4616">
        <w:rPr>
          <w:rFonts w:ascii="Book Antiqua" w:eastAsia="CIDFont+F3" w:hAnsi="Book Antiqua"/>
          <w:i/>
          <w:color w:val="000000"/>
          <w:w w:val="102"/>
        </w:rPr>
        <w:t>4</w:t>
      </w:r>
      <w:r w:rsidR="00541F15" w:rsidRPr="00541F15">
        <w:rPr>
          <w:rFonts w:ascii="Book Antiqua" w:eastAsia="CIDFont+F3" w:hAnsi="Book Antiqua"/>
          <w:i/>
          <w:color w:val="000000"/>
          <w:w w:val="102"/>
        </w:rPr>
        <w:t xml:space="preserve">.1.1 and </w:t>
      </w:r>
      <w:r w:rsidR="00FB4616">
        <w:rPr>
          <w:rFonts w:ascii="Book Antiqua" w:eastAsia="CIDFont+F3" w:hAnsi="Book Antiqua"/>
          <w:i/>
          <w:color w:val="000000"/>
          <w:w w:val="102"/>
        </w:rPr>
        <w:t>4</w:t>
      </w:r>
      <w:r w:rsidR="00541F15" w:rsidRPr="00541F15">
        <w:rPr>
          <w:rFonts w:ascii="Book Antiqua" w:eastAsia="CIDFont+F3" w:hAnsi="Book Antiqua"/>
          <w:i/>
          <w:color w:val="000000"/>
          <w:w w:val="102"/>
        </w:rPr>
        <w:t>.1.2</w:t>
      </w:r>
      <w:r w:rsidRPr="00CA6CC2">
        <w:rPr>
          <w:rFonts w:ascii="Book Antiqua" w:eastAsia="CIDFont+F3" w:hAnsi="Book Antiqua"/>
          <w:i/>
          <w:color w:val="000000"/>
          <w:w w:val="102"/>
        </w:rPr>
        <w:t>.</w:t>
      </w:r>
    </w:p>
    <w:p w14:paraId="024372E3" w14:textId="77777777" w:rsidR="00BF472A" w:rsidRPr="00CA6CC2" w:rsidRDefault="00BF472A" w:rsidP="00BF472A">
      <w:pPr>
        <w:autoSpaceDE w:val="0"/>
        <w:autoSpaceDN w:val="0"/>
        <w:spacing w:after="0" w:line="250" w:lineRule="exact"/>
        <w:ind w:left="142"/>
        <w:rPr>
          <w:rFonts w:ascii="Book Antiqua" w:hAnsi="Book Antiqua"/>
        </w:rPr>
      </w:pPr>
    </w:p>
    <w:p w14:paraId="67F15849" w14:textId="218BEFD4" w:rsidR="00BF472A" w:rsidRDefault="00D72CBC" w:rsidP="00BF472A">
      <w:pPr>
        <w:spacing w:after="0" w:line="240" w:lineRule="auto"/>
        <w:ind w:left="252" w:right="155" w:hanging="270"/>
        <w:rPr>
          <w:rFonts w:ascii="Book Antiqua" w:eastAsia="Calibri" w:hAnsi="Book Antiqua" w:cs="Arial"/>
          <w:i/>
          <w:iCs/>
        </w:rPr>
      </w:pPr>
      <w:r w:rsidRPr="00CA6CC2">
        <w:rPr>
          <w:rFonts w:ascii="Book Antiqua" w:eastAsia="CIDFont+F3" w:hAnsi="Book Antiqua"/>
          <w:i/>
          <w:color w:val="000000"/>
          <w:w w:val="102"/>
        </w:rPr>
        <w:t xml:space="preserve">4.1.1 </w:t>
      </w:r>
      <w:proofErr w:type="spellStart"/>
      <w:r w:rsidRPr="00CA6CC2">
        <w:rPr>
          <w:rFonts w:ascii="Book Antiqua" w:eastAsia="CIDFont+F3" w:hAnsi="Book Antiqua"/>
          <w:i/>
          <w:color w:val="000000"/>
          <w:w w:val="102"/>
        </w:rPr>
        <w:t>i</w:t>
      </w:r>
      <w:proofErr w:type="spellEnd"/>
      <w:proofErr w:type="gramStart"/>
      <w:r w:rsidRPr="00CA6CC2">
        <w:rPr>
          <w:rFonts w:ascii="Book Antiqua" w:eastAsia="CIDFont+F3" w:hAnsi="Book Antiqua"/>
          <w:i/>
          <w:color w:val="000000"/>
          <w:w w:val="102"/>
        </w:rPr>
        <w:t xml:space="preserve">)  </w:t>
      </w:r>
      <w:r w:rsidR="00BF472A" w:rsidRPr="00BF472A">
        <w:rPr>
          <w:rFonts w:ascii="Book Antiqua" w:eastAsia="Calibri" w:hAnsi="Book Antiqua" w:cs="Arial"/>
          <w:i/>
          <w:iCs/>
        </w:rPr>
        <w:t>All</w:t>
      </w:r>
      <w:proofErr w:type="gramEnd"/>
      <w:r w:rsidR="00BF472A" w:rsidRPr="00BF472A">
        <w:rPr>
          <w:rFonts w:ascii="Book Antiqua" w:eastAsia="Calibri" w:hAnsi="Book Antiqua" w:cs="Arial"/>
          <w:i/>
          <w:iCs/>
        </w:rPr>
        <w:t xml:space="preserve"> the partners of the JV shall meet individually the financial position criteria given at </w:t>
      </w:r>
      <w:r w:rsidR="00BF472A">
        <w:rPr>
          <w:rFonts w:ascii="Book Antiqua" w:eastAsia="Calibri" w:hAnsi="Book Antiqua" w:cs="Arial"/>
          <w:i/>
          <w:iCs/>
        </w:rPr>
        <w:t>3</w:t>
      </w:r>
      <w:r w:rsidR="00BF472A" w:rsidRPr="00BF472A">
        <w:rPr>
          <w:rFonts w:ascii="Book Antiqua" w:eastAsia="Calibri" w:hAnsi="Book Antiqua" w:cs="Arial"/>
          <w:i/>
          <w:iCs/>
        </w:rPr>
        <w:t xml:space="preserve"> a) above.</w:t>
      </w:r>
    </w:p>
    <w:p w14:paraId="3289A0B5" w14:textId="77777777" w:rsidR="00BF472A" w:rsidRPr="00BF472A" w:rsidRDefault="00BF472A" w:rsidP="00BF472A">
      <w:pPr>
        <w:spacing w:after="0" w:line="240" w:lineRule="auto"/>
        <w:ind w:left="252" w:right="155" w:hanging="270"/>
        <w:rPr>
          <w:rFonts w:ascii="Book Antiqua" w:eastAsia="Calibri" w:hAnsi="Book Antiqua" w:cs="Arial"/>
          <w:i/>
          <w:iCs/>
        </w:rPr>
      </w:pPr>
    </w:p>
    <w:p w14:paraId="7E2E8C65" w14:textId="2A31C8D2" w:rsidR="00BF472A" w:rsidRDefault="00BF472A" w:rsidP="00BF472A">
      <w:pPr>
        <w:spacing w:after="0" w:line="240" w:lineRule="auto"/>
        <w:ind w:left="252" w:right="155" w:hanging="270"/>
        <w:rPr>
          <w:rFonts w:ascii="Book Antiqua" w:hAnsi="Book Antiqua" w:cs="Arial"/>
          <w:i/>
          <w:iCs/>
        </w:rPr>
      </w:pPr>
      <w:r w:rsidRPr="00BF472A">
        <w:rPr>
          <w:rFonts w:ascii="Book Antiqua" w:hAnsi="Book Antiqua" w:cs="Arial"/>
          <w:i/>
          <w:iCs/>
        </w:rPr>
        <w:t xml:space="preserve">ii) </w:t>
      </w:r>
      <w:r w:rsidRPr="00BF472A">
        <w:rPr>
          <w:rFonts w:ascii="Book Antiqua" w:eastAsia="Calibri" w:hAnsi="Book Antiqua" w:cs="Arial"/>
          <w:i/>
          <w:iCs/>
        </w:rPr>
        <w:t>The</w:t>
      </w:r>
      <w:r w:rsidRPr="00BF472A">
        <w:rPr>
          <w:rFonts w:ascii="Book Antiqua" w:hAnsi="Book Antiqua" w:cs="Arial"/>
          <w:i/>
          <w:iCs/>
        </w:rPr>
        <w:t xml:space="preserve"> lead partner shall meet the minimum criteria stipulated at clause no. </w:t>
      </w:r>
      <w:r>
        <w:rPr>
          <w:rFonts w:ascii="Book Antiqua" w:hAnsi="Book Antiqua" w:cs="Arial"/>
          <w:i/>
          <w:iCs/>
        </w:rPr>
        <w:t>2</w:t>
      </w:r>
      <w:r w:rsidRPr="00BF472A">
        <w:rPr>
          <w:rFonts w:ascii="Book Antiqua" w:hAnsi="Book Antiqua" w:cs="Arial"/>
          <w:i/>
          <w:iCs/>
        </w:rPr>
        <w:t xml:space="preserve">.1 OR </w:t>
      </w:r>
      <w:r>
        <w:rPr>
          <w:rFonts w:ascii="Book Antiqua" w:hAnsi="Book Antiqua" w:cs="Arial"/>
          <w:i/>
          <w:iCs/>
        </w:rPr>
        <w:t>2</w:t>
      </w:r>
      <w:r w:rsidRPr="00BF472A">
        <w:rPr>
          <w:rFonts w:ascii="Book Antiqua" w:hAnsi="Book Antiqua" w:cs="Arial"/>
          <w:i/>
          <w:iCs/>
        </w:rPr>
        <w:t xml:space="preserve">.2. Further, the lead partner shall also meet not less than 40% of the minimum criteria given at Clause no. </w:t>
      </w:r>
      <w:r>
        <w:rPr>
          <w:rFonts w:ascii="Book Antiqua" w:hAnsi="Book Antiqua" w:cs="Arial"/>
          <w:i/>
          <w:iCs/>
        </w:rPr>
        <w:t>3</w:t>
      </w:r>
      <w:r w:rsidRPr="00BF472A">
        <w:rPr>
          <w:rFonts w:ascii="Book Antiqua" w:hAnsi="Book Antiqua" w:cs="Arial"/>
          <w:i/>
          <w:iCs/>
        </w:rPr>
        <w:t xml:space="preserve"> b) and c).</w:t>
      </w:r>
    </w:p>
    <w:p w14:paraId="64E71D7D" w14:textId="77777777" w:rsidR="00BF472A" w:rsidRPr="00BF472A" w:rsidRDefault="00BF472A" w:rsidP="00BF472A">
      <w:pPr>
        <w:spacing w:after="0" w:line="240" w:lineRule="auto"/>
        <w:ind w:left="252" w:right="155" w:hanging="270"/>
        <w:rPr>
          <w:rFonts w:ascii="Book Antiqua" w:hAnsi="Book Antiqua" w:cs="Arial"/>
          <w:i/>
          <w:iCs/>
        </w:rPr>
      </w:pPr>
    </w:p>
    <w:p w14:paraId="1163272B" w14:textId="77777777" w:rsidR="00BF472A" w:rsidRPr="00BF472A" w:rsidRDefault="00BF472A" w:rsidP="00BF472A">
      <w:pPr>
        <w:spacing w:after="0" w:line="240" w:lineRule="auto"/>
        <w:ind w:left="252" w:right="155" w:hanging="270"/>
        <w:rPr>
          <w:rFonts w:ascii="Book Antiqua" w:hAnsi="Book Antiqua" w:cs="Arial"/>
          <w:i/>
          <w:iCs/>
        </w:rPr>
      </w:pPr>
      <w:r w:rsidRPr="00BF472A">
        <w:rPr>
          <w:rFonts w:ascii="Book Antiqua" w:eastAsia="Calibri" w:hAnsi="Book Antiqua" w:cs="Arial"/>
          <w:i/>
          <w:iCs/>
        </w:rPr>
        <w:t>iii</w:t>
      </w:r>
      <w:r w:rsidRPr="00BF472A">
        <w:rPr>
          <w:rFonts w:ascii="Book Antiqua" w:hAnsi="Book Antiqua" w:cs="Arial"/>
          <w:i/>
          <w:iCs/>
        </w:rPr>
        <w:t>)</w:t>
      </w:r>
      <w:r w:rsidRPr="00BF472A">
        <w:rPr>
          <w:rFonts w:ascii="Book Antiqua" w:eastAsia="Calibri" w:hAnsi="Book Antiqua" w:cs="Arial"/>
          <w:i/>
          <w:iCs/>
        </w:rPr>
        <w:t xml:space="preserve"> </w:t>
      </w:r>
      <w:r w:rsidRPr="00BF472A">
        <w:rPr>
          <w:rFonts w:ascii="Book Antiqua" w:hAnsi="Book Antiqua" w:cs="Arial"/>
          <w:i/>
          <w:iCs/>
        </w:rPr>
        <w:t>Each of the other partner(s):</w:t>
      </w:r>
    </w:p>
    <w:p w14:paraId="01E8F092" w14:textId="249155FD" w:rsidR="00BF472A" w:rsidRPr="00BF472A" w:rsidRDefault="00BF472A" w:rsidP="00BF472A">
      <w:pPr>
        <w:numPr>
          <w:ilvl w:val="0"/>
          <w:numId w:val="21"/>
        </w:numPr>
        <w:spacing w:after="0" w:line="240" w:lineRule="auto"/>
        <w:ind w:left="316" w:right="155" w:hanging="316"/>
        <w:rPr>
          <w:rFonts w:ascii="Book Antiqua" w:hAnsi="Book Antiqua" w:cs="Arial"/>
          <w:i/>
          <w:iCs/>
        </w:rPr>
      </w:pPr>
      <w:r w:rsidRPr="00BF472A">
        <w:rPr>
          <w:rFonts w:ascii="Book Antiqua" w:hAnsi="Book Antiqua" w:cs="Arial"/>
          <w:i/>
          <w:iCs/>
        </w:rPr>
        <w:t xml:space="preserve">Must meet the minimum criteria stipulated at clause no. </w:t>
      </w:r>
      <w:r>
        <w:rPr>
          <w:rFonts w:ascii="Book Antiqua" w:hAnsi="Book Antiqua" w:cs="Arial"/>
          <w:i/>
          <w:iCs/>
        </w:rPr>
        <w:t>2</w:t>
      </w:r>
      <w:r w:rsidRPr="00BF472A">
        <w:rPr>
          <w:rFonts w:ascii="Book Antiqua" w:hAnsi="Book Antiqua" w:cs="Arial"/>
          <w:i/>
          <w:iCs/>
        </w:rPr>
        <w:t xml:space="preserve">.1 OR </w:t>
      </w:r>
      <w:r>
        <w:rPr>
          <w:rFonts w:ascii="Book Antiqua" w:hAnsi="Book Antiqua" w:cs="Arial"/>
          <w:i/>
          <w:iCs/>
        </w:rPr>
        <w:t>2</w:t>
      </w:r>
      <w:r w:rsidRPr="00BF472A">
        <w:rPr>
          <w:rFonts w:ascii="Book Antiqua" w:hAnsi="Book Antiqua" w:cs="Arial"/>
          <w:i/>
          <w:iCs/>
        </w:rPr>
        <w:t xml:space="preserve">.2. </w:t>
      </w:r>
    </w:p>
    <w:p w14:paraId="23E25F89" w14:textId="77777777" w:rsidR="00BF472A" w:rsidRPr="00BF472A" w:rsidRDefault="00BF472A" w:rsidP="00BF472A">
      <w:pPr>
        <w:spacing w:after="0" w:line="240" w:lineRule="auto"/>
        <w:ind w:left="627" w:right="155"/>
        <w:rPr>
          <w:rFonts w:ascii="Book Antiqua" w:hAnsi="Book Antiqua" w:cs="Arial"/>
          <w:i/>
          <w:iCs/>
        </w:rPr>
      </w:pPr>
      <w:r w:rsidRPr="00BF472A">
        <w:rPr>
          <w:rFonts w:ascii="Book Antiqua" w:hAnsi="Book Antiqua" w:cs="Arial"/>
          <w:i/>
          <w:iCs/>
        </w:rPr>
        <w:t>OR</w:t>
      </w:r>
    </w:p>
    <w:p w14:paraId="3E77C61D" w14:textId="77777777" w:rsidR="00BF472A" w:rsidRPr="00BF472A" w:rsidRDefault="00BF472A" w:rsidP="00BF472A">
      <w:pPr>
        <w:numPr>
          <w:ilvl w:val="0"/>
          <w:numId w:val="21"/>
        </w:numPr>
        <w:spacing w:after="0" w:line="240" w:lineRule="auto"/>
        <w:ind w:left="316" w:right="155" w:hanging="316"/>
        <w:rPr>
          <w:rFonts w:ascii="Book Antiqua" w:eastAsia="Batang" w:hAnsi="Book Antiqua" w:cs="Arial"/>
          <w:i/>
          <w:iCs/>
        </w:rPr>
      </w:pPr>
      <w:r w:rsidRPr="00BF472A">
        <w:rPr>
          <w:rFonts w:ascii="Book Antiqua" w:eastAsia="SimSun" w:hAnsi="Book Antiqua" w:cs="Arial"/>
          <w:i/>
          <w:iCs/>
        </w:rPr>
        <w:t>Should</w:t>
      </w:r>
      <w:r w:rsidRPr="00BF472A">
        <w:rPr>
          <w:rFonts w:ascii="Book Antiqua" w:eastAsia="Batang" w:hAnsi="Book Antiqua" w:cs="Arial"/>
          <w:i/>
          <w:iCs/>
        </w:rPr>
        <w:t xml:space="preserve"> have manufactured or assembled, tested and supplied HVDC equipment such as </w:t>
      </w:r>
      <w:r w:rsidRPr="00BF472A">
        <w:rPr>
          <w:rFonts w:ascii="Book Antiqua" w:hAnsi="Book Antiqua"/>
          <w:bCs/>
          <w:i/>
          <w:iCs/>
        </w:rPr>
        <w:t xml:space="preserve">Thyristor based </w:t>
      </w:r>
      <w:r w:rsidRPr="00BF472A">
        <w:rPr>
          <w:rFonts w:ascii="Book Antiqua" w:hAnsi="Book Antiqua"/>
          <w:i/>
          <w:iCs/>
        </w:rPr>
        <w:t>HVDC Valve(s) or HVDC Control &amp; Protection (C&amp;P) or Converter Transformer for at least one long distance HVDC Converter Station or a Back-to-Back HVDC station which has been</w:t>
      </w:r>
      <w:r w:rsidRPr="00BF472A">
        <w:rPr>
          <w:rFonts w:ascii="Book Antiqua" w:hAnsi="Book Antiqua"/>
          <w:bCs/>
          <w:i/>
          <w:iCs/>
        </w:rPr>
        <w:t xml:space="preserve"> in satisfactory operation* for at least one (1) year as on the originally scheduled last date of bid submission (soft copy) mentioned above.</w:t>
      </w:r>
    </w:p>
    <w:p w14:paraId="53B770DA" w14:textId="498D4250" w:rsidR="00A3186F" w:rsidRPr="00BF472A" w:rsidRDefault="00BF472A" w:rsidP="00BF472A">
      <w:pPr>
        <w:tabs>
          <w:tab w:val="left" w:pos="548"/>
        </w:tabs>
        <w:autoSpaceDE w:val="0"/>
        <w:autoSpaceDN w:val="0"/>
        <w:spacing w:before="474" w:after="0" w:line="240" w:lineRule="auto"/>
        <w:ind w:left="52"/>
        <w:rPr>
          <w:rFonts w:ascii="Book Antiqua" w:hAnsi="Book Antiqua"/>
          <w:i/>
          <w:iCs/>
        </w:rPr>
      </w:pPr>
      <w:r w:rsidRPr="00BF472A">
        <w:rPr>
          <w:rFonts w:ascii="Book Antiqua" w:hAnsi="Book Antiqua" w:cs="Arial"/>
          <w:i/>
          <w:iCs/>
        </w:rPr>
        <w:t xml:space="preserve">Further, each of the other partner(s) shall also meet not less than 25% of the minimum criteria given at clause no. 4 b) and c) </w:t>
      </w:r>
      <w:proofErr w:type="gramStart"/>
      <w:r w:rsidRPr="00BF472A">
        <w:rPr>
          <w:rFonts w:ascii="Book Antiqua" w:hAnsi="Book Antiqua" w:cs="Arial"/>
          <w:i/>
          <w:iCs/>
        </w:rPr>
        <w:t>above.</w:t>
      </w:r>
      <w:r w:rsidR="00D72CBC" w:rsidRPr="00BF472A">
        <w:rPr>
          <w:rFonts w:ascii="Book Antiqua" w:eastAsia="CIDFont+F3" w:hAnsi="Book Antiqua"/>
          <w:i/>
          <w:iCs/>
          <w:color w:val="000000"/>
          <w:w w:val="102"/>
        </w:rPr>
        <w:t>.</w:t>
      </w:r>
      <w:proofErr w:type="gramEnd"/>
    </w:p>
    <w:p w14:paraId="3F712E37" w14:textId="16BBFD4D" w:rsidR="00A3186F" w:rsidRDefault="00D72CBC">
      <w:pPr>
        <w:autoSpaceDE w:val="0"/>
        <w:autoSpaceDN w:val="0"/>
        <w:spacing w:before="172" w:after="242" w:line="250" w:lineRule="exact"/>
        <w:ind w:left="548" w:right="92" w:hanging="464"/>
        <w:jc w:val="both"/>
        <w:rPr>
          <w:rFonts w:ascii="Book Antiqua" w:eastAsia="CIDFont+F3" w:hAnsi="Book Antiqua"/>
          <w:i/>
          <w:color w:val="000000"/>
          <w:w w:val="102"/>
        </w:rPr>
      </w:pPr>
      <w:r w:rsidRPr="00CA6CC2">
        <w:rPr>
          <w:rFonts w:ascii="Book Antiqua" w:eastAsia="CIDFont+F2" w:hAnsi="Book Antiqua"/>
          <w:color w:val="000000"/>
          <w:w w:val="102"/>
        </w:rPr>
        <w:t xml:space="preserve">4.1.2 </w:t>
      </w:r>
      <w:r w:rsidR="00C1294B" w:rsidRPr="00C1294B">
        <w:rPr>
          <w:rFonts w:ascii="Book Antiqua" w:eastAsia="CIDFont+F3" w:hAnsi="Book Antiqua"/>
          <w:i/>
          <w:color w:val="000000"/>
          <w:w w:val="102"/>
        </w:rPr>
        <w:t xml:space="preserve">The joint venture must satisfy collectively the Criteria of clause </w:t>
      </w:r>
      <w:r w:rsidR="00BF472A">
        <w:rPr>
          <w:rFonts w:ascii="Book Antiqua" w:eastAsia="CIDFont+F3" w:hAnsi="Book Antiqua"/>
          <w:i/>
          <w:color w:val="000000"/>
          <w:w w:val="102"/>
        </w:rPr>
        <w:t>3</w:t>
      </w:r>
      <w:r w:rsidR="00C1294B" w:rsidRPr="00C1294B">
        <w:rPr>
          <w:rFonts w:ascii="Book Antiqua" w:eastAsia="CIDFont+F3" w:hAnsi="Book Antiqua"/>
          <w:i/>
          <w:color w:val="000000"/>
          <w:w w:val="102"/>
        </w:rPr>
        <w:t xml:space="preserve"> b) and c) for which purpose the relevant figure of average annual turnover and liquid assets/credit facilities for each of the partners of the JV shall be added together to arrive at the Joint Venture total capacity</w:t>
      </w:r>
      <w:r w:rsidRPr="00CA6CC2">
        <w:rPr>
          <w:rFonts w:ascii="Book Antiqua" w:eastAsia="CIDFont+F3" w:hAnsi="Book Antiqua"/>
          <w:i/>
          <w:color w:val="000000"/>
          <w:w w:val="102"/>
        </w:rPr>
        <w:t xml:space="preserve">. </w:t>
      </w:r>
    </w:p>
    <w:p w14:paraId="37D88D26" w14:textId="7F1E3ED2" w:rsidR="00B4621A" w:rsidRPr="00B4621A" w:rsidRDefault="00B4621A" w:rsidP="00B4621A">
      <w:pPr>
        <w:autoSpaceDE w:val="0"/>
        <w:autoSpaceDN w:val="0"/>
        <w:spacing w:before="172" w:after="242" w:line="250" w:lineRule="exact"/>
        <w:ind w:left="548" w:right="92" w:hanging="464"/>
        <w:jc w:val="both"/>
        <w:rPr>
          <w:rFonts w:ascii="Book Antiqua" w:hAnsi="Book Antiqua"/>
        </w:rPr>
      </w:pPr>
      <w:r w:rsidRPr="00B4621A">
        <w:rPr>
          <w:rFonts w:ascii="Book Antiqua" w:hAnsi="Book Antiqua"/>
        </w:rPr>
        <w:t>5</w:t>
      </w:r>
      <w:r w:rsidRPr="00B4621A">
        <w:rPr>
          <w:rFonts w:ascii="Book Antiqua" w:hAnsi="Book Antiqua"/>
        </w:rPr>
        <w:tab/>
        <w:t>The bidder shall furnish documentary evidence in support of the qualifying requirements stipulated above.</w:t>
      </w:r>
    </w:p>
    <w:p w14:paraId="6653E762" w14:textId="77777777" w:rsidR="00B4621A" w:rsidRPr="00CA6CC2" w:rsidRDefault="00B4621A" w:rsidP="00B4621A">
      <w:pPr>
        <w:autoSpaceDE w:val="0"/>
        <w:autoSpaceDN w:val="0"/>
        <w:spacing w:before="580" w:after="0" w:line="254" w:lineRule="exact"/>
        <w:ind w:left="350"/>
        <w:rPr>
          <w:rFonts w:ascii="Book Antiqua" w:hAnsi="Book Antiqua"/>
        </w:rPr>
      </w:pPr>
      <w:r w:rsidRPr="00CA6CC2">
        <w:rPr>
          <w:rFonts w:ascii="Book Antiqua" w:eastAsia="CIDFont+F1" w:hAnsi="Book Antiqua"/>
          <w:b/>
          <w:color w:val="000000"/>
          <w:u w:val="single"/>
        </w:rPr>
        <w:t>Format-</w:t>
      </w:r>
      <w:r>
        <w:rPr>
          <w:rFonts w:ascii="Book Antiqua" w:eastAsia="CIDFont+F1" w:hAnsi="Book Antiqua"/>
          <w:b/>
          <w:color w:val="000000"/>
          <w:u w:val="single"/>
        </w:rPr>
        <w:t>D</w:t>
      </w:r>
      <w:r w:rsidRPr="00CA6CC2">
        <w:rPr>
          <w:rFonts w:ascii="Book Antiqua" w:eastAsia="CIDFont+F1" w:hAnsi="Book Antiqua"/>
          <w:b/>
          <w:color w:val="000000"/>
          <w:u w:val="single"/>
        </w:rPr>
        <w:t>:</w:t>
      </w:r>
    </w:p>
    <w:p w14:paraId="3BE09AE1" w14:textId="77777777" w:rsidR="00B4621A" w:rsidRPr="00CA6CC2" w:rsidRDefault="00B4621A" w:rsidP="00B4621A">
      <w:pPr>
        <w:autoSpaceDE w:val="0"/>
        <w:autoSpaceDN w:val="0"/>
        <w:spacing w:before="212" w:after="166" w:line="256" w:lineRule="exact"/>
        <w:ind w:left="350"/>
        <w:rPr>
          <w:rFonts w:ascii="Book Antiqua" w:hAnsi="Book Antiqua"/>
        </w:rPr>
      </w:pPr>
      <w:r w:rsidRPr="00CA6CC2">
        <w:rPr>
          <w:rFonts w:ascii="Book Antiqua" w:eastAsia="CIDFont+F1" w:hAnsi="Book Antiqua"/>
          <w:b/>
          <w:color w:val="000000"/>
          <w:w w:val="102"/>
        </w:rPr>
        <w:t xml:space="preserve">Format for the </w:t>
      </w:r>
      <w:r>
        <w:rPr>
          <w:rFonts w:ascii="Book Antiqua" w:eastAsia="CIDFont+F1" w:hAnsi="Book Antiqua"/>
          <w:b/>
          <w:color w:val="000000"/>
          <w:w w:val="102"/>
        </w:rPr>
        <w:t>Other Partner of JV</w:t>
      </w:r>
      <w:r w:rsidRPr="00CA6CC2">
        <w:rPr>
          <w:rFonts w:ascii="Book Antiqua" w:eastAsia="CIDFont+F1" w:hAnsi="Book Antiqua"/>
          <w:b/>
          <w:color w:val="000000"/>
          <w:w w:val="102"/>
        </w:rPr>
        <w:t xml:space="preserve"> in support of meeting the requirement of para </w:t>
      </w:r>
      <w:r>
        <w:rPr>
          <w:rFonts w:ascii="Book Antiqua" w:eastAsia="CIDFont+F1" w:hAnsi="Book Antiqua"/>
          <w:b/>
          <w:color w:val="000000"/>
          <w:w w:val="102"/>
        </w:rPr>
        <w:t>5.1.1(iii)(b)</w:t>
      </w:r>
      <w:r w:rsidRPr="00CA6CC2">
        <w:rPr>
          <w:rFonts w:ascii="Book Antiqua" w:eastAsia="CIDFont+F1" w:hAnsi="Book Antiqua"/>
          <w:b/>
          <w:color w:val="000000"/>
          <w:w w:val="102"/>
        </w:rPr>
        <w:t>, Annexure-A to BDS, Section-III, Volume-I of the Bidding Documents)</w:t>
      </w:r>
    </w:p>
    <w:tbl>
      <w:tblPr>
        <w:tblW w:w="10276" w:type="dxa"/>
        <w:tblInd w:w="316" w:type="dxa"/>
        <w:tblLayout w:type="fixed"/>
        <w:tblLook w:val="04A0" w:firstRow="1" w:lastRow="0" w:firstColumn="1" w:lastColumn="0" w:noHBand="0" w:noVBand="1"/>
      </w:tblPr>
      <w:tblGrid>
        <w:gridCol w:w="7576"/>
        <w:gridCol w:w="2700"/>
      </w:tblGrid>
      <w:tr w:rsidR="00B4621A" w:rsidRPr="00CA6CC2" w14:paraId="3D9781D4" w14:textId="77777777" w:rsidTr="00AC25F0">
        <w:trPr>
          <w:trHeight w:hRule="exact" w:val="678"/>
        </w:trPr>
        <w:tc>
          <w:tcPr>
            <w:tcW w:w="7576" w:type="dxa"/>
            <w:tcBorders>
              <w:top w:val="single" w:sz="6" w:space="0" w:color="000000"/>
              <w:left w:val="single" w:sz="7" w:space="0" w:color="000000"/>
              <w:bottom w:val="single" w:sz="7" w:space="0" w:color="000000"/>
              <w:right w:val="single" w:sz="6" w:space="0" w:color="000000"/>
            </w:tcBorders>
            <w:tcMar>
              <w:left w:w="0" w:type="dxa"/>
              <w:right w:w="0" w:type="dxa"/>
            </w:tcMar>
          </w:tcPr>
          <w:p w14:paraId="32A28261" w14:textId="77777777" w:rsidR="00B4621A" w:rsidRPr="00CA6CC2" w:rsidRDefault="00B4621A" w:rsidP="00AC25F0">
            <w:pPr>
              <w:autoSpaceDE w:val="0"/>
              <w:autoSpaceDN w:val="0"/>
              <w:spacing w:before="204" w:after="0" w:line="234" w:lineRule="exact"/>
              <w:ind w:left="24"/>
              <w:rPr>
                <w:rFonts w:ascii="Book Antiqua" w:hAnsi="Book Antiqua"/>
              </w:rPr>
            </w:pPr>
            <w:r w:rsidRPr="007C4D9F">
              <w:rPr>
                <w:rFonts w:ascii="Book Antiqua" w:eastAsia="CIDFont+F2" w:hAnsi="Book Antiqua"/>
                <w:color w:val="000000"/>
                <w:w w:val="102"/>
              </w:rPr>
              <w:t>Other Partner of JV</w:t>
            </w:r>
            <w:r w:rsidRPr="00CA6CC2">
              <w:rPr>
                <w:rFonts w:ascii="Book Antiqua" w:eastAsia="CIDFont+F2" w:hAnsi="Book Antiqua"/>
                <w:color w:val="000000"/>
                <w:w w:val="102"/>
              </w:rPr>
              <w:t xml:space="preserve"> Name   </w:t>
            </w:r>
            <w:proofErr w:type="gramStart"/>
            <w:r w:rsidRPr="00CA6CC2">
              <w:rPr>
                <w:rFonts w:ascii="Book Antiqua" w:eastAsia="CIDFont+F2" w:hAnsi="Book Antiqua"/>
                <w:color w:val="000000"/>
                <w:w w:val="102"/>
              </w:rPr>
              <w:t xml:space="preserve">  :</w:t>
            </w:r>
            <w:proofErr w:type="gramEnd"/>
          </w:p>
        </w:tc>
        <w:tc>
          <w:tcPr>
            <w:tcW w:w="2700"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1F709882" w14:textId="77777777" w:rsidR="00B4621A" w:rsidRPr="00CA6CC2" w:rsidRDefault="00B4621A" w:rsidP="00AC25F0">
            <w:pPr>
              <w:rPr>
                <w:rFonts w:ascii="Book Antiqua" w:hAnsi="Book Antiqua"/>
              </w:rPr>
            </w:pPr>
          </w:p>
        </w:tc>
      </w:tr>
    </w:tbl>
    <w:p w14:paraId="785C6A3E" w14:textId="77777777" w:rsidR="00B4621A" w:rsidRPr="00CA6CC2" w:rsidRDefault="00B4621A" w:rsidP="00B4621A">
      <w:pPr>
        <w:autoSpaceDE w:val="0"/>
        <w:autoSpaceDN w:val="0"/>
        <w:spacing w:after="0" w:line="14" w:lineRule="exact"/>
        <w:rPr>
          <w:rFonts w:ascii="Book Antiqua" w:hAnsi="Book Antiqua"/>
        </w:rPr>
      </w:pPr>
    </w:p>
    <w:tbl>
      <w:tblPr>
        <w:tblW w:w="10348" w:type="dxa"/>
        <w:tblInd w:w="275" w:type="dxa"/>
        <w:tblLayout w:type="fixed"/>
        <w:tblLook w:val="04A0" w:firstRow="1" w:lastRow="0" w:firstColumn="1" w:lastColumn="0" w:noHBand="0" w:noVBand="1"/>
      </w:tblPr>
      <w:tblGrid>
        <w:gridCol w:w="1134"/>
        <w:gridCol w:w="2410"/>
        <w:gridCol w:w="4110"/>
        <w:gridCol w:w="2694"/>
      </w:tblGrid>
      <w:tr w:rsidR="00B4621A" w:rsidRPr="00CA6CC2" w14:paraId="632B3FAA" w14:textId="77777777" w:rsidTr="00AC25F0">
        <w:trPr>
          <w:trHeight w:hRule="exact" w:val="680"/>
        </w:trPr>
        <w:tc>
          <w:tcPr>
            <w:tcW w:w="1134" w:type="dxa"/>
            <w:tcBorders>
              <w:top w:val="single" w:sz="6" w:space="0" w:color="000000"/>
              <w:left w:val="single" w:sz="7" w:space="0" w:color="000000"/>
              <w:bottom w:val="single" w:sz="7" w:space="0" w:color="000000"/>
              <w:right w:val="single" w:sz="6" w:space="0" w:color="000000"/>
            </w:tcBorders>
            <w:tcMar>
              <w:left w:w="0" w:type="dxa"/>
              <w:right w:w="0" w:type="dxa"/>
            </w:tcMar>
          </w:tcPr>
          <w:p w14:paraId="0C64D0A0" w14:textId="77777777" w:rsidR="00B4621A" w:rsidRPr="00CA6CC2" w:rsidRDefault="00B4621A" w:rsidP="00AC25F0">
            <w:pPr>
              <w:autoSpaceDE w:val="0"/>
              <w:autoSpaceDN w:val="0"/>
              <w:spacing w:before="206" w:after="0" w:line="254" w:lineRule="exact"/>
              <w:jc w:val="center"/>
              <w:rPr>
                <w:rFonts w:ascii="Book Antiqua" w:hAnsi="Book Antiqua"/>
              </w:rPr>
            </w:pPr>
            <w:r>
              <w:rPr>
                <w:rFonts w:ascii="Book Antiqua" w:hAnsi="Book Antiqua"/>
              </w:rPr>
              <w:t>1</w:t>
            </w:r>
          </w:p>
        </w:tc>
        <w:tc>
          <w:tcPr>
            <w:tcW w:w="6520"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12A44698" w14:textId="77777777" w:rsidR="00B4621A" w:rsidRPr="00CA6CC2" w:rsidRDefault="00B4621A" w:rsidP="00AC25F0">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 xml:space="preserve">Name of Contract implemented </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334FF19" w14:textId="77777777" w:rsidR="00B4621A" w:rsidRPr="00CA6CC2" w:rsidRDefault="00B4621A" w:rsidP="00AC25F0">
            <w:pPr>
              <w:rPr>
                <w:rFonts w:ascii="Book Antiqua" w:hAnsi="Book Antiqua"/>
              </w:rPr>
            </w:pPr>
          </w:p>
        </w:tc>
      </w:tr>
      <w:tr w:rsidR="00B4621A" w:rsidRPr="00CA6CC2" w14:paraId="13F1FDCD" w14:textId="77777777" w:rsidTr="00AC25F0">
        <w:trPr>
          <w:trHeight w:hRule="exact" w:val="2028"/>
        </w:trPr>
        <w:tc>
          <w:tcPr>
            <w:tcW w:w="1134" w:type="dxa"/>
            <w:tcBorders>
              <w:top w:val="single" w:sz="7" w:space="0" w:color="000000"/>
              <w:left w:val="single" w:sz="7" w:space="0" w:color="000000"/>
              <w:bottom w:val="single" w:sz="6" w:space="0" w:color="000000"/>
              <w:right w:val="single" w:sz="6" w:space="0" w:color="000000"/>
            </w:tcBorders>
            <w:tcMar>
              <w:left w:w="0" w:type="dxa"/>
              <w:right w:w="0" w:type="dxa"/>
            </w:tcMar>
          </w:tcPr>
          <w:p w14:paraId="0D3657F1" w14:textId="77777777" w:rsidR="00B4621A" w:rsidRPr="00CA6CC2" w:rsidRDefault="00B4621A" w:rsidP="00AC25F0">
            <w:pPr>
              <w:autoSpaceDE w:val="0"/>
              <w:autoSpaceDN w:val="0"/>
              <w:spacing w:before="392" w:after="0" w:line="256" w:lineRule="exact"/>
              <w:jc w:val="center"/>
              <w:rPr>
                <w:rFonts w:ascii="Book Antiqua" w:hAnsi="Book Antiqua"/>
              </w:rPr>
            </w:pPr>
            <w:r>
              <w:rPr>
                <w:rFonts w:ascii="Book Antiqua" w:eastAsia="CIDFont+F2" w:hAnsi="Book Antiqua"/>
                <w:color w:val="000000"/>
              </w:rPr>
              <w:t>2</w:t>
            </w:r>
          </w:p>
        </w:tc>
        <w:tc>
          <w:tcPr>
            <w:tcW w:w="6520"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78D883B3" w14:textId="77777777" w:rsidR="00B4621A" w:rsidRPr="00CA6CC2" w:rsidRDefault="00B4621A" w:rsidP="00AC25F0">
            <w:pPr>
              <w:autoSpaceDE w:val="0"/>
              <w:autoSpaceDN w:val="0"/>
              <w:spacing w:after="0" w:line="270" w:lineRule="exact"/>
              <w:ind w:left="28"/>
              <w:rPr>
                <w:rFonts w:ascii="Book Antiqua" w:hAnsi="Book Antiqua"/>
              </w:rPr>
            </w:pPr>
            <w:r w:rsidRPr="00CA6CC2">
              <w:rPr>
                <w:rFonts w:ascii="Book Antiqua" w:eastAsia="CIDFont+F2" w:hAnsi="Book Antiqua"/>
                <w:color w:val="000000"/>
              </w:rPr>
              <w:t xml:space="preserve">Type of Contract implemented </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2541715A" w14:textId="77777777" w:rsidR="00B4621A" w:rsidRPr="004C2A84" w:rsidRDefault="00B4621A" w:rsidP="00AC25F0">
            <w:pPr>
              <w:pStyle w:val="ListParagraph"/>
              <w:numPr>
                <w:ilvl w:val="0"/>
                <w:numId w:val="18"/>
              </w:numPr>
              <w:ind w:left="420"/>
              <w:rPr>
                <w:rFonts w:ascii="Book Antiqua" w:hAnsi="Book Antiqua"/>
              </w:rPr>
            </w:pPr>
            <w:r w:rsidRPr="004C2A84">
              <w:rPr>
                <w:rFonts w:ascii="Book Antiqua" w:eastAsia="CIDFont+F2" w:hAnsi="Book Antiqua"/>
                <w:color w:val="000000"/>
              </w:rPr>
              <w:t xml:space="preserve">Long distance HVDC </w:t>
            </w:r>
            <w:r w:rsidRPr="004C2A84">
              <w:rPr>
                <w:rFonts w:ascii="Book Antiqua" w:hAnsi="Book Antiqua"/>
              </w:rPr>
              <w:br/>
            </w:r>
            <w:r w:rsidRPr="004C2A84">
              <w:rPr>
                <w:rFonts w:ascii="Book Antiqua" w:eastAsia="CIDFont+F2" w:hAnsi="Book Antiqua"/>
                <w:color w:val="000000"/>
              </w:rPr>
              <w:t xml:space="preserve">converter station   </w:t>
            </w:r>
          </w:p>
          <w:p w14:paraId="5AA63EF8" w14:textId="77777777" w:rsidR="00B4621A" w:rsidRPr="004C2A84" w:rsidRDefault="00B4621A" w:rsidP="00AC25F0">
            <w:pPr>
              <w:pStyle w:val="ListParagraph"/>
              <w:rPr>
                <w:rFonts w:ascii="Book Antiqua" w:hAnsi="Book Antiqua"/>
              </w:rPr>
            </w:pPr>
          </w:p>
          <w:p w14:paraId="36CA8F8E" w14:textId="77777777" w:rsidR="00B4621A" w:rsidRPr="00436591" w:rsidRDefault="00B4621A" w:rsidP="00AC25F0">
            <w:pPr>
              <w:pStyle w:val="ListParagraph"/>
              <w:numPr>
                <w:ilvl w:val="0"/>
                <w:numId w:val="18"/>
              </w:numPr>
              <w:ind w:left="420"/>
              <w:rPr>
                <w:rFonts w:ascii="Book Antiqua" w:hAnsi="Book Antiqua"/>
              </w:rPr>
            </w:pPr>
            <w:r w:rsidRPr="00436591">
              <w:rPr>
                <w:rFonts w:ascii="Book Antiqua" w:eastAsia="CIDFont+F2" w:hAnsi="Book Antiqua"/>
                <w:color w:val="000000"/>
              </w:rPr>
              <w:t xml:space="preserve">back to back </w:t>
            </w:r>
            <w:proofErr w:type="gramStart"/>
            <w:r w:rsidRPr="00436591">
              <w:rPr>
                <w:rFonts w:ascii="Book Antiqua" w:eastAsia="CIDFont+F2" w:hAnsi="Book Antiqua"/>
                <w:color w:val="000000"/>
              </w:rPr>
              <w:t xml:space="preserve">HVDC  </w:t>
            </w:r>
            <w:r>
              <w:rPr>
                <w:rFonts w:ascii="Book Antiqua" w:eastAsia="CIDFont+F2" w:hAnsi="Book Antiqua"/>
                <w:color w:val="000000"/>
              </w:rPr>
              <w:t>station</w:t>
            </w:r>
            <w:proofErr w:type="gramEnd"/>
          </w:p>
        </w:tc>
      </w:tr>
      <w:tr w:rsidR="00B4621A" w:rsidRPr="00CA6CC2" w14:paraId="7990C565" w14:textId="77777777" w:rsidTr="00AC25F0">
        <w:trPr>
          <w:trHeight w:hRule="exact" w:val="680"/>
        </w:trPr>
        <w:tc>
          <w:tcPr>
            <w:tcW w:w="1134" w:type="dxa"/>
            <w:tcBorders>
              <w:top w:val="single" w:sz="6" w:space="0" w:color="000000"/>
              <w:left w:val="single" w:sz="7" w:space="0" w:color="000000"/>
              <w:bottom w:val="single" w:sz="7" w:space="0" w:color="000000"/>
              <w:right w:val="single" w:sz="6" w:space="0" w:color="000000"/>
            </w:tcBorders>
            <w:tcMar>
              <w:left w:w="0" w:type="dxa"/>
              <w:right w:w="0" w:type="dxa"/>
            </w:tcMar>
          </w:tcPr>
          <w:p w14:paraId="45A25253" w14:textId="77777777" w:rsidR="00B4621A" w:rsidRPr="00CA6CC2" w:rsidRDefault="00B4621A" w:rsidP="00AC25F0">
            <w:pPr>
              <w:autoSpaceDE w:val="0"/>
              <w:autoSpaceDN w:val="0"/>
              <w:spacing w:before="206" w:after="0" w:line="254" w:lineRule="exact"/>
              <w:jc w:val="center"/>
              <w:rPr>
                <w:rFonts w:ascii="Book Antiqua" w:hAnsi="Book Antiqua"/>
              </w:rPr>
            </w:pPr>
            <w:r>
              <w:rPr>
                <w:rFonts w:ascii="Book Antiqua" w:eastAsia="CIDFont+F2" w:hAnsi="Book Antiqua"/>
                <w:color w:val="000000"/>
              </w:rPr>
              <w:t>3</w:t>
            </w:r>
          </w:p>
        </w:tc>
        <w:tc>
          <w:tcPr>
            <w:tcW w:w="6520"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7F3D2479" w14:textId="77777777" w:rsidR="00B4621A" w:rsidRPr="00CA6CC2" w:rsidRDefault="00B4621A" w:rsidP="00AC25F0">
            <w:pPr>
              <w:autoSpaceDE w:val="0"/>
              <w:autoSpaceDN w:val="0"/>
              <w:spacing w:before="4" w:after="0" w:line="254" w:lineRule="exact"/>
              <w:ind w:left="28"/>
              <w:rPr>
                <w:rFonts w:ascii="Book Antiqua" w:hAnsi="Book Antiqua"/>
              </w:rPr>
            </w:pPr>
            <w:r w:rsidRPr="00CA6CC2">
              <w:rPr>
                <w:rFonts w:ascii="Book Antiqua" w:eastAsia="CIDFont+F2" w:hAnsi="Book Antiqua"/>
                <w:color w:val="000000"/>
              </w:rPr>
              <w:t>Contract Reference No.</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67AD2C7E" w14:textId="77777777" w:rsidR="00B4621A" w:rsidRPr="00CA6CC2" w:rsidRDefault="00B4621A" w:rsidP="00AC25F0">
            <w:pPr>
              <w:rPr>
                <w:rFonts w:ascii="Book Antiqua" w:hAnsi="Book Antiqua"/>
              </w:rPr>
            </w:pPr>
          </w:p>
        </w:tc>
      </w:tr>
      <w:tr w:rsidR="00B4621A" w:rsidRPr="00CA6CC2" w14:paraId="33A200B3" w14:textId="77777777" w:rsidTr="00AC25F0">
        <w:trPr>
          <w:trHeight w:hRule="exact" w:val="678"/>
        </w:trPr>
        <w:tc>
          <w:tcPr>
            <w:tcW w:w="1134" w:type="dxa"/>
            <w:tcBorders>
              <w:top w:val="single" w:sz="7" w:space="0" w:color="000000"/>
              <w:left w:val="single" w:sz="7" w:space="0" w:color="000000"/>
              <w:bottom w:val="single" w:sz="6" w:space="0" w:color="000000"/>
              <w:right w:val="single" w:sz="6" w:space="0" w:color="000000"/>
            </w:tcBorders>
            <w:tcMar>
              <w:left w:w="0" w:type="dxa"/>
              <w:right w:w="0" w:type="dxa"/>
            </w:tcMar>
          </w:tcPr>
          <w:p w14:paraId="41F1BBE9" w14:textId="77777777" w:rsidR="00B4621A" w:rsidRPr="00CA6CC2" w:rsidRDefault="00B4621A" w:rsidP="00AC25F0">
            <w:pPr>
              <w:autoSpaceDE w:val="0"/>
              <w:autoSpaceDN w:val="0"/>
              <w:spacing w:before="204" w:after="0" w:line="254" w:lineRule="exact"/>
              <w:jc w:val="center"/>
              <w:rPr>
                <w:rFonts w:ascii="Book Antiqua" w:hAnsi="Book Antiqua"/>
              </w:rPr>
            </w:pPr>
            <w:r>
              <w:rPr>
                <w:rFonts w:ascii="Book Antiqua" w:eastAsia="CIDFont+F2" w:hAnsi="Book Antiqua"/>
                <w:color w:val="000000"/>
              </w:rPr>
              <w:t>4</w:t>
            </w:r>
          </w:p>
        </w:tc>
        <w:tc>
          <w:tcPr>
            <w:tcW w:w="6520" w:type="dxa"/>
            <w:gridSpan w:val="2"/>
            <w:tcBorders>
              <w:top w:val="single" w:sz="7" w:space="0" w:color="000000"/>
              <w:left w:val="single" w:sz="6" w:space="0" w:color="000000"/>
              <w:bottom w:val="single" w:sz="6" w:space="0" w:color="000000"/>
              <w:right w:val="single" w:sz="6" w:space="0" w:color="000000"/>
            </w:tcBorders>
            <w:tcMar>
              <w:left w:w="0" w:type="dxa"/>
              <w:right w:w="0" w:type="dxa"/>
            </w:tcMar>
          </w:tcPr>
          <w:p w14:paraId="71C2BC2C" w14:textId="77777777" w:rsidR="00B4621A" w:rsidRPr="00CA6CC2" w:rsidRDefault="00B4621A" w:rsidP="00AC25F0">
            <w:pPr>
              <w:autoSpaceDE w:val="0"/>
              <w:autoSpaceDN w:val="0"/>
              <w:spacing w:after="0" w:line="266" w:lineRule="exact"/>
              <w:ind w:left="28" w:right="144"/>
              <w:rPr>
                <w:rFonts w:ascii="Book Antiqua" w:hAnsi="Book Antiqua"/>
              </w:rPr>
            </w:pPr>
            <w:r w:rsidRPr="00CA6CC2">
              <w:rPr>
                <w:rFonts w:ascii="Book Antiqua" w:eastAsia="CIDFont+F2" w:hAnsi="Book Antiqua"/>
                <w:color w:val="000000"/>
              </w:rPr>
              <w:t xml:space="preserve">Name and Address of the Employer with e-mail ID, Telephone &amp; Fax nos. </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56B9DEB7" w14:textId="77777777" w:rsidR="00B4621A" w:rsidRPr="00CA6CC2" w:rsidRDefault="00B4621A" w:rsidP="00AC25F0">
            <w:pPr>
              <w:rPr>
                <w:rFonts w:ascii="Book Antiqua" w:hAnsi="Book Antiqua"/>
              </w:rPr>
            </w:pPr>
          </w:p>
        </w:tc>
      </w:tr>
      <w:tr w:rsidR="00B4621A" w:rsidRPr="00CA6CC2" w14:paraId="5BC01002" w14:textId="77777777" w:rsidTr="00AC25F0">
        <w:trPr>
          <w:trHeight w:hRule="exact" w:val="678"/>
        </w:trPr>
        <w:tc>
          <w:tcPr>
            <w:tcW w:w="1134" w:type="dxa"/>
            <w:tcBorders>
              <w:top w:val="single" w:sz="6" w:space="0" w:color="000000"/>
              <w:left w:val="single" w:sz="7" w:space="0" w:color="000000"/>
              <w:bottom w:val="single" w:sz="7" w:space="0" w:color="000000"/>
              <w:right w:val="single" w:sz="6" w:space="0" w:color="000000"/>
            </w:tcBorders>
            <w:tcMar>
              <w:left w:w="0" w:type="dxa"/>
              <w:right w:w="0" w:type="dxa"/>
            </w:tcMar>
          </w:tcPr>
          <w:p w14:paraId="6901B448" w14:textId="77777777" w:rsidR="00B4621A" w:rsidRPr="00CA6CC2" w:rsidRDefault="00B4621A" w:rsidP="00AC25F0">
            <w:pPr>
              <w:autoSpaceDE w:val="0"/>
              <w:autoSpaceDN w:val="0"/>
              <w:spacing w:before="206" w:after="0" w:line="254" w:lineRule="exact"/>
              <w:jc w:val="center"/>
              <w:rPr>
                <w:rFonts w:ascii="Book Antiqua" w:hAnsi="Book Antiqua"/>
              </w:rPr>
            </w:pPr>
            <w:r>
              <w:rPr>
                <w:rFonts w:ascii="Book Antiqua" w:eastAsia="CIDFont+F2" w:hAnsi="Book Antiqua"/>
                <w:color w:val="000000"/>
              </w:rPr>
              <w:t>5</w:t>
            </w:r>
          </w:p>
        </w:tc>
        <w:tc>
          <w:tcPr>
            <w:tcW w:w="6520" w:type="dxa"/>
            <w:gridSpan w:val="2"/>
            <w:tcBorders>
              <w:top w:val="single" w:sz="6" w:space="0" w:color="000000"/>
              <w:left w:val="single" w:sz="6" w:space="0" w:color="000000"/>
              <w:bottom w:val="single" w:sz="7" w:space="0" w:color="000000"/>
              <w:right w:val="single" w:sz="6" w:space="0" w:color="000000"/>
            </w:tcBorders>
            <w:tcMar>
              <w:left w:w="0" w:type="dxa"/>
              <w:right w:w="0" w:type="dxa"/>
            </w:tcMar>
          </w:tcPr>
          <w:p w14:paraId="016E2585" w14:textId="77777777" w:rsidR="00B4621A" w:rsidRPr="00CA6CC2" w:rsidRDefault="00B4621A" w:rsidP="00AC25F0">
            <w:pPr>
              <w:autoSpaceDE w:val="0"/>
              <w:autoSpaceDN w:val="0"/>
              <w:spacing w:after="0" w:line="268" w:lineRule="exact"/>
              <w:ind w:left="28" w:right="432"/>
              <w:rPr>
                <w:rFonts w:ascii="Book Antiqua" w:hAnsi="Book Antiqua"/>
              </w:rPr>
            </w:pPr>
            <w:r w:rsidRPr="00CA6CC2">
              <w:rPr>
                <w:rFonts w:ascii="Book Antiqua" w:eastAsia="CIDFont+F2" w:hAnsi="Book Antiqua"/>
                <w:color w:val="000000"/>
              </w:rPr>
              <w:t>Contact Details of the Employer (Name of contact person with designation, address, e-mail ID, Telephone &amp; Fax nos.)</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9A2205A" w14:textId="77777777" w:rsidR="00B4621A" w:rsidRPr="00CA6CC2" w:rsidRDefault="00B4621A" w:rsidP="00AC25F0">
            <w:pPr>
              <w:rPr>
                <w:rFonts w:ascii="Book Antiqua" w:hAnsi="Book Antiqua"/>
              </w:rPr>
            </w:pPr>
          </w:p>
        </w:tc>
      </w:tr>
      <w:tr w:rsidR="00B4621A" w:rsidRPr="00CA6CC2" w14:paraId="7EB04C6E" w14:textId="77777777" w:rsidTr="00AC25F0">
        <w:trPr>
          <w:trHeight w:hRule="exact" w:val="264"/>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72331715" w14:textId="77777777" w:rsidR="00B4621A" w:rsidRPr="00CA6CC2" w:rsidRDefault="00B4621A" w:rsidP="00AC25F0">
            <w:pPr>
              <w:autoSpaceDE w:val="0"/>
              <w:autoSpaceDN w:val="0"/>
              <w:spacing w:after="0" w:line="254" w:lineRule="exact"/>
              <w:jc w:val="center"/>
              <w:rPr>
                <w:rFonts w:ascii="Book Antiqua" w:hAnsi="Book Antiqua"/>
              </w:rPr>
            </w:pPr>
            <w:r>
              <w:rPr>
                <w:rFonts w:ascii="Book Antiqua" w:eastAsia="CIDFont+F2" w:hAnsi="Book Antiqua"/>
                <w:color w:val="000000"/>
              </w:rPr>
              <w:lastRenderedPageBreak/>
              <w:t>6</w:t>
            </w:r>
          </w:p>
        </w:tc>
        <w:tc>
          <w:tcPr>
            <w:tcW w:w="6520" w:type="dxa"/>
            <w:gridSpan w:val="2"/>
            <w:tcBorders>
              <w:top w:val="single" w:sz="7" w:space="0" w:color="000000"/>
              <w:left w:val="single" w:sz="6" w:space="0" w:color="000000"/>
              <w:bottom w:val="single" w:sz="7" w:space="0" w:color="000000"/>
              <w:right w:val="single" w:sz="6" w:space="0" w:color="000000"/>
            </w:tcBorders>
            <w:tcMar>
              <w:left w:w="0" w:type="dxa"/>
              <w:right w:w="0" w:type="dxa"/>
            </w:tcMar>
          </w:tcPr>
          <w:p w14:paraId="2D097239" w14:textId="77777777" w:rsidR="00B4621A" w:rsidRPr="00CA6CC2" w:rsidRDefault="00B4621A" w:rsidP="00AC25F0">
            <w:pPr>
              <w:autoSpaceDE w:val="0"/>
              <w:autoSpaceDN w:val="0"/>
              <w:spacing w:after="0" w:line="254" w:lineRule="exact"/>
              <w:ind w:left="28"/>
              <w:rPr>
                <w:rFonts w:ascii="Book Antiqua" w:hAnsi="Book Antiqua"/>
              </w:rPr>
            </w:pPr>
            <w:r w:rsidRPr="00CA6CC2">
              <w:rPr>
                <w:rFonts w:ascii="Book Antiqua" w:eastAsia="CIDFont+F2" w:hAnsi="Book Antiqua"/>
                <w:color w:val="000000"/>
              </w:rPr>
              <w:t>Date of Award of Contract</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5E6FB645" w14:textId="77777777" w:rsidR="00B4621A" w:rsidRPr="00CA6CC2" w:rsidRDefault="00B4621A" w:rsidP="00AC25F0">
            <w:pPr>
              <w:rPr>
                <w:rFonts w:ascii="Book Antiqua" w:hAnsi="Book Antiqua"/>
              </w:rPr>
            </w:pPr>
          </w:p>
        </w:tc>
      </w:tr>
      <w:tr w:rsidR="00B4621A" w:rsidRPr="00CA6CC2" w14:paraId="36FEC1EF" w14:textId="77777777" w:rsidTr="00AC25F0">
        <w:trPr>
          <w:trHeight w:hRule="exact" w:val="1362"/>
        </w:trPr>
        <w:tc>
          <w:tcPr>
            <w:tcW w:w="1134" w:type="dxa"/>
            <w:vMerge w:val="restart"/>
            <w:tcBorders>
              <w:top w:val="single" w:sz="6" w:space="0" w:color="000000"/>
              <w:left w:val="single" w:sz="7" w:space="0" w:color="000000"/>
              <w:bottom w:val="single" w:sz="6" w:space="0" w:color="000000"/>
              <w:right w:val="single" w:sz="6" w:space="0" w:color="000000"/>
            </w:tcBorders>
            <w:tcMar>
              <w:left w:w="0" w:type="dxa"/>
              <w:right w:w="0" w:type="dxa"/>
            </w:tcMar>
          </w:tcPr>
          <w:p w14:paraId="4C711038" w14:textId="77777777" w:rsidR="00B4621A" w:rsidRPr="00CA6CC2" w:rsidRDefault="00B4621A" w:rsidP="00AC25F0">
            <w:pPr>
              <w:autoSpaceDE w:val="0"/>
              <w:autoSpaceDN w:val="0"/>
              <w:spacing w:before="484" w:after="0" w:line="256" w:lineRule="exact"/>
              <w:jc w:val="center"/>
              <w:rPr>
                <w:rFonts w:ascii="Book Antiqua" w:hAnsi="Book Antiqua"/>
              </w:rPr>
            </w:pPr>
            <w:r>
              <w:rPr>
                <w:rFonts w:ascii="Book Antiqua" w:eastAsia="CIDFont+F2" w:hAnsi="Book Antiqua"/>
                <w:color w:val="000000"/>
              </w:rPr>
              <w:t>7</w:t>
            </w:r>
          </w:p>
        </w:tc>
        <w:tc>
          <w:tcPr>
            <w:tcW w:w="2410" w:type="dxa"/>
            <w:vMerge w:val="restart"/>
            <w:tcBorders>
              <w:top w:val="single" w:sz="6" w:space="0" w:color="000000"/>
              <w:left w:val="single" w:sz="6" w:space="0" w:color="000000"/>
              <w:bottom w:val="single" w:sz="6" w:space="0" w:color="000000"/>
              <w:right w:val="single" w:sz="6" w:space="0" w:color="000000"/>
            </w:tcBorders>
            <w:tcMar>
              <w:left w:w="0" w:type="dxa"/>
              <w:right w:w="0" w:type="dxa"/>
            </w:tcMar>
          </w:tcPr>
          <w:p w14:paraId="288822B7" w14:textId="77777777" w:rsidR="00B4621A" w:rsidRDefault="00B4621A" w:rsidP="00AC25F0">
            <w:pPr>
              <w:autoSpaceDE w:val="0"/>
              <w:autoSpaceDN w:val="0"/>
              <w:spacing w:after="0" w:line="272" w:lineRule="exact"/>
              <w:ind w:left="28"/>
              <w:rPr>
                <w:rFonts w:ascii="Book Antiqua" w:eastAsia="CIDFont+F2" w:hAnsi="Book Antiqua"/>
                <w:color w:val="000000"/>
              </w:rPr>
            </w:pPr>
            <w:r>
              <w:rPr>
                <w:rFonts w:ascii="Book Antiqua" w:eastAsia="CIDFont+F2" w:hAnsi="Book Antiqua"/>
                <w:color w:val="000000"/>
              </w:rPr>
              <w:t>Details related to the above Contract</w:t>
            </w:r>
          </w:p>
          <w:p w14:paraId="09A88F50"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228EB8D2"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58551213"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52A34F2C"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5E2136E1"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3B434528"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1EC0ED32"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6A584C96"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587F03E3"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1BC4FCCD"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6F22F613"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2B471A2F"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61C44A79"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4269F626"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7614E2BF"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1A4BBC84"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668BC2A2"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1AB6A0EA"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6B47DF3C"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3F4C03C6"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623989E3"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546BA3D4"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4078D81A"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77074059"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6C3C8D8A"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6A0EE708"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58C22081"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2A65E5B5" w14:textId="77777777" w:rsidR="00B4621A" w:rsidRDefault="00B4621A" w:rsidP="00AC25F0">
            <w:pPr>
              <w:autoSpaceDE w:val="0"/>
              <w:autoSpaceDN w:val="0"/>
              <w:spacing w:after="0" w:line="272" w:lineRule="exact"/>
              <w:ind w:left="28"/>
              <w:rPr>
                <w:rFonts w:ascii="Book Antiqua" w:eastAsia="CIDFont+F2" w:hAnsi="Book Antiqua"/>
                <w:color w:val="000000"/>
              </w:rPr>
            </w:pPr>
          </w:p>
          <w:p w14:paraId="222A195D" w14:textId="77777777" w:rsidR="00B4621A" w:rsidRPr="00CA6CC2" w:rsidRDefault="00B4621A" w:rsidP="00AC25F0">
            <w:pPr>
              <w:autoSpaceDE w:val="0"/>
              <w:autoSpaceDN w:val="0"/>
              <w:spacing w:after="0" w:line="272" w:lineRule="exact"/>
              <w:ind w:left="28"/>
              <w:rPr>
                <w:rFonts w:ascii="Book Antiqua" w:hAnsi="Book Antiqua"/>
              </w:rPr>
            </w:pPr>
          </w:p>
        </w:tc>
        <w:tc>
          <w:tcPr>
            <w:tcW w:w="4110" w:type="dxa"/>
            <w:tcBorders>
              <w:top w:val="single" w:sz="7" w:space="0" w:color="000000"/>
              <w:left w:val="single" w:sz="6" w:space="0" w:color="000000"/>
              <w:bottom w:val="single" w:sz="6" w:space="0" w:color="000000"/>
              <w:right w:val="single" w:sz="6" w:space="0" w:color="000000"/>
            </w:tcBorders>
            <w:tcMar>
              <w:left w:w="0" w:type="dxa"/>
              <w:right w:w="0" w:type="dxa"/>
            </w:tcMar>
          </w:tcPr>
          <w:p w14:paraId="441BB8A3" w14:textId="77777777" w:rsidR="00B4621A" w:rsidRPr="00CA6CC2" w:rsidRDefault="00B4621A" w:rsidP="00AC25F0">
            <w:pPr>
              <w:autoSpaceDE w:val="0"/>
              <w:autoSpaceDN w:val="0"/>
              <w:spacing w:after="0" w:line="268" w:lineRule="exact"/>
              <w:ind w:left="28" w:right="144"/>
              <w:rPr>
                <w:rFonts w:ascii="Book Antiqua" w:hAnsi="Book Antiqua"/>
              </w:rPr>
            </w:pPr>
            <w:proofErr w:type="spellStart"/>
            <w:r>
              <w:rPr>
                <w:rFonts w:ascii="Book Antiqua" w:hAnsi="Book Antiqua"/>
              </w:rPr>
              <w:t>i</w:t>
            </w:r>
            <w:proofErr w:type="spellEnd"/>
            <w:r>
              <w:rPr>
                <w:rFonts w:ascii="Book Antiqua" w:hAnsi="Book Antiqua"/>
              </w:rPr>
              <w:t xml:space="preserve">) Name of the </w:t>
            </w:r>
            <w:r w:rsidRPr="00CA6CC2">
              <w:rPr>
                <w:rFonts w:ascii="Book Antiqua" w:eastAsia="CIDFont+F2" w:hAnsi="Book Antiqua"/>
                <w:color w:val="000000"/>
              </w:rPr>
              <w:t>Long Distance HVDC Converter station or a back to</w:t>
            </w:r>
            <w:r>
              <w:rPr>
                <w:rFonts w:ascii="Book Antiqua" w:eastAsia="CIDFont+F2" w:hAnsi="Book Antiqua"/>
                <w:color w:val="000000"/>
              </w:rPr>
              <w:t xml:space="preserve"> </w:t>
            </w:r>
            <w:r w:rsidRPr="00CA6CC2">
              <w:rPr>
                <w:rFonts w:ascii="Book Antiqua" w:eastAsia="CIDFont+F2" w:hAnsi="Book Antiqua"/>
                <w:color w:val="000000"/>
              </w:rPr>
              <w:t>back HVDC system</w:t>
            </w:r>
            <w:r>
              <w:rPr>
                <w:rFonts w:ascii="Book Antiqua" w:hAnsi="Book Antiqua"/>
              </w:rPr>
              <w:t xml:space="preserve"> = </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7687135D" w14:textId="77777777" w:rsidR="00B4621A" w:rsidRPr="00CA6CC2" w:rsidRDefault="00B4621A" w:rsidP="00AC25F0">
            <w:pPr>
              <w:rPr>
                <w:rFonts w:ascii="Book Antiqua" w:hAnsi="Book Antiqua"/>
              </w:rPr>
            </w:pPr>
          </w:p>
        </w:tc>
      </w:tr>
      <w:tr w:rsidR="00B4621A" w:rsidRPr="00CA6CC2" w14:paraId="5F25E720" w14:textId="77777777" w:rsidTr="00AC25F0">
        <w:trPr>
          <w:trHeight w:hRule="exact" w:val="678"/>
        </w:trPr>
        <w:tc>
          <w:tcPr>
            <w:tcW w:w="1134" w:type="dxa"/>
            <w:vMerge/>
            <w:tcBorders>
              <w:top w:val="single" w:sz="6" w:space="0" w:color="000000"/>
              <w:left w:val="single" w:sz="7" w:space="0" w:color="000000"/>
              <w:bottom w:val="single" w:sz="6" w:space="0" w:color="000000"/>
              <w:right w:val="single" w:sz="6" w:space="0" w:color="000000"/>
            </w:tcBorders>
          </w:tcPr>
          <w:p w14:paraId="6662BE12" w14:textId="77777777" w:rsidR="00B4621A" w:rsidRPr="00CA6CC2" w:rsidRDefault="00B4621A" w:rsidP="00AC25F0">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7522A6FB" w14:textId="77777777" w:rsidR="00B4621A" w:rsidRPr="00CA6CC2" w:rsidRDefault="00B4621A" w:rsidP="00AC25F0">
            <w:pPr>
              <w:rPr>
                <w:rFonts w:ascii="Book Antiqua" w:hAnsi="Book Antiqua"/>
              </w:rPr>
            </w:pPr>
          </w:p>
        </w:tc>
        <w:tc>
          <w:tcPr>
            <w:tcW w:w="4110" w:type="dxa"/>
            <w:tcBorders>
              <w:top w:val="single" w:sz="6" w:space="0" w:color="000000"/>
              <w:left w:val="single" w:sz="6" w:space="0" w:color="000000"/>
              <w:bottom w:val="single" w:sz="7" w:space="0" w:color="000000"/>
              <w:right w:val="single" w:sz="6" w:space="0" w:color="000000"/>
            </w:tcBorders>
          </w:tcPr>
          <w:p w14:paraId="4D6CE158" w14:textId="77777777" w:rsidR="00B4621A" w:rsidRPr="00CA6CC2" w:rsidRDefault="00B4621A" w:rsidP="00AC25F0">
            <w:pPr>
              <w:rPr>
                <w:rFonts w:ascii="Book Antiqua" w:hAnsi="Book Antiqua"/>
              </w:rPr>
            </w:pPr>
            <w:r>
              <w:rPr>
                <w:rFonts w:ascii="Book Antiqua" w:hAnsi="Book Antiqua"/>
              </w:rPr>
              <w:t xml:space="preserve">ii) Voltage Level = </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650DD80A" w14:textId="77777777" w:rsidR="00B4621A" w:rsidRPr="00CA6CC2" w:rsidRDefault="00B4621A" w:rsidP="00AC25F0">
            <w:pPr>
              <w:rPr>
                <w:rFonts w:ascii="Book Antiqua" w:hAnsi="Book Antiqua"/>
              </w:rPr>
            </w:pPr>
            <w:r>
              <w:rPr>
                <w:rFonts w:ascii="Book Antiqua" w:hAnsi="Book Antiqua"/>
              </w:rPr>
              <w:t xml:space="preserve">        ________ KV</w:t>
            </w:r>
          </w:p>
        </w:tc>
      </w:tr>
      <w:tr w:rsidR="00B4621A" w:rsidRPr="00CA6CC2" w14:paraId="0DE345FD" w14:textId="77777777" w:rsidTr="00AC25F0">
        <w:trPr>
          <w:trHeight w:hRule="exact" w:val="680"/>
        </w:trPr>
        <w:tc>
          <w:tcPr>
            <w:tcW w:w="1134" w:type="dxa"/>
            <w:vMerge/>
            <w:tcBorders>
              <w:top w:val="single" w:sz="6" w:space="0" w:color="000000"/>
              <w:left w:val="single" w:sz="7" w:space="0" w:color="000000"/>
              <w:bottom w:val="single" w:sz="6" w:space="0" w:color="000000"/>
              <w:right w:val="single" w:sz="6" w:space="0" w:color="000000"/>
            </w:tcBorders>
          </w:tcPr>
          <w:p w14:paraId="4C209B41" w14:textId="77777777" w:rsidR="00B4621A" w:rsidRPr="00CA6CC2" w:rsidRDefault="00B4621A" w:rsidP="00AC25F0">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19F0E448" w14:textId="77777777" w:rsidR="00B4621A" w:rsidRPr="00CA6CC2" w:rsidRDefault="00B4621A" w:rsidP="00AC25F0">
            <w:pPr>
              <w:rPr>
                <w:rFonts w:ascii="Book Antiqua" w:hAnsi="Book Antiqua"/>
              </w:rPr>
            </w:pPr>
          </w:p>
        </w:tc>
        <w:tc>
          <w:tcPr>
            <w:tcW w:w="4110" w:type="dxa"/>
            <w:tcBorders>
              <w:top w:val="single" w:sz="6" w:space="0" w:color="000000"/>
              <w:left w:val="single" w:sz="6" w:space="0" w:color="000000"/>
              <w:bottom w:val="single" w:sz="7" w:space="0" w:color="000000"/>
              <w:right w:val="single" w:sz="6" w:space="0" w:color="000000"/>
            </w:tcBorders>
          </w:tcPr>
          <w:p w14:paraId="49726590" w14:textId="77777777" w:rsidR="00B4621A" w:rsidRPr="00CA6CC2" w:rsidRDefault="00B4621A" w:rsidP="00AC25F0">
            <w:pPr>
              <w:rPr>
                <w:rFonts w:ascii="Book Antiqua" w:hAnsi="Book Antiqua"/>
              </w:rPr>
            </w:pPr>
            <w:r>
              <w:rPr>
                <w:rFonts w:ascii="Book Antiqua" w:hAnsi="Book Antiqua"/>
              </w:rPr>
              <w:t>iii) Unit rating of the HVDC system =</w:t>
            </w:r>
          </w:p>
        </w:tc>
        <w:tc>
          <w:tcPr>
            <w:tcW w:w="2694"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44AF231F" w14:textId="77777777" w:rsidR="00B4621A" w:rsidRPr="00CA6CC2" w:rsidRDefault="00B4621A" w:rsidP="00AC25F0">
            <w:pPr>
              <w:rPr>
                <w:rFonts w:ascii="Book Antiqua" w:hAnsi="Book Antiqua"/>
              </w:rPr>
            </w:pPr>
            <w:r>
              <w:rPr>
                <w:rFonts w:ascii="Book Antiqua" w:hAnsi="Book Antiqua"/>
              </w:rPr>
              <w:t xml:space="preserve">        ________ MW</w:t>
            </w:r>
          </w:p>
        </w:tc>
      </w:tr>
      <w:tr w:rsidR="00B4621A" w:rsidRPr="00CA6CC2" w14:paraId="63A99187" w14:textId="77777777" w:rsidTr="00AC25F0">
        <w:trPr>
          <w:trHeight w:hRule="exact" w:val="680"/>
        </w:trPr>
        <w:tc>
          <w:tcPr>
            <w:tcW w:w="1134" w:type="dxa"/>
            <w:vMerge/>
            <w:tcBorders>
              <w:top w:val="single" w:sz="6" w:space="0" w:color="000000"/>
              <w:left w:val="single" w:sz="7" w:space="0" w:color="000000"/>
              <w:bottom w:val="single" w:sz="6" w:space="0" w:color="000000"/>
              <w:right w:val="single" w:sz="6" w:space="0" w:color="000000"/>
            </w:tcBorders>
          </w:tcPr>
          <w:p w14:paraId="6300B9B3" w14:textId="77777777" w:rsidR="00B4621A" w:rsidRPr="00CA6CC2" w:rsidRDefault="00B4621A" w:rsidP="00AC25F0">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2DE0EA1C" w14:textId="77777777" w:rsidR="00B4621A" w:rsidRPr="00CA6CC2" w:rsidRDefault="00B4621A" w:rsidP="00AC25F0">
            <w:pPr>
              <w:rPr>
                <w:rFonts w:ascii="Book Antiqua" w:hAnsi="Book Antiqua"/>
              </w:rPr>
            </w:pPr>
          </w:p>
        </w:tc>
        <w:tc>
          <w:tcPr>
            <w:tcW w:w="4110" w:type="dxa"/>
            <w:tcBorders>
              <w:top w:val="single" w:sz="6" w:space="0" w:color="000000"/>
              <w:left w:val="single" w:sz="6" w:space="0" w:color="000000"/>
              <w:bottom w:val="single" w:sz="7" w:space="0" w:color="000000"/>
              <w:right w:val="single" w:sz="6" w:space="0" w:color="000000"/>
            </w:tcBorders>
          </w:tcPr>
          <w:p w14:paraId="28820519" w14:textId="77777777" w:rsidR="00B4621A" w:rsidRDefault="00B4621A" w:rsidP="00AC25F0">
            <w:pPr>
              <w:rPr>
                <w:rFonts w:ascii="Book Antiqua" w:hAnsi="Book Antiqua"/>
              </w:rPr>
            </w:pPr>
            <w:r>
              <w:rPr>
                <w:rFonts w:ascii="Book Antiqua" w:hAnsi="Book Antiqua"/>
              </w:rPr>
              <w:t>(iv) Date of Commissioning of above HVDC Station/System</w:t>
            </w:r>
          </w:p>
        </w:tc>
        <w:tc>
          <w:tcPr>
            <w:tcW w:w="2694" w:type="dxa"/>
            <w:tcBorders>
              <w:top w:val="single" w:sz="6" w:space="0" w:color="000000"/>
              <w:left w:val="single" w:sz="6" w:space="0" w:color="000000"/>
              <w:bottom w:val="single" w:sz="6" w:space="0" w:color="000000"/>
              <w:right w:val="single" w:sz="6" w:space="0" w:color="000000"/>
            </w:tcBorders>
            <w:shd w:val="clear" w:color="auto" w:fill="CCFFCC"/>
            <w:tcMar>
              <w:left w:w="0" w:type="dxa"/>
              <w:right w:w="0" w:type="dxa"/>
            </w:tcMar>
          </w:tcPr>
          <w:p w14:paraId="1F0A4A27" w14:textId="77777777" w:rsidR="00B4621A" w:rsidRDefault="00B4621A" w:rsidP="00AC25F0">
            <w:pPr>
              <w:rPr>
                <w:rFonts w:ascii="Book Antiqua" w:hAnsi="Book Antiqua"/>
              </w:rPr>
            </w:pPr>
            <w:r>
              <w:rPr>
                <w:rFonts w:ascii="Book Antiqua" w:hAnsi="Book Antiqua"/>
              </w:rPr>
              <w:t xml:space="preserve">        ________ </w:t>
            </w:r>
          </w:p>
          <w:p w14:paraId="68CB8B3D" w14:textId="77777777" w:rsidR="00B4621A" w:rsidRDefault="00B4621A" w:rsidP="00AC25F0">
            <w:pPr>
              <w:rPr>
                <w:rFonts w:ascii="Book Antiqua" w:hAnsi="Book Antiqua"/>
              </w:rPr>
            </w:pPr>
          </w:p>
        </w:tc>
      </w:tr>
      <w:tr w:rsidR="00B4621A" w:rsidRPr="00CA6CC2" w14:paraId="4F2A03FB" w14:textId="77777777" w:rsidTr="00AC25F0">
        <w:trPr>
          <w:trHeight w:hRule="exact" w:val="1464"/>
        </w:trPr>
        <w:tc>
          <w:tcPr>
            <w:tcW w:w="1134" w:type="dxa"/>
            <w:vMerge/>
            <w:tcBorders>
              <w:top w:val="single" w:sz="6" w:space="0" w:color="000000"/>
              <w:left w:val="single" w:sz="7" w:space="0" w:color="000000"/>
              <w:bottom w:val="single" w:sz="6" w:space="0" w:color="000000"/>
              <w:right w:val="single" w:sz="6" w:space="0" w:color="000000"/>
            </w:tcBorders>
          </w:tcPr>
          <w:p w14:paraId="7B40D73C" w14:textId="77777777" w:rsidR="00B4621A" w:rsidRPr="00CA6CC2" w:rsidRDefault="00B4621A" w:rsidP="00AC25F0">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018E07EB" w14:textId="77777777" w:rsidR="00B4621A" w:rsidRPr="00CA6CC2" w:rsidRDefault="00B4621A" w:rsidP="00AC25F0">
            <w:pPr>
              <w:rPr>
                <w:rFonts w:ascii="Book Antiqua" w:hAnsi="Book Antiqua"/>
              </w:rPr>
            </w:pPr>
          </w:p>
        </w:tc>
        <w:tc>
          <w:tcPr>
            <w:tcW w:w="4110" w:type="dxa"/>
            <w:tcBorders>
              <w:top w:val="single" w:sz="6" w:space="0" w:color="000000"/>
              <w:left w:val="single" w:sz="6" w:space="0" w:color="000000"/>
              <w:bottom w:val="single" w:sz="7" w:space="0" w:color="000000"/>
              <w:right w:val="single" w:sz="6" w:space="0" w:color="000000"/>
            </w:tcBorders>
          </w:tcPr>
          <w:p w14:paraId="40D2843C" w14:textId="77777777" w:rsidR="00B4621A" w:rsidRPr="00CA6CC2" w:rsidRDefault="00B4621A" w:rsidP="00AC25F0">
            <w:pPr>
              <w:rPr>
                <w:rFonts w:ascii="Book Antiqua" w:hAnsi="Book Antiqua"/>
              </w:rPr>
            </w:pPr>
            <w:r>
              <w:rPr>
                <w:rFonts w:ascii="Book Antiqua" w:hAnsi="Book Antiqua"/>
              </w:rPr>
              <w:t>v) No. of years the above HVDC Station/System is under satisfactory operation as on above originally schedule last date of bid submission</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6727BEAC" w14:textId="77777777" w:rsidR="00B4621A" w:rsidRDefault="00B4621A" w:rsidP="00AC25F0">
            <w:pPr>
              <w:rPr>
                <w:rFonts w:ascii="Book Antiqua" w:hAnsi="Book Antiqua"/>
              </w:rPr>
            </w:pPr>
          </w:p>
          <w:p w14:paraId="7ACABFB9" w14:textId="77777777" w:rsidR="00B4621A" w:rsidRPr="00CA6CC2" w:rsidRDefault="00B4621A" w:rsidP="00AC25F0">
            <w:pPr>
              <w:rPr>
                <w:rFonts w:ascii="Book Antiqua" w:hAnsi="Book Antiqua"/>
              </w:rPr>
            </w:pPr>
            <w:r>
              <w:rPr>
                <w:rFonts w:ascii="Book Antiqua" w:hAnsi="Book Antiqua"/>
              </w:rPr>
              <w:t>………………… years</w:t>
            </w:r>
          </w:p>
        </w:tc>
      </w:tr>
      <w:tr w:rsidR="00B4621A" w:rsidRPr="0053691F" w14:paraId="60FB0214" w14:textId="77777777" w:rsidTr="00AC25F0">
        <w:trPr>
          <w:trHeight w:hRule="exact" w:val="1131"/>
        </w:trPr>
        <w:tc>
          <w:tcPr>
            <w:tcW w:w="1134" w:type="dxa"/>
            <w:vMerge/>
            <w:tcBorders>
              <w:top w:val="single" w:sz="6" w:space="0" w:color="000000"/>
              <w:left w:val="single" w:sz="7" w:space="0" w:color="000000"/>
              <w:bottom w:val="single" w:sz="6" w:space="0" w:color="000000"/>
              <w:right w:val="single" w:sz="6" w:space="0" w:color="000000"/>
            </w:tcBorders>
          </w:tcPr>
          <w:p w14:paraId="19E7A40E" w14:textId="77777777" w:rsidR="00B4621A" w:rsidRPr="00CA6CC2" w:rsidRDefault="00B4621A" w:rsidP="00AC25F0">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668D67D4" w14:textId="77777777" w:rsidR="00B4621A" w:rsidRPr="00CA6CC2" w:rsidRDefault="00B4621A" w:rsidP="00AC25F0">
            <w:pPr>
              <w:rPr>
                <w:rFonts w:ascii="Book Antiqua" w:hAnsi="Book Antiqua"/>
              </w:rPr>
            </w:pPr>
          </w:p>
        </w:tc>
        <w:tc>
          <w:tcPr>
            <w:tcW w:w="6804" w:type="dxa"/>
            <w:gridSpan w:val="2"/>
            <w:tcBorders>
              <w:top w:val="single" w:sz="6" w:space="0" w:color="000000"/>
              <w:left w:val="single" w:sz="6" w:space="0" w:color="000000"/>
              <w:bottom w:val="single" w:sz="7" w:space="0" w:color="000000"/>
              <w:right w:val="single" w:sz="6" w:space="0" w:color="000000"/>
            </w:tcBorders>
          </w:tcPr>
          <w:p w14:paraId="59D51970" w14:textId="77777777" w:rsidR="00B4621A" w:rsidRDefault="00B4621A" w:rsidP="00AC25F0">
            <w:pPr>
              <w:spacing w:after="0" w:line="240" w:lineRule="auto"/>
              <w:rPr>
                <w:rFonts w:ascii="Book Antiqua" w:hAnsi="Book Antiqua"/>
              </w:rPr>
            </w:pPr>
            <w:r>
              <w:rPr>
                <w:rFonts w:ascii="Book Antiqua" w:hAnsi="Book Antiqua"/>
              </w:rPr>
              <w:t>Further, the scope of work executed under above Contract of HVDC Station/System:</w:t>
            </w:r>
          </w:p>
          <w:p w14:paraId="5F3DCD54" w14:textId="77777777" w:rsidR="00B4621A" w:rsidRPr="00A2788E" w:rsidRDefault="00B4621A" w:rsidP="00AC25F0">
            <w:pPr>
              <w:rPr>
                <w:rFonts w:ascii="Book Antiqua" w:hAnsi="Book Antiqua"/>
              </w:rPr>
            </w:pPr>
            <w:r>
              <w:rPr>
                <w:rFonts w:ascii="Book Antiqua" w:hAnsi="Book Antiqua"/>
              </w:rPr>
              <w:t>(select as applicable)</w:t>
            </w:r>
          </w:p>
        </w:tc>
      </w:tr>
      <w:tr w:rsidR="00B4621A" w:rsidRPr="003D57FA" w14:paraId="78F82CC1" w14:textId="77777777" w:rsidTr="00AC25F0">
        <w:trPr>
          <w:trHeight w:hRule="exact" w:val="1572"/>
        </w:trPr>
        <w:tc>
          <w:tcPr>
            <w:tcW w:w="1134" w:type="dxa"/>
            <w:vMerge/>
            <w:tcBorders>
              <w:top w:val="single" w:sz="6" w:space="0" w:color="000000"/>
              <w:left w:val="single" w:sz="7" w:space="0" w:color="000000"/>
              <w:bottom w:val="single" w:sz="6" w:space="0" w:color="000000"/>
              <w:right w:val="single" w:sz="6" w:space="0" w:color="000000"/>
            </w:tcBorders>
          </w:tcPr>
          <w:p w14:paraId="188BAF0E" w14:textId="77777777" w:rsidR="00B4621A" w:rsidRPr="00CA6CC2" w:rsidRDefault="00B4621A" w:rsidP="00AC25F0">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41C7743E" w14:textId="77777777" w:rsidR="00B4621A" w:rsidRPr="00CA6CC2" w:rsidRDefault="00B4621A" w:rsidP="00AC25F0">
            <w:pPr>
              <w:rPr>
                <w:rFonts w:ascii="Book Antiqua" w:hAnsi="Book Antiqua"/>
              </w:rPr>
            </w:pPr>
          </w:p>
        </w:tc>
        <w:tc>
          <w:tcPr>
            <w:tcW w:w="4110" w:type="dxa"/>
            <w:tcBorders>
              <w:top w:val="single" w:sz="6" w:space="0" w:color="000000"/>
              <w:left w:val="single" w:sz="6" w:space="0" w:color="000000"/>
              <w:bottom w:val="single" w:sz="7" w:space="0" w:color="000000"/>
              <w:right w:val="single" w:sz="6" w:space="0" w:color="000000"/>
            </w:tcBorders>
          </w:tcPr>
          <w:p w14:paraId="1BC3454B" w14:textId="77777777" w:rsidR="00B4621A" w:rsidRDefault="00B4621A" w:rsidP="00AC25F0">
            <w:pPr>
              <w:rPr>
                <w:rFonts w:ascii="Book Antiqua" w:hAnsi="Book Antiqua"/>
              </w:rPr>
            </w:pPr>
            <w:r w:rsidRPr="003F1EB2">
              <w:rPr>
                <w:rFonts w:ascii="Book Antiqua" w:hAnsi="Book Antiqua"/>
              </w:rPr>
              <w:t xml:space="preserve">HVDC Control &amp; Protection </w:t>
            </w:r>
            <w:r>
              <w:rPr>
                <w:rFonts w:ascii="Book Antiqua" w:hAnsi="Book Antiqua"/>
              </w:rPr>
              <w:t>(C&amp;P)</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2D460EC3" w14:textId="77777777" w:rsidR="00B4621A" w:rsidRDefault="00B4621A" w:rsidP="00AC25F0">
            <w:pPr>
              <w:pStyle w:val="ListParagraph"/>
              <w:numPr>
                <w:ilvl w:val="0"/>
                <w:numId w:val="13"/>
              </w:numPr>
              <w:rPr>
                <w:rFonts w:ascii="Book Antiqua" w:hAnsi="Book Antiqua"/>
              </w:rPr>
            </w:pPr>
            <w:r>
              <w:rPr>
                <w:rFonts w:ascii="Book Antiqua" w:hAnsi="Book Antiqua"/>
              </w:rPr>
              <w:t>Manufactured</w:t>
            </w:r>
          </w:p>
          <w:p w14:paraId="73B11160" w14:textId="77777777" w:rsidR="00B4621A" w:rsidRDefault="00B4621A" w:rsidP="00AC25F0">
            <w:pPr>
              <w:pStyle w:val="ListParagraph"/>
              <w:numPr>
                <w:ilvl w:val="0"/>
                <w:numId w:val="13"/>
              </w:numPr>
              <w:rPr>
                <w:rFonts w:ascii="Book Antiqua" w:hAnsi="Book Antiqua"/>
              </w:rPr>
            </w:pPr>
            <w:r>
              <w:rPr>
                <w:rFonts w:ascii="Book Antiqua" w:hAnsi="Book Antiqua"/>
              </w:rPr>
              <w:t>Assembled</w:t>
            </w:r>
          </w:p>
          <w:p w14:paraId="6AF4751A" w14:textId="77777777" w:rsidR="00B4621A" w:rsidRDefault="00B4621A" w:rsidP="00AC25F0">
            <w:pPr>
              <w:pStyle w:val="ListParagraph"/>
              <w:numPr>
                <w:ilvl w:val="0"/>
                <w:numId w:val="13"/>
              </w:numPr>
              <w:rPr>
                <w:rFonts w:ascii="Book Antiqua" w:hAnsi="Book Antiqua"/>
              </w:rPr>
            </w:pPr>
            <w:r>
              <w:rPr>
                <w:rFonts w:ascii="Book Antiqua" w:hAnsi="Book Antiqua"/>
              </w:rPr>
              <w:t>Tested</w:t>
            </w:r>
          </w:p>
          <w:p w14:paraId="3F3D4F92" w14:textId="77777777" w:rsidR="00B4621A" w:rsidRDefault="00B4621A" w:rsidP="00AC25F0">
            <w:pPr>
              <w:pStyle w:val="ListParagraph"/>
              <w:numPr>
                <w:ilvl w:val="0"/>
                <w:numId w:val="13"/>
              </w:numPr>
              <w:rPr>
                <w:rFonts w:ascii="Book Antiqua" w:hAnsi="Book Antiqua"/>
              </w:rPr>
            </w:pPr>
            <w:r>
              <w:rPr>
                <w:rFonts w:ascii="Book Antiqua" w:hAnsi="Book Antiqua"/>
              </w:rPr>
              <w:t>Supplied</w:t>
            </w:r>
          </w:p>
          <w:p w14:paraId="2E2267E3" w14:textId="77777777" w:rsidR="00B4621A" w:rsidRPr="00A2788E" w:rsidRDefault="00B4621A" w:rsidP="00AC25F0">
            <w:pPr>
              <w:rPr>
                <w:rFonts w:ascii="Book Antiqua" w:eastAsia="CIDFont+F2" w:hAnsi="Book Antiqua"/>
                <w:color w:val="000000"/>
              </w:rPr>
            </w:pPr>
          </w:p>
        </w:tc>
      </w:tr>
      <w:tr w:rsidR="00B4621A" w:rsidRPr="00947AD4" w14:paraId="1D436BF6" w14:textId="77777777" w:rsidTr="00AC25F0">
        <w:trPr>
          <w:trHeight w:hRule="exact" w:val="1552"/>
        </w:trPr>
        <w:tc>
          <w:tcPr>
            <w:tcW w:w="1134" w:type="dxa"/>
            <w:vMerge/>
            <w:tcBorders>
              <w:top w:val="single" w:sz="6" w:space="0" w:color="000000"/>
              <w:left w:val="single" w:sz="7" w:space="0" w:color="000000"/>
              <w:bottom w:val="single" w:sz="6" w:space="0" w:color="000000"/>
              <w:right w:val="single" w:sz="6" w:space="0" w:color="000000"/>
            </w:tcBorders>
          </w:tcPr>
          <w:p w14:paraId="63D9D847" w14:textId="77777777" w:rsidR="00B4621A" w:rsidRPr="00CA6CC2" w:rsidRDefault="00B4621A" w:rsidP="00AC25F0">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374B18D9" w14:textId="77777777" w:rsidR="00B4621A" w:rsidRPr="00CA6CC2" w:rsidRDefault="00B4621A" w:rsidP="00AC25F0">
            <w:pPr>
              <w:rPr>
                <w:rFonts w:ascii="Book Antiqua" w:hAnsi="Book Antiqua"/>
              </w:rPr>
            </w:pPr>
          </w:p>
        </w:tc>
        <w:tc>
          <w:tcPr>
            <w:tcW w:w="4110" w:type="dxa"/>
            <w:tcBorders>
              <w:top w:val="single" w:sz="6" w:space="0" w:color="000000"/>
              <w:left w:val="single" w:sz="6" w:space="0" w:color="000000"/>
              <w:bottom w:val="single" w:sz="7" w:space="0" w:color="000000"/>
              <w:right w:val="single" w:sz="6" w:space="0" w:color="000000"/>
            </w:tcBorders>
          </w:tcPr>
          <w:p w14:paraId="57051CBD" w14:textId="77777777" w:rsidR="00B4621A" w:rsidRPr="00CA6CC2" w:rsidRDefault="00B4621A" w:rsidP="00AC25F0">
            <w:pPr>
              <w:rPr>
                <w:rFonts w:ascii="Book Antiqua" w:hAnsi="Book Antiqua"/>
              </w:rPr>
            </w:pPr>
            <w:r>
              <w:rPr>
                <w:rFonts w:ascii="Book Antiqua" w:hAnsi="Book Antiqua"/>
              </w:rPr>
              <w:t>Thyristor based HVDC Valve(s)</w:t>
            </w:r>
          </w:p>
        </w:tc>
        <w:tc>
          <w:tcPr>
            <w:tcW w:w="2694" w:type="dxa"/>
            <w:tcBorders>
              <w:top w:val="single" w:sz="7" w:space="0" w:color="000000"/>
              <w:left w:val="single" w:sz="6" w:space="0" w:color="000000"/>
              <w:bottom w:val="single" w:sz="6" w:space="0" w:color="000000"/>
              <w:right w:val="single" w:sz="6" w:space="0" w:color="000000"/>
            </w:tcBorders>
            <w:shd w:val="clear" w:color="auto" w:fill="CCFFCC"/>
            <w:tcMar>
              <w:left w:w="0" w:type="dxa"/>
              <w:right w:w="0" w:type="dxa"/>
            </w:tcMar>
          </w:tcPr>
          <w:p w14:paraId="7A2C6BAD" w14:textId="77777777" w:rsidR="00B4621A" w:rsidRDefault="00B4621A" w:rsidP="00AC25F0">
            <w:pPr>
              <w:pStyle w:val="ListParagraph"/>
              <w:numPr>
                <w:ilvl w:val="0"/>
                <w:numId w:val="13"/>
              </w:numPr>
              <w:rPr>
                <w:rFonts w:ascii="Book Antiqua" w:hAnsi="Book Antiqua"/>
              </w:rPr>
            </w:pPr>
            <w:r>
              <w:rPr>
                <w:rFonts w:ascii="Book Antiqua" w:hAnsi="Book Antiqua"/>
              </w:rPr>
              <w:t>Manufactured</w:t>
            </w:r>
          </w:p>
          <w:p w14:paraId="152BD711" w14:textId="77777777" w:rsidR="00B4621A" w:rsidRDefault="00B4621A" w:rsidP="00AC25F0">
            <w:pPr>
              <w:pStyle w:val="ListParagraph"/>
              <w:numPr>
                <w:ilvl w:val="0"/>
                <w:numId w:val="13"/>
              </w:numPr>
              <w:rPr>
                <w:rFonts w:ascii="Book Antiqua" w:hAnsi="Book Antiqua"/>
              </w:rPr>
            </w:pPr>
            <w:r>
              <w:rPr>
                <w:rFonts w:ascii="Book Antiqua" w:hAnsi="Book Antiqua"/>
              </w:rPr>
              <w:t>Assembled</w:t>
            </w:r>
          </w:p>
          <w:p w14:paraId="4DE66D88" w14:textId="77777777" w:rsidR="00B4621A" w:rsidRDefault="00B4621A" w:rsidP="00AC25F0">
            <w:pPr>
              <w:pStyle w:val="ListParagraph"/>
              <w:numPr>
                <w:ilvl w:val="0"/>
                <w:numId w:val="13"/>
              </w:numPr>
              <w:rPr>
                <w:rFonts w:ascii="Book Antiqua" w:hAnsi="Book Antiqua"/>
              </w:rPr>
            </w:pPr>
            <w:r>
              <w:rPr>
                <w:rFonts w:ascii="Book Antiqua" w:hAnsi="Book Antiqua"/>
              </w:rPr>
              <w:t>Tested</w:t>
            </w:r>
          </w:p>
          <w:p w14:paraId="1C04E9C1" w14:textId="77777777" w:rsidR="00B4621A" w:rsidRDefault="00B4621A" w:rsidP="00AC25F0">
            <w:pPr>
              <w:pStyle w:val="ListParagraph"/>
              <w:numPr>
                <w:ilvl w:val="0"/>
                <w:numId w:val="13"/>
              </w:numPr>
              <w:rPr>
                <w:rFonts w:ascii="Book Antiqua" w:hAnsi="Book Antiqua"/>
              </w:rPr>
            </w:pPr>
            <w:r>
              <w:rPr>
                <w:rFonts w:ascii="Book Antiqua" w:hAnsi="Book Antiqua"/>
              </w:rPr>
              <w:t>Supplied</w:t>
            </w:r>
          </w:p>
          <w:p w14:paraId="03884172" w14:textId="77777777" w:rsidR="00B4621A" w:rsidRPr="00BB6FFA" w:rsidRDefault="00B4621A" w:rsidP="00AC25F0">
            <w:pPr>
              <w:rPr>
                <w:rFonts w:ascii="Book Antiqua" w:hAnsi="Book Antiqua"/>
              </w:rPr>
            </w:pPr>
          </w:p>
        </w:tc>
      </w:tr>
      <w:tr w:rsidR="00B4621A" w:rsidRPr="00947AD4" w14:paraId="2EFC36A2" w14:textId="77777777" w:rsidTr="00AC25F0">
        <w:trPr>
          <w:trHeight w:hRule="exact" w:val="1418"/>
        </w:trPr>
        <w:tc>
          <w:tcPr>
            <w:tcW w:w="1134" w:type="dxa"/>
            <w:vMerge/>
            <w:tcBorders>
              <w:top w:val="single" w:sz="6" w:space="0" w:color="000000"/>
              <w:left w:val="single" w:sz="7" w:space="0" w:color="000000"/>
              <w:bottom w:val="single" w:sz="6" w:space="0" w:color="000000"/>
              <w:right w:val="single" w:sz="6" w:space="0" w:color="000000"/>
            </w:tcBorders>
          </w:tcPr>
          <w:p w14:paraId="3E918306" w14:textId="77777777" w:rsidR="00B4621A" w:rsidRPr="00CA6CC2" w:rsidRDefault="00B4621A" w:rsidP="00AC25F0">
            <w:pPr>
              <w:rPr>
                <w:rFonts w:ascii="Book Antiqua" w:hAnsi="Book Antiqua"/>
              </w:rPr>
            </w:pPr>
          </w:p>
        </w:tc>
        <w:tc>
          <w:tcPr>
            <w:tcW w:w="2410" w:type="dxa"/>
            <w:vMerge/>
            <w:tcBorders>
              <w:top w:val="single" w:sz="6" w:space="0" w:color="000000"/>
              <w:left w:val="single" w:sz="6" w:space="0" w:color="000000"/>
              <w:bottom w:val="single" w:sz="6" w:space="0" w:color="000000"/>
              <w:right w:val="single" w:sz="6" w:space="0" w:color="000000"/>
            </w:tcBorders>
          </w:tcPr>
          <w:p w14:paraId="6F5C6208" w14:textId="77777777" w:rsidR="00B4621A" w:rsidRPr="00CA6CC2" w:rsidRDefault="00B4621A" w:rsidP="00AC25F0">
            <w:pPr>
              <w:rPr>
                <w:rFonts w:ascii="Book Antiqua" w:hAnsi="Book Antiqua"/>
              </w:rPr>
            </w:pPr>
          </w:p>
        </w:tc>
        <w:tc>
          <w:tcPr>
            <w:tcW w:w="4110" w:type="dxa"/>
            <w:tcBorders>
              <w:top w:val="single" w:sz="6" w:space="0" w:color="000000"/>
              <w:left w:val="single" w:sz="6" w:space="0" w:color="000000"/>
              <w:bottom w:val="single" w:sz="7" w:space="0" w:color="000000"/>
              <w:right w:val="single" w:sz="6" w:space="0" w:color="000000"/>
            </w:tcBorders>
          </w:tcPr>
          <w:p w14:paraId="4629B97A" w14:textId="77777777" w:rsidR="00B4621A" w:rsidRPr="00CA6CC2" w:rsidRDefault="00B4621A" w:rsidP="00AC25F0">
            <w:pPr>
              <w:rPr>
                <w:rFonts w:ascii="Book Antiqua" w:hAnsi="Book Antiqua"/>
              </w:rPr>
            </w:pPr>
            <w:r>
              <w:rPr>
                <w:rFonts w:ascii="Book Antiqua" w:hAnsi="Book Antiqua"/>
              </w:rPr>
              <w:t>Converter Transformer</w:t>
            </w:r>
          </w:p>
        </w:tc>
        <w:tc>
          <w:tcPr>
            <w:tcW w:w="2694" w:type="dxa"/>
            <w:tcBorders>
              <w:top w:val="single" w:sz="6" w:space="0" w:color="000000"/>
              <w:left w:val="single" w:sz="6" w:space="0" w:color="000000"/>
              <w:bottom w:val="single" w:sz="7" w:space="0" w:color="000000"/>
              <w:right w:val="single" w:sz="6" w:space="0" w:color="000000"/>
            </w:tcBorders>
            <w:shd w:val="clear" w:color="auto" w:fill="CCFFCC"/>
            <w:tcMar>
              <w:left w:w="0" w:type="dxa"/>
              <w:right w:w="0" w:type="dxa"/>
            </w:tcMar>
          </w:tcPr>
          <w:p w14:paraId="49BD5ECD" w14:textId="77777777" w:rsidR="00B4621A" w:rsidRDefault="00B4621A" w:rsidP="00AC25F0">
            <w:pPr>
              <w:pStyle w:val="ListParagraph"/>
              <w:numPr>
                <w:ilvl w:val="0"/>
                <w:numId w:val="13"/>
              </w:numPr>
              <w:rPr>
                <w:rFonts w:ascii="Book Antiqua" w:hAnsi="Book Antiqua"/>
              </w:rPr>
            </w:pPr>
            <w:r>
              <w:rPr>
                <w:rFonts w:ascii="Book Antiqua" w:hAnsi="Book Antiqua"/>
              </w:rPr>
              <w:t>Manufactured</w:t>
            </w:r>
          </w:p>
          <w:p w14:paraId="00EAC461" w14:textId="77777777" w:rsidR="00B4621A" w:rsidRDefault="00B4621A" w:rsidP="00AC25F0">
            <w:pPr>
              <w:pStyle w:val="ListParagraph"/>
              <w:numPr>
                <w:ilvl w:val="0"/>
                <w:numId w:val="13"/>
              </w:numPr>
              <w:rPr>
                <w:rFonts w:ascii="Book Antiqua" w:hAnsi="Book Antiqua"/>
              </w:rPr>
            </w:pPr>
            <w:r>
              <w:rPr>
                <w:rFonts w:ascii="Book Antiqua" w:hAnsi="Book Antiqua"/>
              </w:rPr>
              <w:t>Assembled</w:t>
            </w:r>
          </w:p>
          <w:p w14:paraId="497C71EA" w14:textId="77777777" w:rsidR="00B4621A" w:rsidRDefault="00B4621A" w:rsidP="00AC25F0">
            <w:pPr>
              <w:pStyle w:val="ListParagraph"/>
              <w:numPr>
                <w:ilvl w:val="0"/>
                <w:numId w:val="13"/>
              </w:numPr>
              <w:rPr>
                <w:rFonts w:ascii="Book Antiqua" w:hAnsi="Book Antiqua"/>
              </w:rPr>
            </w:pPr>
            <w:r>
              <w:rPr>
                <w:rFonts w:ascii="Book Antiqua" w:hAnsi="Book Antiqua"/>
              </w:rPr>
              <w:t>Tested</w:t>
            </w:r>
          </w:p>
          <w:p w14:paraId="462AEC16" w14:textId="77777777" w:rsidR="00B4621A" w:rsidRDefault="00B4621A" w:rsidP="00AC25F0">
            <w:pPr>
              <w:pStyle w:val="ListParagraph"/>
              <w:numPr>
                <w:ilvl w:val="0"/>
                <w:numId w:val="13"/>
              </w:numPr>
              <w:rPr>
                <w:rFonts w:ascii="Book Antiqua" w:hAnsi="Book Antiqua"/>
              </w:rPr>
            </w:pPr>
            <w:r>
              <w:rPr>
                <w:rFonts w:ascii="Book Antiqua" w:hAnsi="Book Antiqua"/>
              </w:rPr>
              <w:t>Supplied</w:t>
            </w:r>
          </w:p>
          <w:p w14:paraId="77AFD145" w14:textId="77777777" w:rsidR="00B4621A" w:rsidRPr="00BB6FFA" w:rsidRDefault="00B4621A" w:rsidP="00AC25F0">
            <w:pPr>
              <w:rPr>
                <w:rFonts w:ascii="Book Antiqua" w:hAnsi="Book Antiqua"/>
              </w:rPr>
            </w:pPr>
          </w:p>
        </w:tc>
      </w:tr>
      <w:tr w:rsidR="00B4621A" w:rsidRPr="00CA6CC2" w14:paraId="6BD30113" w14:textId="77777777" w:rsidTr="00AC25F0">
        <w:trPr>
          <w:trHeight w:hRule="exact" w:val="680"/>
        </w:trPr>
        <w:tc>
          <w:tcPr>
            <w:tcW w:w="1134" w:type="dxa"/>
            <w:tcBorders>
              <w:top w:val="single" w:sz="7" w:space="0" w:color="000000"/>
              <w:left w:val="single" w:sz="7" w:space="0" w:color="000000"/>
              <w:bottom w:val="single" w:sz="7" w:space="0" w:color="000000"/>
              <w:right w:val="single" w:sz="6" w:space="0" w:color="000000"/>
            </w:tcBorders>
            <w:tcMar>
              <w:left w:w="0" w:type="dxa"/>
              <w:right w:w="0" w:type="dxa"/>
            </w:tcMar>
          </w:tcPr>
          <w:p w14:paraId="1CC8B45A" w14:textId="77777777" w:rsidR="00B4621A" w:rsidRPr="00CA6CC2" w:rsidRDefault="00B4621A" w:rsidP="00AC25F0">
            <w:pPr>
              <w:autoSpaceDE w:val="0"/>
              <w:autoSpaceDN w:val="0"/>
              <w:spacing w:before="208" w:after="0" w:line="254" w:lineRule="exact"/>
              <w:jc w:val="center"/>
              <w:rPr>
                <w:rFonts w:ascii="Book Antiqua" w:hAnsi="Book Antiqua"/>
              </w:rPr>
            </w:pPr>
            <w:r>
              <w:rPr>
                <w:rFonts w:ascii="Book Antiqua" w:eastAsia="CIDFont+F2" w:hAnsi="Book Antiqua"/>
                <w:color w:val="000000"/>
              </w:rPr>
              <w:t>9</w:t>
            </w:r>
          </w:p>
        </w:tc>
        <w:tc>
          <w:tcPr>
            <w:tcW w:w="6520" w:type="dxa"/>
            <w:gridSpan w:val="2"/>
            <w:tcBorders>
              <w:top w:val="single" w:sz="7" w:space="0" w:color="000000"/>
              <w:left w:val="single" w:sz="6" w:space="0" w:color="000000"/>
              <w:bottom w:val="single" w:sz="7" w:space="0" w:color="000000"/>
              <w:right w:val="single" w:sz="6" w:space="0" w:color="000000"/>
            </w:tcBorders>
            <w:tcMar>
              <w:left w:w="0" w:type="dxa"/>
              <w:right w:w="0" w:type="dxa"/>
            </w:tcMar>
          </w:tcPr>
          <w:p w14:paraId="5ABBAFD1" w14:textId="77777777" w:rsidR="00B4621A" w:rsidRPr="00CA6CC2" w:rsidRDefault="00B4621A" w:rsidP="00AC25F0">
            <w:pPr>
              <w:autoSpaceDE w:val="0"/>
              <w:autoSpaceDN w:val="0"/>
              <w:spacing w:after="0" w:line="268" w:lineRule="exact"/>
              <w:ind w:left="28" w:right="129"/>
              <w:jc w:val="both"/>
              <w:rPr>
                <w:rFonts w:ascii="Book Antiqua" w:hAnsi="Book Antiqua"/>
              </w:rPr>
            </w:pPr>
            <w:r w:rsidRPr="00CA6CC2">
              <w:rPr>
                <w:rFonts w:ascii="Book Antiqua" w:eastAsia="CIDFont+F2" w:hAnsi="Book Antiqua"/>
                <w:color w:val="000000"/>
              </w:rPr>
              <w:t xml:space="preserve">Details of documents </w:t>
            </w:r>
            <w:r w:rsidRPr="00402246">
              <w:rPr>
                <w:rFonts w:ascii="Book Antiqua" w:hAnsi="Book Antiqua" w:cs="Arial"/>
                <w:bCs/>
              </w:rPr>
              <w:t>furnished</w:t>
            </w:r>
            <w:r w:rsidRPr="00CA6CC2">
              <w:rPr>
                <w:rFonts w:ascii="Book Antiqua" w:eastAsia="CIDFont+F2" w:hAnsi="Book Antiqua"/>
                <w:color w:val="000000"/>
              </w:rPr>
              <w:t xml:space="preserve"> in the Bid, in support of the aforesaid data/details/information</w:t>
            </w:r>
          </w:p>
        </w:tc>
        <w:tc>
          <w:tcPr>
            <w:tcW w:w="2694" w:type="dxa"/>
            <w:tcBorders>
              <w:top w:val="single" w:sz="7" w:space="0" w:color="000000"/>
              <w:left w:val="single" w:sz="6" w:space="0" w:color="000000"/>
              <w:bottom w:val="single" w:sz="7" w:space="0" w:color="000000"/>
              <w:right w:val="single" w:sz="6" w:space="0" w:color="000000"/>
            </w:tcBorders>
            <w:shd w:val="clear" w:color="auto" w:fill="CCFFCC"/>
            <w:tcMar>
              <w:left w:w="0" w:type="dxa"/>
              <w:right w:w="0" w:type="dxa"/>
            </w:tcMar>
          </w:tcPr>
          <w:p w14:paraId="6D54DDEF" w14:textId="77777777" w:rsidR="00B4621A" w:rsidRPr="00CA6CC2" w:rsidRDefault="00B4621A" w:rsidP="00AC25F0">
            <w:pPr>
              <w:rPr>
                <w:rFonts w:ascii="Book Antiqua" w:hAnsi="Book Antiqua"/>
              </w:rPr>
            </w:pPr>
          </w:p>
        </w:tc>
      </w:tr>
    </w:tbl>
    <w:p w14:paraId="49C359AC" w14:textId="77777777" w:rsidR="00B4621A" w:rsidRPr="00CA6CC2" w:rsidRDefault="00B4621A">
      <w:pPr>
        <w:autoSpaceDE w:val="0"/>
        <w:autoSpaceDN w:val="0"/>
        <w:spacing w:before="172" w:after="242" w:line="250" w:lineRule="exact"/>
        <w:ind w:left="548" w:right="92" w:hanging="464"/>
        <w:jc w:val="both"/>
        <w:rPr>
          <w:rFonts w:ascii="Book Antiqua" w:hAnsi="Book Antiqua"/>
        </w:rPr>
      </w:pPr>
    </w:p>
    <w:p w14:paraId="2ECA3033" w14:textId="77777777" w:rsidR="00B4621A" w:rsidRDefault="00B4621A" w:rsidP="00B4621A">
      <w:pPr>
        <w:autoSpaceDE w:val="0"/>
        <w:autoSpaceDN w:val="0"/>
        <w:spacing w:before="172" w:after="242" w:line="250" w:lineRule="exact"/>
        <w:ind w:left="548" w:right="92" w:hanging="464"/>
        <w:jc w:val="both"/>
        <w:rPr>
          <w:rFonts w:ascii="Book Antiqua" w:hAnsi="Book Antiqua"/>
        </w:rPr>
      </w:pPr>
    </w:p>
    <w:p w14:paraId="4A00F0E7" w14:textId="77777777" w:rsidR="00B4621A" w:rsidRDefault="00B4621A" w:rsidP="00B4621A">
      <w:pPr>
        <w:autoSpaceDE w:val="0"/>
        <w:autoSpaceDN w:val="0"/>
        <w:spacing w:before="172" w:after="242" w:line="250" w:lineRule="exact"/>
        <w:ind w:left="548" w:right="92" w:hanging="464"/>
        <w:jc w:val="both"/>
        <w:rPr>
          <w:rFonts w:ascii="Book Antiqua" w:hAnsi="Book Antiqua"/>
        </w:rPr>
      </w:pPr>
    </w:p>
    <w:p w14:paraId="65689357" w14:textId="77777777" w:rsidR="00B4621A" w:rsidRDefault="00B4621A" w:rsidP="00B4621A">
      <w:pPr>
        <w:autoSpaceDE w:val="0"/>
        <w:autoSpaceDN w:val="0"/>
        <w:spacing w:before="172" w:after="242" w:line="250" w:lineRule="exact"/>
        <w:ind w:left="548" w:right="92" w:hanging="464"/>
        <w:jc w:val="both"/>
        <w:rPr>
          <w:rFonts w:ascii="Book Antiqua" w:hAnsi="Book Antiqua"/>
        </w:rPr>
      </w:pPr>
    </w:p>
    <w:p w14:paraId="50FB6DFC" w14:textId="77777777" w:rsidR="00B4621A" w:rsidRDefault="00B4621A" w:rsidP="00B4621A">
      <w:pPr>
        <w:autoSpaceDE w:val="0"/>
        <w:autoSpaceDN w:val="0"/>
        <w:spacing w:before="172" w:after="242" w:line="250" w:lineRule="exact"/>
        <w:ind w:left="548" w:right="92" w:hanging="464"/>
        <w:jc w:val="both"/>
        <w:rPr>
          <w:rFonts w:ascii="Book Antiqua" w:hAnsi="Book Antiqua"/>
        </w:rPr>
      </w:pPr>
    </w:p>
    <w:p w14:paraId="0718CC5E" w14:textId="77777777" w:rsidR="00B4621A" w:rsidRDefault="00B4621A" w:rsidP="00B4621A">
      <w:pPr>
        <w:autoSpaceDE w:val="0"/>
        <w:autoSpaceDN w:val="0"/>
        <w:spacing w:before="172" w:after="242" w:line="250" w:lineRule="exact"/>
        <w:ind w:left="548" w:right="92" w:hanging="464"/>
        <w:jc w:val="both"/>
        <w:rPr>
          <w:rFonts w:ascii="Book Antiqua" w:hAnsi="Book Antiqua"/>
        </w:rPr>
      </w:pPr>
    </w:p>
    <w:p w14:paraId="005758FE" w14:textId="77777777" w:rsidR="00B4621A" w:rsidRDefault="00B4621A" w:rsidP="00B4621A">
      <w:pPr>
        <w:autoSpaceDE w:val="0"/>
        <w:autoSpaceDN w:val="0"/>
        <w:spacing w:before="172" w:after="242" w:line="250" w:lineRule="exact"/>
        <w:ind w:left="548" w:right="92" w:hanging="464"/>
        <w:jc w:val="both"/>
        <w:rPr>
          <w:rFonts w:ascii="Book Antiqua" w:hAnsi="Book Antiqua"/>
        </w:rPr>
      </w:pPr>
    </w:p>
    <w:p w14:paraId="706E6B85" w14:textId="23F903F7" w:rsidR="00B4621A" w:rsidRDefault="00B4621A" w:rsidP="00B4621A">
      <w:pPr>
        <w:autoSpaceDE w:val="0"/>
        <w:autoSpaceDN w:val="0"/>
        <w:spacing w:before="172" w:after="242" w:line="250" w:lineRule="exact"/>
        <w:ind w:left="548" w:right="92" w:hanging="464"/>
        <w:jc w:val="both"/>
        <w:rPr>
          <w:rFonts w:ascii="Book Antiqua" w:hAnsi="Book Antiqua"/>
        </w:rPr>
      </w:pPr>
    </w:p>
    <w:p w14:paraId="2319DBFF" w14:textId="32198122" w:rsidR="00B4621A" w:rsidRDefault="00B4621A" w:rsidP="00B4621A">
      <w:pPr>
        <w:autoSpaceDE w:val="0"/>
        <w:autoSpaceDN w:val="0"/>
        <w:spacing w:before="172" w:after="242" w:line="250" w:lineRule="exact"/>
        <w:ind w:left="548" w:right="92" w:hanging="464"/>
        <w:jc w:val="both"/>
        <w:rPr>
          <w:rFonts w:ascii="Book Antiqua" w:hAnsi="Book Antiqua"/>
        </w:rPr>
      </w:pPr>
    </w:p>
    <w:p w14:paraId="7F504FF1" w14:textId="6B6F5528" w:rsidR="00B4621A" w:rsidRPr="00B63801" w:rsidRDefault="00B4621A" w:rsidP="00B4621A">
      <w:pPr>
        <w:pStyle w:val="BodyTextIndent2"/>
        <w:spacing w:after="0" w:line="240" w:lineRule="auto"/>
        <w:ind w:left="720" w:hanging="720"/>
        <w:rPr>
          <w:rFonts w:ascii="Book Antiqua" w:hAnsi="Book Antiqua" w:cs="Arial"/>
          <w:i/>
          <w:iCs/>
        </w:rPr>
      </w:pPr>
      <w:r>
        <w:rPr>
          <w:rFonts w:ascii="Book Antiqua" w:hAnsi="Book Antiqua" w:cs="Arial"/>
          <w:i/>
          <w:iCs/>
        </w:rPr>
        <w:t>6.0</w:t>
      </w:r>
      <w:r w:rsidRPr="00B63801">
        <w:rPr>
          <w:rFonts w:ascii="Book Antiqua" w:hAnsi="Book Antiqua" w:cs="Arial"/>
          <w:i/>
          <w:iCs/>
        </w:rPr>
        <w:tab/>
        <w:t xml:space="preserve">In support of its ‘Financial Position’, in line with the above, the Bidder (Individual firm or all the JV partners in case of JV bidder) must provide the relevant information, </w:t>
      </w:r>
      <w:proofErr w:type="spellStart"/>
      <w:r w:rsidRPr="00B63801">
        <w:rPr>
          <w:rFonts w:ascii="Book Antiqua" w:hAnsi="Book Antiqua" w:cs="Arial"/>
          <w:i/>
          <w:iCs/>
        </w:rPr>
        <w:t>alongwith</w:t>
      </w:r>
      <w:proofErr w:type="spellEnd"/>
      <w:r w:rsidRPr="00B63801">
        <w:rPr>
          <w:rFonts w:ascii="Book Antiqua" w:hAnsi="Book Antiqua" w:cs="Arial"/>
          <w:i/>
          <w:iCs/>
        </w:rPr>
        <w:t xml:space="preserve"> documentary evidence, in the following formats A &amp; B:</w:t>
      </w:r>
    </w:p>
    <w:p w14:paraId="4717C6DD" w14:textId="77777777" w:rsidR="00B4621A" w:rsidRPr="00B63801" w:rsidRDefault="00B4621A" w:rsidP="00B4621A">
      <w:pPr>
        <w:pStyle w:val="BodyTextIndent2"/>
        <w:spacing w:after="0" w:line="240" w:lineRule="auto"/>
        <w:ind w:left="720" w:hanging="720"/>
        <w:rPr>
          <w:rFonts w:ascii="Book Antiqua" w:hAnsi="Book Antiqua" w:cs="Arial"/>
          <w:i/>
          <w:iCs/>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B4621A" w:rsidRPr="00B63801" w14:paraId="655937B6" w14:textId="77777777" w:rsidTr="00AC25F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634DEEE" w14:textId="77777777" w:rsidR="00B4621A" w:rsidRPr="00B63801" w:rsidRDefault="00B4621A" w:rsidP="00B4621A">
            <w:pPr>
              <w:tabs>
                <w:tab w:val="left" w:pos="-1128"/>
                <w:tab w:val="left" w:pos="198"/>
              </w:tabs>
              <w:spacing w:after="0" w:line="240" w:lineRule="auto"/>
              <w:ind w:left="198" w:right="6"/>
              <w:rPr>
                <w:rFonts w:ascii="Book Antiqua" w:hAnsi="Book Antiqua" w:cs="Arial"/>
                <w:b/>
              </w:rPr>
            </w:pPr>
            <w:r w:rsidRPr="00B63801">
              <w:rPr>
                <w:rFonts w:ascii="Book Antiqua" w:hAnsi="Book Antiqua" w:cs="Arial"/>
                <w:b/>
              </w:rPr>
              <w:t>Name of the Bidder [Single Firm / Lead Partner of a JV / Partner of a JV]</w:t>
            </w:r>
          </w:p>
        </w:tc>
      </w:tr>
      <w:tr w:rsidR="00B4621A" w:rsidRPr="00B63801" w14:paraId="0F4158D7" w14:textId="77777777" w:rsidTr="00AC25F0">
        <w:trPr>
          <w:cantSplit/>
          <w:trHeight w:val="1605"/>
        </w:trPr>
        <w:tc>
          <w:tcPr>
            <w:tcW w:w="6840" w:type="dxa"/>
            <w:gridSpan w:val="3"/>
            <w:tcBorders>
              <w:top w:val="single" w:sz="6" w:space="0" w:color="auto"/>
              <w:left w:val="single" w:sz="6" w:space="0" w:color="auto"/>
              <w:bottom w:val="single" w:sz="6" w:space="0" w:color="auto"/>
              <w:right w:val="single" w:sz="6" w:space="0" w:color="auto"/>
            </w:tcBorders>
          </w:tcPr>
          <w:p w14:paraId="2ABB26A6" w14:textId="77777777" w:rsidR="00B4621A" w:rsidRPr="00B63801" w:rsidRDefault="00B4621A" w:rsidP="00B4621A">
            <w:pPr>
              <w:pStyle w:val="ListParagraph"/>
              <w:numPr>
                <w:ilvl w:val="0"/>
                <w:numId w:val="23"/>
              </w:numPr>
              <w:tabs>
                <w:tab w:val="left" w:pos="-1128"/>
                <w:tab w:val="left" w:pos="198"/>
              </w:tabs>
              <w:overflowPunct w:val="0"/>
              <w:autoSpaceDE w:val="0"/>
              <w:autoSpaceDN w:val="0"/>
              <w:adjustRightInd w:val="0"/>
              <w:spacing w:after="0" w:line="240" w:lineRule="auto"/>
              <w:ind w:right="6"/>
              <w:textAlignment w:val="baseline"/>
              <w:rPr>
                <w:rFonts w:ascii="Book Antiqua" w:hAnsi="Book Antiqua" w:cs="Arial"/>
                <w:b/>
              </w:rPr>
            </w:pPr>
            <w:r w:rsidRPr="00B63801">
              <w:rPr>
                <w:rFonts w:ascii="Book Antiqua" w:hAnsi="Book Antiqua" w:cs="Arial"/>
                <w:b/>
              </w:rPr>
              <w:t xml:space="preserve">Turnover / </w:t>
            </w:r>
            <w:proofErr w:type="spellStart"/>
            <w:r w:rsidRPr="00B63801">
              <w:rPr>
                <w:rFonts w:ascii="Book Antiqua" w:hAnsi="Book Antiqua" w:cs="Arial"/>
                <w:b/>
              </w:rPr>
              <w:t>Networth</w:t>
            </w:r>
            <w:proofErr w:type="spellEnd"/>
            <w:r w:rsidRPr="00B63801">
              <w:rPr>
                <w:rFonts w:ascii="Book Antiqua" w:hAnsi="Book Antiqua" w:cs="Arial"/>
                <w:b/>
              </w:rPr>
              <w:t xml:space="preserve"> details:</w:t>
            </w:r>
          </w:p>
          <w:p w14:paraId="68C66680" w14:textId="77777777" w:rsidR="00B4621A" w:rsidRPr="00B63801" w:rsidRDefault="00B4621A" w:rsidP="00B4621A">
            <w:pPr>
              <w:tabs>
                <w:tab w:val="left" w:pos="-1128"/>
                <w:tab w:val="left" w:pos="198"/>
              </w:tabs>
              <w:spacing w:after="0" w:line="240" w:lineRule="auto"/>
              <w:ind w:right="6"/>
              <w:rPr>
                <w:rFonts w:ascii="Book Antiqua" w:hAnsi="Book Antiqua" w:cs="Arial"/>
                <w:b/>
              </w:rPr>
            </w:pPr>
          </w:p>
          <w:p w14:paraId="1E571F2F" w14:textId="38254B85" w:rsidR="00B4621A" w:rsidRPr="00B63801" w:rsidRDefault="00B4621A" w:rsidP="00B4621A">
            <w:pPr>
              <w:tabs>
                <w:tab w:val="left" w:pos="-1128"/>
                <w:tab w:val="left" w:pos="198"/>
              </w:tabs>
              <w:spacing w:after="0" w:line="240" w:lineRule="auto"/>
              <w:ind w:right="6"/>
              <w:jc w:val="both"/>
              <w:rPr>
                <w:rFonts w:ascii="Book Antiqua" w:hAnsi="Book Antiqua" w:cs="Arial"/>
                <w:b/>
              </w:rPr>
            </w:pPr>
            <w:r w:rsidRPr="00B63801">
              <w:rPr>
                <w:rFonts w:ascii="Book Antiqua" w:hAnsi="Book Antiqua" w:cs="Arial"/>
              </w:rPr>
              <w:t xml:space="preserve">Whether the complete Annual Reports together with Audited Financial statement of Accounts/equivalent documents for the company for the FY of immediately preceding the date of submission of Bid are </w:t>
            </w:r>
            <w:proofErr w:type="gramStart"/>
            <w:r w:rsidRPr="00B63801">
              <w:rPr>
                <w:rFonts w:ascii="Book Antiqua" w:hAnsi="Book Antiqua" w:cs="Arial"/>
              </w:rPr>
              <w:t>available?:</w:t>
            </w:r>
            <w:proofErr w:type="gramEnd"/>
            <w:r w:rsidRPr="00B63801">
              <w:rPr>
                <w:rFonts w:ascii="Book Antiqua" w:hAnsi="Book Antiqua" w:cs="Arial"/>
              </w:rPr>
              <w:t xml:space="preserve"> </w:t>
            </w:r>
            <w:r>
              <w:rPr>
                <w:rFonts w:ascii="Book Antiqua" w:hAnsi="Book Antiqua" w:cs="Arial"/>
              </w:rPr>
              <w:t>(FY 2025-26)</w:t>
            </w:r>
            <w:r w:rsidRPr="00B63801">
              <w:rPr>
                <w:rFonts w:ascii="Book Antiqua" w:hAnsi="Book Antiqua" w:cs="Arial"/>
              </w:rPr>
              <w:t xml:space="preserve">  </w:t>
            </w:r>
          </w:p>
        </w:tc>
        <w:tc>
          <w:tcPr>
            <w:tcW w:w="2160" w:type="dxa"/>
            <w:tcBorders>
              <w:top w:val="single" w:sz="6" w:space="0" w:color="auto"/>
              <w:left w:val="single" w:sz="6" w:space="0" w:color="auto"/>
              <w:bottom w:val="single" w:sz="6" w:space="0" w:color="auto"/>
              <w:right w:val="single" w:sz="6" w:space="0" w:color="auto"/>
            </w:tcBorders>
          </w:tcPr>
          <w:p w14:paraId="0F540A05" w14:textId="77777777" w:rsidR="00B4621A" w:rsidRPr="00B63801" w:rsidRDefault="00B4621A" w:rsidP="00B4621A">
            <w:pPr>
              <w:spacing w:after="0" w:line="240" w:lineRule="auto"/>
              <w:ind w:right="6"/>
              <w:rPr>
                <w:rFonts w:ascii="Book Antiqua" w:hAnsi="Book Antiqua" w:cs="Arial"/>
              </w:rPr>
            </w:pPr>
            <w:r w:rsidRPr="00B63801">
              <w:rPr>
                <w:rFonts w:ascii="Book Antiqua" w:hAnsi="Book Antiqua" w:cs="Arial"/>
              </w:rPr>
              <w:t xml:space="preserve">□ Yes     </w:t>
            </w:r>
          </w:p>
          <w:p w14:paraId="26112148" w14:textId="77777777" w:rsidR="00B4621A" w:rsidRPr="00B63801" w:rsidRDefault="00B4621A" w:rsidP="00B4621A">
            <w:pPr>
              <w:spacing w:after="0" w:line="240" w:lineRule="auto"/>
              <w:ind w:right="6"/>
              <w:rPr>
                <w:rFonts w:ascii="Book Antiqua" w:hAnsi="Book Antiqua" w:cs="Arial"/>
              </w:rPr>
            </w:pPr>
          </w:p>
          <w:p w14:paraId="7A369B39" w14:textId="77777777" w:rsidR="00B4621A" w:rsidRPr="00B63801" w:rsidRDefault="00B4621A" w:rsidP="00B4621A">
            <w:pPr>
              <w:spacing w:after="0" w:line="240" w:lineRule="auto"/>
              <w:ind w:right="6"/>
              <w:rPr>
                <w:rFonts w:ascii="Book Antiqua" w:hAnsi="Book Antiqua" w:cs="Arial"/>
              </w:rPr>
            </w:pPr>
            <w:r w:rsidRPr="00B63801">
              <w:rPr>
                <w:rFonts w:ascii="Book Antiqua" w:hAnsi="Book Antiqua" w:cs="Arial"/>
              </w:rPr>
              <w:t xml:space="preserve">□ No    </w:t>
            </w:r>
          </w:p>
          <w:p w14:paraId="1BEDD245" w14:textId="77777777" w:rsidR="00B4621A" w:rsidRPr="00B63801" w:rsidRDefault="00B4621A" w:rsidP="00B4621A">
            <w:pPr>
              <w:tabs>
                <w:tab w:val="left" w:pos="-1128"/>
                <w:tab w:val="left" w:pos="198"/>
              </w:tabs>
              <w:spacing w:after="0" w:line="240" w:lineRule="auto"/>
              <w:ind w:right="6"/>
              <w:rPr>
                <w:rFonts w:ascii="Book Antiqua" w:hAnsi="Book Antiqua" w:cs="Arial"/>
              </w:rPr>
            </w:pPr>
          </w:p>
          <w:p w14:paraId="0DA85E96" w14:textId="77777777" w:rsidR="00B4621A" w:rsidRPr="00B63801" w:rsidRDefault="00B4621A" w:rsidP="00B4621A">
            <w:pPr>
              <w:tabs>
                <w:tab w:val="left" w:pos="-1128"/>
                <w:tab w:val="left" w:pos="198"/>
              </w:tabs>
              <w:spacing w:after="0" w:line="240" w:lineRule="auto"/>
              <w:ind w:right="6"/>
              <w:rPr>
                <w:rFonts w:ascii="Book Antiqua" w:hAnsi="Book Antiqua" w:cs="Arial"/>
                <w:b/>
              </w:rPr>
            </w:pPr>
            <w:r w:rsidRPr="00B63801">
              <w:rPr>
                <w:rFonts w:ascii="Book Antiqua" w:hAnsi="Book Antiqua" w:cs="Arial"/>
              </w:rPr>
              <w:t>(</w:t>
            </w:r>
            <w:r w:rsidRPr="00B63801">
              <w:rPr>
                <w:rFonts w:ascii="Book Antiqua" w:hAnsi="Book Antiqua" w:cs="Arial"/>
                <w:i/>
              </w:rPr>
              <w:t>Tick only whichever is applicable</w:t>
            </w:r>
            <w:r w:rsidRPr="00B63801">
              <w:rPr>
                <w:rFonts w:ascii="Book Antiqua" w:hAnsi="Book Antiqua" w:cs="Arial"/>
              </w:rPr>
              <w:t>)</w:t>
            </w:r>
          </w:p>
        </w:tc>
      </w:tr>
      <w:tr w:rsidR="00B4621A" w:rsidRPr="00B63801" w14:paraId="3D8A8581" w14:textId="77777777" w:rsidTr="00AC25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58F9FA5C" w14:textId="77777777" w:rsidR="00B4621A" w:rsidRPr="00B63801" w:rsidRDefault="00B4621A" w:rsidP="00B4621A">
            <w:pPr>
              <w:tabs>
                <w:tab w:val="left" w:pos="-1128"/>
                <w:tab w:val="left" w:pos="720"/>
              </w:tabs>
              <w:spacing w:after="0" w:line="240" w:lineRule="auto"/>
              <w:ind w:right="6"/>
              <w:rPr>
                <w:rFonts w:ascii="Book Antiqua" w:hAnsi="Book Antiqua" w:cs="Arial"/>
                <w:b/>
                <w:bCs/>
              </w:rPr>
            </w:pPr>
            <w:r w:rsidRPr="00B63801">
              <w:rPr>
                <w:rFonts w:ascii="Book Antiqua" w:hAnsi="Book Antiqua" w:cs="Arial"/>
                <w:b/>
                <w:bCs/>
              </w:rPr>
              <w:t>Sl. No.</w:t>
            </w:r>
          </w:p>
        </w:tc>
        <w:tc>
          <w:tcPr>
            <w:tcW w:w="4338" w:type="dxa"/>
          </w:tcPr>
          <w:p w14:paraId="0906757D" w14:textId="77777777" w:rsidR="00B4621A" w:rsidRPr="00B63801" w:rsidRDefault="00B4621A" w:rsidP="00B4621A">
            <w:pPr>
              <w:tabs>
                <w:tab w:val="left" w:pos="-1128"/>
                <w:tab w:val="left" w:pos="720"/>
              </w:tabs>
              <w:spacing w:after="0" w:line="240" w:lineRule="auto"/>
              <w:ind w:right="6"/>
              <w:rPr>
                <w:rFonts w:ascii="Book Antiqua" w:hAnsi="Book Antiqua" w:cs="Arial"/>
                <w:b/>
                <w:bCs/>
              </w:rPr>
            </w:pPr>
            <w:r w:rsidRPr="00B63801">
              <w:rPr>
                <w:rFonts w:ascii="Book Antiqua" w:hAnsi="Book Antiqua" w:cs="Arial"/>
                <w:b/>
                <w:bCs/>
              </w:rPr>
              <w:t>Financial year</w:t>
            </w:r>
          </w:p>
        </w:tc>
        <w:tc>
          <w:tcPr>
            <w:tcW w:w="1872" w:type="dxa"/>
          </w:tcPr>
          <w:p w14:paraId="57D5FC9F" w14:textId="77777777" w:rsidR="00B4621A" w:rsidRPr="00B63801" w:rsidRDefault="00B4621A" w:rsidP="00B4621A">
            <w:pPr>
              <w:pStyle w:val="Heading1"/>
              <w:tabs>
                <w:tab w:val="left" w:pos="-1128"/>
                <w:tab w:val="left" w:pos="720"/>
              </w:tabs>
              <w:spacing w:line="240" w:lineRule="auto"/>
              <w:rPr>
                <w:rFonts w:ascii="Book Antiqua" w:hAnsi="Book Antiqua" w:cs="Arial"/>
                <w:b w:val="0"/>
                <w:bCs w:val="0"/>
                <w:sz w:val="22"/>
                <w:szCs w:val="22"/>
              </w:rPr>
            </w:pPr>
            <w:r w:rsidRPr="00B63801">
              <w:rPr>
                <w:rFonts w:ascii="Book Antiqua" w:hAnsi="Book Antiqua" w:cs="Arial"/>
                <w:sz w:val="22"/>
                <w:szCs w:val="22"/>
              </w:rPr>
              <w:t xml:space="preserve">Annual turnover in </w:t>
            </w:r>
          </w:p>
          <w:p w14:paraId="47495327" w14:textId="77777777" w:rsidR="00B4621A" w:rsidRPr="00B63801" w:rsidRDefault="00B4621A" w:rsidP="00B4621A">
            <w:pPr>
              <w:pStyle w:val="Heading9"/>
              <w:spacing w:line="240" w:lineRule="auto"/>
              <w:rPr>
                <w:rFonts w:ascii="Book Antiqua" w:hAnsi="Book Antiqua" w:cs="Arial"/>
                <w:sz w:val="22"/>
                <w:szCs w:val="22"/>
              </w:rPr>
            </w:pPr>
            <w:r w:rsidRPr="00B63801">
              <w:rPr>
                <w:rFonts w:ascii="Book Antiqua" w:hAnsi="Book Antiqua" w:cs="Arial"/>
                <w:sz w:val="22"/>
                <w:szCs w:val="22"/>
              </w:rPr>
              <w:t>INR Crore</w:t>
            </w:r>
          </w:p>
        </w:tc>
        <w:tc>
          <w:tcPr>
            <w:tcW w:w="2160" w:type="dxa"/>
          </w:tcPr>
          <w:p w14:paraId="6307CE84" w14:textId="77777777" w:rsidR="00B4621A" w:rsidRPr="00B63801" w:rsidRDefault="00B4621A" w:rsidP="00B4621A">
            <w:pPr>
              <w:pStyle w:val="Heading1"/>
              <w:tabs>
                <w:tab w:val="left" w:pos="-1128"/>
                <w:tab w:val="left" w:pos="720"/>
              </w:tabs>
              <w:spacing w:line="240" w:lineRule="auto"/>
              <w:rPr>
                <w:rFonts w:ascii="Book Antiqua" w:hAnsi="Book Antiqua" w:cs="Arial"/>
                <w:b w:val="0"/>
                <w:bCs w:val="0"/>
                <w:sz w:val="22"/>
                <w:szCs w:val="22"/>
              </w:rPr>
            </w:pPr>
            <w:proofErr w:type="spellStart"/>
            <w:r w:rsidRPr="00B63801">
              <w:rPr>
                <w:rFonts w:ascii="Book Antiqua" w:hAnsi="Book Antiqua" w:cs="Arial"/>
                <w:sz w:val="22"/>
                <w:szCs w:val="22"/>
              </w:rPr>
              <w:t>Networth</w:t>
            </w:r>
            <w:proofErr w:type="spellEnd"/>
            <w:r w:rsidRPr="00B63801">
              <w:rPr>
                <w:rFonts w:ascii="Book Antiqua" w:hAnsi="Book Antiqua" w:cs="Arial"/>
                <w:sz w:val="22"/>
                <w:szCs w:val="22"/>
              </w:rPr>
              <w:t xml:space="preserve"> in INR Crore</w:t>
            </w:r>
          </w:p>
        </w:tc>
      </w:tr>
      <w:tr w:rsidR="00B4621A" w:rsidRPr="00B63801" w14:paraId="3E99C3D1" w14:textId="77777777" w:rsidTr="00AC25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063080C1"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r w:rsidRPr="00B63801">
              <w:rPr>
                <w:rFonts w:ascii="Book Antiqua" w:hAnsi="Book Antiqua" w:cs="Arial"/>
              </w:rPr>
              <w:t>1</w:t>
            </w:r>
          </w:p>
        </w:tc>
        <w:tc>
          <w:tcPr>
            <w:tcW w:w="4338" w:type="dxa"/>
          </w:tcPr>
          <w:p w14:paraId="0DC82C41"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c>
          <w:tcPr>
            <w:tcW w:w="1872" w:type="dxa"/>
          </w:tcPr>
          <w:p w14:paraId="53567FAC"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c>
          <w:tcPr>
            <w:tcW w:w="2160" w:type="dxa"/>
          </w:tcPr>
          <w:p w14:paraId="386CBCF5"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r>
      <w:tr w:rsidR="00B4621A" w:rsidRPr="00B63801" w14:paraId="4D60BE39" w14:textId="77777777" w:rsidTr="00AC25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2BFA0756"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r w:rsidRPr="00B63801">
              <w:rPr>
                <w:rFonts w:ascii="Book Antiqua" w:hAnsi="Book Antiqua" w:cs="Arial"/>
              </w:rPr>
              <w:t>2</w:t>
            </w:r>
          </w:p>
        </w:tc>
        <w:tc>
          <w:tcPr>
            <w:tcW w:w="4338" w:type="dxa"/>
          </w:tcPr>
          <w:p w14:paraId="31F842FD"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c>
          <w:tcPr>
            <w:tcW w:w="1872" w:type="dxa"/>
          </w:tcPr>
          <w:p w14:paraId="1C2EA819"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c>
          <w:tcPr>
            <w:tcW w:w="2160" w:type="dxa"/>
          </w:tcPr>
          <w:p w14:paraId="44F385CC"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r>
      <w:tr w:rsidR="00B4621A" w:rsidRPr="00B63801" w14:paraId="79A1C760" w14:textId="77777777" w:rsidTr="00AC25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36E65C1"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r w:rsidRPr="00B63801">
              <w:rPr>
                <w:rFonts w:ascii="Book Antiqua" w:hAnsi="Book Antiqua" w:cs="Arial"/>
              </w:rPr>
              <w:t>3</w:t>
            </w:r>
          </w:p>
        </w:tc>
        <w:tc>
          <w:tcPr>
            <w:tcW w:w="4338" w:type="dxa"/>
          </w:tcPr>
          <w:p w14:paraId="0D4256D0"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c>
          <w:tcPr>
            <w:tcW w:w="1872" w:type="dxa"/>
          </w:tcPr>
          <w:p w14:paraId="450917CB"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c>
          <w:tcPr>
            <w:tcW w:w="2160" w:type="dxa"/>
          </w:tcPr>
          <w:p w14:paraId="08E2A35C"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r>
      <w:tr w:rsidR="00B4621A" w:rsidRPr="00B63801" w14:paraId="72FABCD4" w14:textId="77777777" w:rsidTr="00AC25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6AAE9A"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r w:rsidRPr="00B63801">
              <w:rPr>
                <w:rFonts w:ascii="Book Antiqua" w:hAnsi="Book Antiqua" w:cs="Arial"/>
              </w:rPr>
              <w:t>4</w:t>
            </w:r>
          </w:p>
        </w:tc>
        <w:tc>
          <w:tcPr>
            <w:tcW w:w="4338" w:type="dxa"/>
          </w:tcPr>
          <w:p w14:paraId="6DB9262E"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c>
          <w:tcPr>
            <w:tcW w:w="1872" w:type="dxa"/>
          </w:tcPr>
          <w:p w14:paraId="72FAA38D"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c>
          <w:tcPr>
            <w:tcW w:w="2160" w:type="dxa"/>
          </w:tcPr>
          <w:p w14:paraId="14614758"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r>
      <w:tr w:rsidR="00B4621A" w:rsidRPr="00B63801" w14:paraId="3E51FAFC" w14:textId="77777777" w:rsidTr="00AC25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2B0442"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r w:rsidRPr="00B63801">
              <w:rPr>
                <w:rFonts w:ascii="Book Antiqua" w:hAnsi="Book Antiqua" w:cs="Arial"/>
              </w:rPr>
              <w:t>5</w:t>
            </w:r>
          </w:p>
        </w:tc>
        <w:tc>
          <w:tcPr>
            <w:tcW w:w="4338" w:type="dxa"/>
          </w:tcPr>
          <w:p w14:paraId="454F198A"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c>
          <w:tcPr>
            <w:tcW w:w="1872" w:type="dxa"/>
          </w:tcPr>
          <w:p w14:paraId="06939A81"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c>
          <w:tcPr>
            <w:tcW w:w="2160" w:type="dxa"/>
          </w:tcPr>
          <w:p w14:paraId="679AF265"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r>
      <w:tr w:rsidR="00B4621A" w:rsidRPr="00B63801" w14:paraId="21FA7A51" w14:textId="77777777" w:rsidTr="00AC25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6A167DC5"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r w:rsidRPr="00B63801">
              <w:rPr>
                <w:rFonts w:ascii="Book Antiqua" w:hAnsi="Book Antiqua" w:cs="Arial"/>
              </w:rPr>
              <w:t>6</w:t>
            </w:r>
          </w:p>
        </w:tc>
        <w:tc>
          <w:tcPr>
            <w:tcW w:w="4338" w:type="dxa"/>
          </w:tcPr>
          <w:p w14:paraId="7BE3E1CE"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c>
          <w:tcPr>
            <w:tcW w:w="1872" w:type="dxa"/>
          </w:tcPr>
          <w:p w14:paraId="705A839C"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c>
          <w:tcPr>
            <w:tcW w:w="2160" w:type="dxa"/>
          </w:tcPr>
          <w:p w14:paraId="5B77E78A"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tc>
      </w:tr>
      <w:tr w:rsidR="00B4621A" w:rsidRPr="00B63801" w14:paraId="540ADE5B" w14:textId="77777777" w:rsidTr="00AC25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21333F75" w14:textId="77777777" w:rsidR="00B4621A" w:rsidRPr="00B63801" w:rsidRDefault="00B4621A" w:rsidP="00B4621A">
            <w:pPr>
              <w:tabs>
                <w:tab w:val="left" w:pos="-1128"/>
                <w:tab w:val="left" w:pos="720"/>
              </w:tabs>
              <w:spacing w:after="0" w:line="240" w:lineRule="auto"/>
              <w:ind w:right="6"/>
              <w:jc w:val="both"/>
              <w:rPr>
                <w:rFonts w:ascii="Book Antiqua" w:hAnsi="Book Antiqua" w:cs="Arial"/>
                <w:b/>
                <w:bCs/>
              </w:rPr>
            </w:pPr>
          </w:p>
        </w:tc>
        <w:tc>
          <w:tcPr>
            <w:tcW w:w="4338" w:type="dxa"/>
          </w:tcPr>
          <w:p w14:paraId="461630AA" w14:textId="77777777" w:rsidR="00B4621A" w:rsidRPr="00B63801" w:rsidRDefault="00B4621A" w:rsidP="00B4621A">
            <w:pPr>
              <w:tabs>
                <w:tab w:val="left" w:pos="-1128"/>
                <w:tab w:val="left" w:pos="720"/>
              </w:tabs>
              <w:spacing w:after="0" w:line="240" w:lineRule="auto"/>
              <w:ind w:right="6"/>
              <w:rPr>
                <w:rFonts w:ascii="Book Antiqua" w:hAnsi="Book Antiqua" w:cs="Arial"/>
                <w:b/>
                <w:bCs/>
              </w:rPr>
            </w:pPr>
            <w:r w:rsidRPr="00B63801">
              <w:rPr>
                <w:rFonts w:ascii="Book Antiqua" w:hAnsi="Book Antiqua" w:cs="Arial"/>
                <w:b/>
                <w:bCs/>
              </w:rPr>
              <w:t>Average annual turnover for best three years out of last 5 years is:</w:t>
            </w:r>
          </w:p>
        </w:tc>
        <w:tc>
          <w:tcPr>
            <w:tcW w:w="1872" w:type="dxa"/>
          </w:tcPr>
          <w:p w14:paraId="5C55B655" w14:textId="77777777" w:rsidR="00B4621A" w:rsidRPr="00B63801" w:rsidRDefault="00B4621A" w:rsidP="00B4621A">
            <w:pPr>
              <w:tabs>
                <w:tab w:val="left" w:pos="-1128"/>
                <w:tab w:val="left" w:pos="720"/>
              </w:tabs>
              <w:spacing w:after="0" w:line="240" w:lineRule="auto"/>
              <w:ind w:right="6"/>
              <w:jc w:val="both"/>
              <w:rPr>
                <w:rFonts w:ascii="Book Antiqua" w:hAnsi="Book Antiqua" w:cs="Arial"/>
                <w:b/>
                <w:bCs/>
              </w:rPr>
            </w:pPr>
          </w:p>
        </w:tc>
        <w:tc>
          <w:tcPr>
            <w:tcW w:w="2160" w:type="dxa"/>
          </w:tcPr>
          <w:p w14:paraId="5F40CD25" w14:textId="77777777" w:rsidR="00B4621A" w:rsidRPr="00B63801" w:rsidRDefault="00B4621A" w:rsidP="00B4621A">
            <w:pPr>
              <w:tabs>
                <w:tab w:val="left" w:pos="-1128"/>
                <w:tab w:val="left" w:pos="720"/>
              </w:tabs>
              <w:spacing w:after="0" w:line="240" w:lineRule="auto"/>
              <w:ind w:right="6"/>
              <w:jc w:val="both"/>
              <w:rPr>
                <w:rFonts w:ascii="Book Antiqua" w:hAnsi="Book Antiqua" w:cs="Arial"/>
                <w:b/>
                <w:bCs/>
              </w:rPr>
            </w:pPr>
          </w:p>
        </w:tc>
      </w:tr>
    </w:tbl>
    <w:p w14:paraId="400121B3" w14:textId="77777777" w:rsidR="00B4621A" w:rsidRPr="00B63801" w:rsidRDefault="00B4621A" w:rsidP="00B4621A">
      <w:pPr>
        <w:tabs>
          <w:tab w:val="left" w:pos="5046"/>
        </w:tabs>
        <w:spacing w:after="0" w:line="240" w:lineRule="auto"/>
        <w:jc w:val="center"/>
        <w:rPr>
          <w:rFonts w:ascii="Book Antiqua" w:hAnsi="Book Antiqua" w:cs="Arial"/>
        </w:rPr>
      </w:pPr>
    </w:p>
    <w:p w14:paraId="0676A54D" w14:textId="77777777" w:rsidR="00B4621A" w:rsidRDefault="00B4621A" w:rsidP="00B4621A">
      <w:pPr>
        <w:tabs>
          <w:tab w:val="left" w:pos="5046"/>
        </w:tabs>
        <w:spacing w:after="0" w:line="240" w:lineRule="auto"/>
        <w:jc w:val="both"/>
        <w:rPr>
          <w:rFonts w:ascii="Book Antiqua" w:hAnsi="Book Antiqua" w:cs="Arial"/>
        </w:rPr>
      </w:pPr>
    </w:p>
    <w:p w14:paraId="10B02336" w14:textId="77777777" w:rsidR="00B4621A" w:rsidRPr="00B63801" w:rsidRDefault="00B4621A" w:rsidP="00B4621A">
      <w:pPr>
        <w:tabs>
          <w:tab w:val="left" w:pos="5046"/>
        </w:tabs>
        <w:spacing w:after="0" w:line="240" w:lineRule="auto"/>
        <w:jc w:val="both"/>
        <w:rPr>
          <w:rFonts w:ascii="Book Antiqua" w:hAnsi="Book Antiqua" w:cs="Arial"/>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B4621A" w:rsidRPr="00B63801" w14:paraId="4BFEE091" w14:textId="77777777" w:rsidTr="00AC25F0">
        <w:trPr>
          <w:cantSplit/>
          <w:trHeight w:val="451"/>
        </w:trPr>
        <w:tc>
          <w:tcPr>
            <w:tcW w:w="8340" w:type="dxa"/>
            <w:gridSpan w:val="2"/>
          </w:tcPr>
          <w:p w14:paraId="504396D9"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r w:rsidRPr="00B63801">
              <w:rPr>
                <w:rFonts w:ascii="Book Antiqua" w:hAnsi="Book Antiqua" w:cs="Arial"/>
                <w:b/>
                <w:bCs/>
              </w:rPr>
              <w:t>B. Liquid Assets</w:t>
            </w:r>
          </w:p>
        </w:tc>
      </w:tr>
      <w:tr w:rsidR="00B4621A" w:rsidRPr="00B63801" w14:paraId="4C8040B5" w14:textId="77777777" w:rsidTr="00AC25F0">
        <w:trPr>
          <w:cantSplit/>
        </w:trPr>
        <w:tc>
          <w:tcPr>
            <w:tcW w:w="4950" w:type="dxa"/>
          </w:tcPr>
          <w:p w14:paraId="0BF9FD6F" w14:textId="77777777" w:rsidR="00B4621A" w:rsidRPr="00B63801" w:rsidRDefault="00B4621A" w:rsidP="00B4621A">
            <w:pPr>
              <w:tabs>
                <w:tab w:val="left" w:pos="-1128"/>
                <w:tab w:val="left" w:pos="720"/>
              </w:tabs>
              <w:spacing w:after="0" w:line="240" w:lineRule="auto"/>
              <w:ind w:right="6"/>
              <w:rPr>
                <w:rFonts w:ascii="Book Antiqua" w:hAnsi="Book Antiqua" w:cs="Arial"/>
              </w:rPr>
            </w:pPr>
            <w:r w:rsidRPr="00B63801">
              <w:rPr>
                <w:rFonts w:ascii="Book Antiqua" w:hAnsi="Book Antiqua" w:cs="Arial"/>
              </w:rPr>
              <w:t xml:space="preserve">Details of evidence of having Liquid assets (LA) </w:t>
            </w:r>
          </w:p>
          <w:p w14:paraId="107C4E3D" w14:textId="77777777" w:rsidR="00B4621A" w:rsidRPr="00B63801" w:rsidRDefault="00B4621A" w:rsidP="00B4621A">
            <w:pPr>
              <w:tabs>
                <w:tab w:val="left" w:pos="-1128"/>
                <w:tab w:val="left" w:pos="720"/>
              </w:tabs>
              <w:spacing w:after="0" w:line="240" w:lineRule="auto"/>
              <w:ind w:right="6"/>
              <w:rPr>
                <w:rFonts w:ascii="Book Antiqua" w:hAnsi="Book Antiqua" w:cs="Arial"/>
              </w:rPr>
            </w:pPr>
          </w:p>
          <w:p w14:paraId="0BD23582" w14:textId="77777777" w:rsidR="00B4621A" w:rsidRPr="00B63801" w:rsidRDefault="00B4621A" w:rsidP="00B4621A">
            <w:pPr>
              <w:tabs>
                <w:tab w:val="left" w:pos="-1128"/>
                <w:tab w:val="left" w:pos="720"/>
              </w:tabs>
              <w:spacing w:after="0" w:line="240" w:lineRule="auto"/>
              <w:ind w:right="6"/>
              <w:rPr>
                <w:rFonts w:ascii="Book Antiqua" w:hAnsi="Book Antiqua" w:cs="Arial"/>
              </w:rPr>
            </w:pPr>
            <w:r w:rsidRPr="00B63801">
              <w:rPr>
                <w:rFonts w:ascii="Book Antiqua" w:hAnsi="Book Antiqua" w:cs="Arial"/>
              </w:rPr>
              <w:t>Or</w:t>
            </w:r>
          </w:p>
          <w:p w14:paraId="1A5B6A4F" w14:textId="77777777" w:rsidR="00B4621A" w:rsidRPr="00B63801" w:rsidRDefault="00B4621A" w:rsidP="00B4621A">
            <w:pPr>
              <w:tabs>
                <w:tab w:val="left" w:pos="-1128"/>
                <w:tab w:val="left" w:pos="720"/>
              </w:tabs>
              <w:spacing w:after="0" w:line="240" w:lineRule="auto"/>
              <w:ind w:right="6"/>
              <w:rPr>
                <w:rFonts w:ascii="Book Antiqua" w:hAnsi="Book Antiqua" w:cs="Arial"/>
              </w:rPr>
            </w:pPr>
          </w:p>
          <w:p w14:paraId="400A2760" w14:textId="77777777" w:rsidR="00B4621A" w:rsidRPr="00B63801" w:rsidRDefault="00B4621A" w:rsidP="00B4621A">
            <w:pPr>
              <w:tabs>
                <w:tab w:val="left" w:pos="-1128"/>
                <w:tab w:val="left" w:pos="720"/>
              </w:tabs>
              <w:spacing w:after="0" w:line="240" w:lineRule="auto"/>
              <w:ind w:right="6"/>
              <w:rPr>
                <w:rFonts w:ascii="Book Antiqua" w:hAnsi="Book Antiqua" w:cs="Arial"/>
              </w:rPr>
            </w:pPr>
            <w:r w:rsidRPr="00B63801">
              <w:rPr>
                <w:rFonts w:ascii="Book Antiqua" w:hAnsi="Book Antiqua" w:cs="Arial"/>
              </w:rPr>
              <w:t>Details of evidence of access to or availability of credit facilities</w:t>
            </w:r>
          </w:p>
        </w:tc>
        <w:tc>
          <w:tcPr>
            <w:tcW w:w="3390" w:type="dxa"/>
          </w:tcPr>
          <w:p w14:paraId="60955D13"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p w14:paraId="5D207B84"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r w:rsidRPr="00B63801">
              <w:rPr>
                <w:rFonts w:ascii="Book Antiqua" w:hAnsi="Book Antiqua" w:cs="Arial"/>
              </w:rPr>
              <w:t>___________________</w:t>
            </w:r>
          </w:p>
          <w:p w14:paraId="422F5A15"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p w14:paraId="2D9FBD62"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p>
          <w:p w14:paraId="643125B3" w14:textId="77777777" w:rsidR="00B4621A" w:rsidRPr="00B63801" w:rsidRDefault="00B4621A" w:rsidP="00B4621A">
            <w:pPr>
              <w:tabs>
                <w:tab w:val="left" w:pos="-1128"/>
                <w:tab w:val="left" w:pos="720"/>
              </w:tabs>
              <w:spacing w:after="0" w:line="240" w:lineRule="auto"/>
              <w:ind w:right="6"/>
              <w:jc w:val="both"/>
              <w:rPr>
                <w:rFonts w:ascii="Book Antiqua" w:hAnsi="Book Antiqua" w:cs="Arial"/>
              </w:rPr>
            </w:pPr>
            <w:r w:rsidRPr="00B63801">
              <w:rPr>
                <w:rFonts w:ascii="Book Antiqua" w:hAnsi="Book Antiqua" w:cs="Arial"/>
              </w:rPr>
              <w:t>___________________</w:t>
            </w:r>
          </w:p>
        </w:tc>
      </w:tr>
    </w:tbl>
    <w:p w14:paraId="6F3F432E" w14:textId="77777777" w:rsidR="00B4621A" w:rsidRPr="00B63801" w:rsidRDefault="00B4621A" w:rsidP="00B4621A">
      <w:pPr>
        <w:tabs>
          <w:tab w:val="left" w:pos="5046"/>
        </w:tabs>
        <w:spacing w:after="0" w:line="240" w:lineRule="auto"/>
        <w:jc w:val="both"/>
        <w:rPr>
          <w:rFonts w:ascii="Book Antiqua" w:hAnsi="Book Antiqua" w:cs="Arial"/>
        </w:rPr>
      </w:pPr>
    </w:p>
    <w:p w14:paraId="6F3DF97E" w14:textId="77777777" w:rsidR="00EA7ABF" w:rsidRDefault="00EA7ABF" w:rsidP="00B4621A">
      <w:pPr>
        <w:pStyle w:val="BodyText3"/>
        <w:spacing w:after="0" w:line="240" w:lineRule="auto"/>
        <w:ind w:left="684" w:hanging="684"/>
        <w:rPr>
          <w:rFonts w:ascii="Book Antiqua" w:hAnsi="Book Antiqua" w:cs="Arial"/>
          <w:bCs/>
          <w:i/>
          <w:iCs/>
          <w:sz w:val="22"/>
          <w:szCs w:val="22"/>
        </w:rPr>
      </w:pPr>
    </w:p>
    <w:p w14:paraId="0C189B22" w14:textId="77777777" w:rsidR="00EA7ABF" w:rsidRDefault="00EA7ABF" w:rsidP="00B4621A">
      <w:pPr>
        <w:pStyle w:val="BodyText3"/>
        <w:spacing w:after="0" w:line="240" w:lineRule="auto"/>
        <w:ind w:left="684" w:hanging="684"/>
        <w:rPr>
          <w:rFonts w:ascii="Book Antiqua" w:hAnsi="Book Antiqua" w:cs="Arial"/>
          <w:bCs/>
          <w:i/>
          <w:iCs/>
          <w:sz w:val="22"/>
          <w:szCs w:val="22"/>
        </w:rPr>
      </w:pPr>
    </w:p>
    <w:p w14:paraId="61D9BBF5" w14:textId="77777777" w:rsidR="00EA7ABF" w:rsidRDefault="00EA7ABF" w:rsidP="00B4621A">
      <w:pPr>
        <w:pStyle w:val="BodyText3"/>
        <w:spacing w:after="0" w:line="240" w:lineRule="auto"/>
        <w:ind w:left="684" w:hanging="684"/>
        <w:rPr>
          <w:rFonts w:ascii="Book Antiqua" w:hAnsi="Book Antiqua" w:cs="Arial"/>
          <w:bCs/>
          <w:i/>
          <w:iCs/>
          <w:sz w:val="22"/>
          <w:szCs w:val="22"/>
        </w:rPr>
      </w:pPr>
    </w:p>
    <w:p w14:paraId="6F88B387" w14:textId="77777777" w:rsidR="00EA7ABF" w:rsidRDefault="00EA7ABF" w:rsidP="00B4621A">
      <w:pPr>
        <w:pStyle w:val="BodyText3"/>
        <w:spacing w:after="0" w:line="240" w:lineRule="auto"/>
        <w:ind w:left="684" w:hanging="684"/>
        <w:rPr>
          <w:rFonts w:ascii="Book Antiqua" w:hAnsi="Book Antiqua" w:cs="Arial"/>
          <w:bCs/>
          <w:i/>
          <w:iCs/>
          <w:sz w:val="22"/>
          <w:szCs w:val="22"/>
        </w:rPr>
      </w:pPr>
    </w:p>
    <w:p w14:paraId="6C726A27" w14:textId="77777777" w:rsidR="00EA7ABF" w:rsidRDefault="00EA7ABF" w:rsidP="00B4621A">
      <w:pPr>
        <w:pStyle w:val="BodyText3"/>
        <w:spacing w:after="0" w:line="240" w:lineRule="auto"/>
        <w:ind w:left="684" w:hanging="684"/>
        <w:rPr>
          <w:rFonts w:ascii="Book Antiqua" w:hAnsi="Book Antiqua" w:cs="Arial"/>
          <w:bCs/>
          <w:i/>
          <w:iCs/>
          <w:sz w:val="22"/>
          <w:szCs w:val="22"/>
        </w:rPr>
      </w:pPr>
    </w:p>
    <w:p w14:paraId="7100E17F" w14:textId="77777777" w:rsidR="00EA7ABF" w:rsidRDefault="00EA7ABF" w:rsidP="00B4621A">
      <w:pPr>
        <w:pStyle w:val="BodyText3"/>
        <w:spacing w:after="0" w:line="240" w:lineRule="auto"/>
        <w:ind w:left="684" w:hanging="684"/>
        <w:rPr>
          <w:rFonts w:ascii="Book Antiqua" w:hAnsi="Book Antiqua" w:cs="Arial"/>
          <w:bCs/>
          <w:i/>
          <w:iCs/>
          <w:sz w:val="22"/>
          <w:szCs w:val="22"/>
        </w:rPr>
      </w:pPr>
    </w:p>
    <w:p w14:paraId="71D2195B" w14:textId="77777777" w:rsidR="00EA7ABF" w:rsidRDefault="00EA7ABF" w:rsidP="00B4621A">
      <w:pPr>
        <w:pStyle w:val="BodyText3"/>
        <w:spacing w:after="0" w:line="240" w:lineRule="auto"/>
        <w:ind w:left="684" w:hanging="684"/>
        <w:rPr>
          <w:rFonts w:ascii="Book Antiqua" w:hAnsi="Book Antiqua" w:cs="Arial"/>
          <w:bCs/>
          <w:i/>
          <w:iCs/>
          <w:sz w:val="22"/>
          <w:szCs w:val="22"/>
        </w:rPr>
      </w:pPr>
    </w:p>
    <w:p w14:paraId="06CE71C8" w14:textId="77777777" w:rsidR="00EA7ABF" w:rsidRDefault="00EA7ABF" w:rsidP="00B4621A">
      <w:pPr>
        <w:pStyle w:val="BodyText3"/>
        <w:spacing w:after="0" w:line="240" w:lineRule="auto"/>
        <w:ind w:left="684" w:hanging="684"/>
        <w:rPr>
          <w:rFonts w:ascii="Book Antiqua" w:hAnsi="Book Antiqua" w:cs="Arial"/>
          <w:bCs/>
          <w:i/>
          <w:iCs/>
          <w:sz w:val="22"/>
          <w:szCs w:val="22"/>
        </w:rPr>
      </w:pPr>
    </w:p>
    <w:p w14:paraId="5F564241" w14:textId="77777777" w:rsidR="00EA7ABF" w:rsidRDefault="00EA7ABF" w:rsidP="00B4621A">
      <w:pPr>
        <w:pStyle w:val="BodyText3"/>
        <w:spacing w:after="0" w:line="240" w:lineRule="auto"/>
        <w:ind w:left="684" w:hanging="684"/>
        <w:rPr>
          <w:rFonts w:ascii="Book Antiqua" w:hAnsi="Book Antiqua" w:cs="Arial"/>
          <w:bCs/>
          <w:i/>
          <w:iCs/>
          <w:sz w:val="22"/>
          <w:szCs w:val="22"/>
        </w:rPr>
      </w:pPr>
    </w:p>
    <w:p w14:paraId="18109433" w14:textId="77777777" w:rsidR="00EA7ABF" w:rsidRDefault="00EA7ABF" w:rsidP="00B4621A">
      <w:pPr>
        <w:pStyle w:val="BodyText3"/>
        <w:spacing w:after="0" w:line="240" w:lineRule="auto"/>
        <w:ind w:left="684" w:hanging="684"/>
        <w:rPr>
          <w:rFonts w:ascii="Book Antiqua" w:hAnsi="Book Antiqua" w:cs="Arial"/>
          <w:bCs/>
          <w:i/>
          <w:iCs/>
          <w:sz w:val="22"/>
          <w:szCs w:val="22"/>
        </w:rPr>
      </w:pPr>
    </w:p>
    <w:p w14:paraId="045EC8D3" w14:textId="77777777" w:rsidR="00EA7ABF" w:rsidRDefault="00EA7ABF" w:rsidP="00B4621A">
      <w:pPr>
        <w:pStyle w:val="BodyText3"/>
        <w:spacing w:after="0" w:line="240" w:lineRule="auto"/>
        <w:ind w:left="684" w:hanging="684"/>
        <w:rPr>
          <w:rFonts w:ascii="Book Antiqua" w:hAnsi="Book Antiqua" w:cs="Arial"/>
          <w:bCs/>
          <w:i/>
          <w:iCs/>
          <w:sz w:val="22"/>
          <w:szCs w:val="22"/>
        </w:rPr>
      </w:pPr>
    </w:p>
    <w:p w14:paraId="2E33F81E" w14:textId="77777777" w:rsidR="00EA7ABF" w:rsidRDefault="00EA7ABF" w:rsidP="00B4621A">
      <w:pPr>
        <w:pStyle w:val="BodyText3"/>
        <w:spacing w:after="0" w:line="240" w:lineRule="auto"/>
        <w:ind w:left="684" w:hanging="684"/>
        <w:rPr>
          <w:rFonts w:ascii="Book Antiqua" w:hAnsi="Book Antiqua" w:cs="Arial"/>
          <w:bCs/>
          <w:i/>
          <w:iCs/>
          <w:sz w:val="22"/>
          <w:szCs w:val="22"/>
        </w:rPr>
      </w:pPr>
    </w:p>
    <w:p w14:paraId="3096F265" w14:textId="77777777" w:rsidR="00EA7ABF" w:rsidRDefault="00EA7ABF" w:rsidP="00B4621A">
      <w:pPr>
        <w:pStyle w:val="BodyText3"/>
        <w:spacing w:after="0" w:line="240" w:lineRule="auto"/>
        <w:ind w:left="684" w:hanging="684"/>
        <w:rPr>
          <w:rFonts w:ascii="Book Antiqua" w:hAnsi="Book Antiqua" w:cs="Arial"/>
          <w:bCs/>
          <w:i/>
          <w:iCs/>
          <w:sz w:val="22"/>
          <w:szCs w:val="22"/>
        </w:rPr>
      </w:pPr>
    </w:p>
    <w:p w14:paraId="3D4CCA55" w14:textId="77777777" w:rsidR="00EA7ABF" w:rsidRDefault="00EA7ABF" w:rsidP="00B4621A">
      <w:pPr>
        <w:pStyle w:val="BodyText3"/>
        <w:spacing w:after="0" w:line="240" w:lineRule="auto"/>
        <w:ind w:left="684" w:hanging="684"/>
        <w:rPr>
          <w:rFonts w:ascii="Book Antiqua" w:hAnsi="Book Antiqua" w:cs="Arial"/>
          <w:bCs/>
          <w:i/>
          <w:iCs/>
          <w:sz w:val="22"/>
          <w:szCs w:val="22"/>
        </w:rPr>
      </w:pPr>
    </w:p>
    <w:p w14:paraId="499D0B93" w14:textId="77777777" w:rsidR="00EA7ABF" w:rsidRDefault="00EA7ABF" w:rsidP="00B4621A">
      <w:pPr>
        <w:pStyle w:val="BodyText3"/>
        <w:spacing w:after="0" w:line="240" w:lineRule="auto"/>
        <w:ind w:left="684" w:hanging="684"/>
        <w:rPr>
          <w:rFonts w:ascii="Book Antiqua" w:hAnsi="Book Antiqua" w:cs="Arial"/>
          <w:bCs/>
          <w:i/>
          <w:iCs/>
          <w:sz w:val="22"/>
          <w:szCs w:val="22"/>
        </w:rPr>
      </w:pPr>
    </w:p>
    <w:p w14:paraId="1618E1C2" w14:textId="77777777" w:rsidR="00EA7ABF" w:rsidRDefault="00EA7ABF" w:rsidP="00B4621A">
      <w:pPr>
        <w:pStyle w:val="BodyText3"/>
        <w:spacing w:after="0" w:line="240" w:lineRule="auto"/>
        <w:ind w:left="684" w:hanging="684"/>
        <w:rPr>
          <w:rFonts w:ascii="Book Antiqua" w:hAnsi="Book Antiqua" w:cs="Arial"/>
          <w:bCs/>
          <w:i/>
          <w:iCs/>
          <w:sz w:val="22"/>
          <w:szCs w:val="22"/>
        </w:rPr>
      </w:pPr>
    </w:p>
    <w:p w14:paraId="122C164D" w14:textId="474CD96D" w:rsidR="00B4621A" w:rsidRPr="00161CD2" w:rsidRDefault="00B4621A" w:rsidP="00B4621A">
      <w:pPr>
        <w:pStyle w:val="BodyText3"/>
        <w:spacing w:after="0" w:line="240" w:lineRule="auto"/>
        <w:ind w:left="684" w:hanging="684"/>
        <w:rPr>
          <w:rFonts w:ascii="Book Antiqua" w:hAnsi="Book Antiqua" w:cs="Arial"/>
          <w:bCs/>
          <w:i/>
          <w:iCs/>
          <w:sz w:val="22"/>
          <w:szCs w:val="22"/>
        </w:rPr>
      </w:pPr>
      <w:r w:rsidRPr="00161CD2">
        <w:rPr>
          <w:rFonts w:ascii="Book Antiqua" w:hAnsi="Book Antiqua" w:cs="Arial"/>
          <w:bCs/>
          <w:i/>
          <w:iCs/>
          <w:sz w:val="22"/>
          <w:szCs w:val="22"/>
        </w:rPr>
        <w:t>6</w:t>
      </w:r>
      <w:r w:rsidR="00EA7ABF">
        <w:rPr>
          <w:rFonts w:ascii="Book Antiqua" w:hAnsi="Book Antiqua" w:cs="Arial"/>
          <w:bCs/>
          <w:i/>
          <w:iCs/>
          <w:sz w:val="22"/>
          <w:szCs w:val="22"/>
        </w:rPr>
        <w:t>.1</w:t>
      </w:r>
      <w:r w:rsidRPr="00161CD2">
        <w:rPr>
          <w:rFonts w:ascii="Book Antiqua" w:hAnsi="Book Antiqua" w:cs="Arial"/>
          <w:bCs/>
          <w:i/>
          <w:iCs/>
          <w:sz w:val="22"/>
          <w:szCs w:val="22"/>
        </w:rPr>
        <w:tab/>
        <w:t>The bidder shall furnish documentary evidence in support of the qualifying requirement stipulated as above</w:t>
      </w:r>
    </w:p>
    <w:p w14:paraId="40604F01" w14:textId="77777777" w:rsidR="00B4621A" w:rsidRPr="00B63801" w:rsidRDefault="00B4621A" w:rsidP="00B4621A">
      <w:pPr>
        <w:pStyle w:val="BodyText3"/>
        <w:spacing w:after="0" w:line="240" w:lineRule="auto"/>
        <w:ind w:left="684" w:hanging="684"/>
        <w:rPr>
          <w:rFonts w:ascii="Book Antiqua" w:hAnsi="Book Antiqua" w:cs="Arial"/>
          <w:i/>
          <w:iCs/>
          <w:sz w:val="22"/>
          <w:szCs w:val="22"/>
        </w:rPr>
      </w:pPr>
    </w:p>
    <w:p w14:paraId="49C3BAB2" w14:textId="52FC4A81" w:rsidR="00B4621A" w:rsidRPr="00B63801" w:rsidRDefault="00EA7ABF" w:rsidP="00B4621A">
      <w:pPr>
        <w:pStyle w:val="BodyText3"/>
        <w:spacing w:after="0" w:line="240" w:lineRule="auto"/>
        <w:ind w:left="684" w:hanging="684"/>
        <w:rPr>
          <w:rFonts w:ascii="Book Antiqua" w:hAnsi="Book Antiqua" w:cs="Arial"/>
          <w:i/>
          <w:iCs/>
          <w:sz w:val="22"/>
          <w:szCs w:val="22"/>
        </w:rPr>
      </w:pPr>
      <w:r>
        <w:rPr>
          <w:rFonts w:ascii="Book Antiqua" w:hAnsi="Book Antiqua" w:cs="Arial"/>
          <w:i/>
          <w:iCs/>
          <w:sz w:val="22"/>
          <w:szCs w:val="22"/>
        </w:rPr>
        <w:t>6.2</w:t>
      </w:r>
      <w:r w:rsidR="00B4621A" w:rsidRPr="00B63801">
        <w:rPr>
          <w:rFonts w:ascii="Book Antiqua" w:hAnsi="Book Antiqua" w:cs="Arial"/>
          <w:i/>
          <w:iCs/>
          <w:sz w:val="22"/>
          <w:szCs w:val="22"/>
        </w:rPr>
        <w:tab/>
        <w:t xml:space="preserve">In accordance with the above, in case of JV bidders, it should be ensured that necessary details including those pertaining to each JV partner are furnished and the documents are submitted </w:t>
      </w:r>
      <w:proofErr w:type="spellStart"/>
      <w:r w:rsidR="00B4621A" w:rsidRPr="00B63801">
        <w:rPr>
          <w:rFonts w:ascii="Book Antiqua" w:hAnsi="Book Antiqua" w:cs="Arial"/>
          <w:i/>
          <w:iCs/>
          <w:sz w:val="22"/>
          <w:szCs w:val="22"/>
        </w:rPr>
        <w:t>alongwith</w:t>
      </w:r>
      <w:proofErr w:type="spellEnd"/>
      <w:r w:rsidR="00B4621A" w:rsidRPr="00B63801">
        <w:rPr>
          <w:rFonts w:ascii="Book Antiqua" w:hAnsi="Book Antiqua" w:cs="Arial"/>
          <w:i/>
          <w:iCs/>
          <w:sz w:val="22"/>
          <w:szCs w:val="22"/>
        </w:rPr>
        <w:t xml:space="preserve"> the bid. Further, the JV bidders should also ensure that other requirements are complied with. The lists of documents furnished are to be indicated below:</w:t>
      </w:r>
    </w:p>
    <w:p w14:paraId="74DE16A1" w14:textId="77777777" w:rsidR="00B4621A" w:rsidRPr="00B63801" w:rsidRDefault="00B4621A" w:rsidP="00B4621A">
      <w:pPr>
        <w:pStyle w:val="BodyText3"/>
        <w:spacing w:after="0" w:line="240" w:lineRule="auto"/>
        <w:ind w:left="741" w:hanging="741"/>
        <w:rPr>
          <w:rFonts w:ascii="Book Antiqua" w:hAnsi="Book Antiqua" w:cs="Arial"/>
          <w:i/>
          <w:iCs/>
          <w:sz w:val="22"/>
          <w:szCs w:val="22"/>
        </w:rPr>
      </w:pPr>
    </w:p>
    <w:p w14:paraId="071701C6" w14:textId="77777777" w:rsidR="00B4621A" w:rsidRPr="00B63801" w:rsidRDefault="00B4621A" w:rsidP="00B4621A">
      <w:pPr>
        <w:pStyle w:val="BodyText3"/>
        <w:numPr>
          <w:ilvl w:val="0"/>
          <w:numId w:val="22"/>
        </w:numPr>
        <w:overflowPunct w:val="0"/>
        <w:autoSpaceDE w:val="0"/>
        <w:autoSpaceDN w:val="0"/>
        <w:adjustRightInd w:val="0"/>
        <w:spacing w:after="0" w:line="240" w:lineRule="auto"/>
        <w:jc w:val="both"/>
        <w:textAlignment w:val="baseline"/>
        <w:rPr>
          <w:rFonts w:ascii="Book Antiqua" w:hAnsi="Book Antiqua" w:cs="Arial"/>
          <w:i/>
          <w:iCs/>
          <w:sz w:val="22"/>
          <w:szCs w:val="22"/>
        </w:rPr>
      </w:pPr>
      <w:r w:rsidRPr="00B63801">
        <w:rPr>
          <w:rFonts w:ascii="Book Antiqua" w:hAnsi="Book Antiqua" w:cs="Arial"/>
          <w:i/>
          <w:iCs/>
          <w:sz w:val="22"/>
          <w:szCs w:val="22"/>
        </w:rPr>
        <w:t>………………………..</w:t>
      </w:r>
    </w:p>
    <w:p w14:paraId="18ABAFF8" w14:textId="77777777" w:rsidR="00B4621A" w:rsidRPr="00B63801" w:rsidRDefault="00B4621A" w:rsidP="00B4621A">
      <w:pPr>
        <w:pStyle w:val="BodyText3"/>
        <w:numPr>
          <w:ilvl w:val="0"/>
          <w:numId w:val="22"/>
        </w:numPr>
        <w:overflowPunct w:val="0"/>
        <w:autoSpaceDE w:val="0"/>
        <w:autoSpaceDN w:val="0"/>
        <w:adjustRightInd w:val="0"/>
        <w:spacing w:after="0" w:line="240" w:lineRule="auto"/>
        <w:jc w:val="both"/>
        <w:textAlignment w:val="baseline"/>
        <w:rPr>
          <w:rFonts w:ascii="Book Antiqua" w:hAnsi="Book Antiqua" w:cs="Arial"/>
          <w:i/>
          <w:iCs/>
          <w:sz w:val="22"/>
          <w:szCs w:val="22"/>
        </w:rPr>
      </w:pPr>
      <w:r w:rsidRPr="00B63801">
        <w:rPr>
          <w:rFonts w:ascii="Book Antiqua" w:hAnsi="Book Antiqua" w:cs="Arial"/>
          <w:i/>
          <w:iCs/>
          <w:sz w:val="22"/>
          <w:szCs w:val="22"/>
        </w:rPr>
        <w:t>………………………..</w:t>
      </w:r>
    </w:p>
    <w:p w14:paraId="0D8A88ED" w14:textId="77777777" w:rsidR="00B4621A" w:rsidRPr="00B63801" w:rsidRDefault="00B4621A" w:rsidP="00B4621A">
      <w:pPr>
        <w:pStyle w:val="BodyText3"/>
        <w:numPr>
          <w:ilvl w:val="0"/>
          <w:numId w:val="22"/>
        </w:numPr>
        <w:overflowPunct w:val="0"/>
        <w:autoSpaceDE w:val="0"/>
        <w:autoSpaceDN w:val="0"/>
        <w:adjustRightInd w:val="0"/>
        <w:spacing w:after="0" w:line="240" w:lineRule="auto"/>
        <w:jc w:val="both"/>
        <w:textAlignment w:val="baseline"/>
        <w:rPr>
          <w:rFonts w:ascii="Book Antiqua" w:hAnsi="Book Antiqua" w:cs="Arial"/>
          <w:i/>
          <w:iCs/>
          <w:sz w:val="22"/>
          <w:szCs w:val="22"/>
        </w:rPr>
      </w:pPr>
      <w:r w:rsidRPr="00B63801">
        <w:rPr>
          <w:rFonts w:ascii="Book Antiqua" w:hAnsi="Book Antiqua" w:cs="Arial"/>
          <w:i/>
          <w:iCs/>
          <w:sz w:val="22"/>
          <w:szCs w:val="22"/>
        </w:rPr>
        <w:t>………………………..</w:t>
      </w:r>
    </w:p>
    <w:p w14:paraId="16B398AF" w14:textId="77777777" w:rsidR="00B4621A" w:rsidRPr="00B63801" w:rsidRDefault="00B4621A" w:rsidP="00B4621A">
      <w:pPr>
        <w:pStyle w:val="BodyText3"/>
        <w:numPr>
          <w:ilvl w:val="0"/>
          <w:numId w:val="22"/>
        </w:numPr>
        <w:overflowPunct w:val="0"/>
        <w:autoSpaceDE w:val="0"/>
        <w:autoSpaceDN w:val="0"/>
        <w:adjustRightInd w:val="0"/>
        <w:spacing w:after="0" w:line="240" w:lineRule="auto"/>
        <w:jc w:val="both"/>
        <w:textAlignment w:val="baseline"/>
        <w:rPr>
          <w:rFonts w:ascii="Book Antiqua" w:hAnsi="Book Antiqua" w:cs="Arial"/>
          <w:i/>
          <w:iCs/>
          <w:sz w:val="22"/>
          <w:szCs w:val="22"/>
        </w:rPr>
      </w:pPr>
      <w:r w:rsidRPr="00B63801">
        <w:rPr>
          <w:rFonts w:ascii="Book Antiqua" w:hAnsi="Book Antiqua" w:cs="Arial"/>
          <w:i/>
          <w:iCs/>
          <w:sz w:val="22"/>
          <w:szCs w:val="22"/>
        </w:rPr>
        <w:t>………………………..</w:t>
      </w:r>
    </w:p>
    <w:p w14:paraId="02F527FA" w14:textId="77777777" w:rsidR="00B4621A" w:rsidRPr="00B63801" w:rsidRDefault="00B4621A" w:rsidP="00B4621A">
      <w:pPr>
        <w:pStyle w:val="BodyText3"/>
        <w:numPr>
          <w:ilvl w:val="0"/>
          <w:numId w:val="22"/>
        </w:numPr>
        <w:overflowPunct w:val="0"/>
        <w:autoSpaceDE w:val="0"/>
        <w:autoSpaceDN w:val="0"/>
        <w:adjustRightInd w:val="0"/>
        <w:spacing w:after="0" w:line="240" w:lineRule="auto"/>
        <w:jc w:val="both"/>
        <w:textAlignment w:val="baseline"/>
        <w:rPr>
          <w:rFonts w:ascii="Book Antiqua" w:hAnsi="Book Antiqua" w:cs="Arial"/>
          <w:i/>
          <w:iCs/>
          <w:sz w:val="22"/>
          <w:szCs w:val="22"/>
        </w:rPr>
      </w:pPr>
      <w:r w:rsidRPr="00B63801">
        <w:rPr>
          <w:rFonts w:ascii="Book Antiqua" w:hAnsi="Book Antiqua" w:cs="Arial"/>
          <w:i/>
          <w:iCs/>
          <w:sz w:val="22"/>
          <w:szCs w:val="22"/>
        </w:rPr>
        <w:t>………………………..</w:t>
      </w:r>
    </w:p>
    <w:p w14:paraId="120B505B" w14:textId="77777777" w:rsidR="00B4621A" w:rsidRPr="00B63801" w:rsidRDefault="00B4621A" w:rsidP="00B4621A">
      <w:pPr>
        <w:tabs>
          <w:tab w:val="left" w:pos="5046"/>
        </w:tabs>
        <w:spacing w:after="0" w:line="240" w:lineRule="auto"/>
        <w:ind w:left="720" w:hanging="720"/>
        <w:rPr>
          <w:rFonts w:ascii="Book Antiqua" w:hAnsi="Book Antiqua" w:cs="Arial"/>
          <w:iCs/>
        </w:rPr>
      </w:pPr>
    </w:p>
    <w:p w14:paraId="57165ED1" w14:textId="78072649" w:rsidR="00B4621A" w:rsidRPr="00B63801" w:rsidRDefault="00EA7ABF" w:rsidP="00B4621A">
      <w:pPr>
        <w:pStyle w:val="BodyText3"/>
        <w:spacing w:after="0" w:line="240" w:lineRule="auto"/>
        <w:ind w:left="741" w:hanging="741"/>
        <w:rPr>
          <w:rFonts w:ascii="Book Antiqua" w:hAnsi="Book Antiqua" w:cs="Arial"/>
          <w:i/>
          <w:iCs/>
          <w:sz w:val="22"/>
          <w:szCs w:val="22"/>
        </w:rPr>
      </w:pPr>
      <w:r>
        <w:rPr>
          <w:rFonts w:ascii="Book Antiqua" w:hAnsi="Book Antiqua" w:cs="Arial"/>
          <w:i/>
          <w:iCs/>
          <w:sz w:val="22"/>
          <w:szCs w:val="22"/>
        </w:rPr>
        <w:t>7.0</w:t>
      </w:r>
      <w:r w:rsidR="00B4621A" w:rsidRPr="00B63801">
        <w:rPr>
          <w:rFonts w:ascii="Book Antiqua" w:hAnsi="Book Antiqua" w:cs="Arial"/>
          <w:b/>
          <w:bCs/>
          <w:i/>
          <w:iCs/>
          <w:sz w:val="22"/>
          <w:szCs w:val="22"/>
        </w:rPr>
        <w:tab/>
      </w:r>
      <w:r w:rsidR="00B4621A" w:rsidRPr="00B63801">
        <w:rPr>
          <w:rFonts w:ascii="Book Antiqua" w:hAnsi="Book Antiqua"/>
          <w:b/>
          <w:bCs/>
          <w:sz w:val="22"/>
          <w:szCs w:val="22"/>
        </w:rPr>
        <w:t>The Bidder shall also furnish following documents/details with its bid. {Reference ITB clause 9.3 (c)}</w:t>
      </w:r>
    </w:p>
    <w:p w14:paraId="10406BC5" w14:textId="77777777" w:rsidR="00B4621A" w:rsidRPr="00B63801" w:rsidRDefault="00B4621A" w:rsidP="00B4621A">
      <w:pPr>
        <w:spacing w:after="0" w:line="240" w:lineRule="auto"/>
        <w:ind w:left="734" w:hanging="720"/>
        <w:rPr>
          <w:rFonts w:ascii="Book Antiqua" w:hAnsi="Book Antiqua" w:cs="Arial"/>
          <w:i/>
          <w:iCs/>
        </w:rPr>
      </w:pPr>
    </w:p>
    <w:p w14:paraId="12731101" w14:textId="5BC457F4" w:rsidR="00B4621A" w:rsidRPr="00B63801" w:rsidRDefault="00EA7ABF" w:rsidP="00B4621A">
      <w:pPr>
        <w:spacing w:after="0" w:line="240" w:lineRule="auto"/>
        <w:ind w:left="741" w:hanging="720"/>
        <w:jc w:val="both"/>
        <w:rPr>
          <w:rFonts w:ascii="Book Antiqua" w:hAnsi="Book Antiqua" w:cs="Arial"/>
          <w:i/>
          <w:iCs/>
        </w:rPr>
      </w:pPr>
      <w:r>
        <w:rPr>
          <w:rFonts w:ascii="Book Antiqua" w:hAnsi="Book Antiqua" w:cs="Arial"/>
          <w:i/>
          <w:iCs/>
        </w:rPr>
        <w:t>7</w:t>
      </w:r>
      <w:r w:rsidR="00B4621A" w:rsidRPr="00B63801">
        <w:rPr>
          <w:rFonts w:ascii="Book Antiqua" w:hAnsi="Book Antiqua" w:cs="Arial"/>
          <w:i/>
          <w:iCs/>
        </w:rPr>
        <w:t>.1</w:t>
      </w:r>
      <w:r w:rsidR="00B4621A" w:rsidRPr="00B63801">
        <w:rPr>
          <w:rFonts w:ascii="Book Antiqua" w:hAnsi="Book Antiqua" w:cs="Arial"/>
          <w:i/>
          <w:iCs/>
        </w:rPr>
        <w:tab/>
        <w:t>The complete annual reports together with Audited statement of accounts of the company for last five years of its own (separate) immediately preceding the date of submission of bid.</w:t>
      </w:r>
    </w:p>
    <w:p w14:paraId="635FFBD3" w14:textId="77777777" w:rsidR="00B4621A" w:rsidRPr="00B63801" w:rsidRDefault="00B4621A" w:rsidP="00B4621A">
      <w:pPr>
        <w:spacing w:after="0" w:line="240" w:lineRule="auto"/>
        <w:ind w:left="720" w:firstLine="21"/>
        <w:rPr>
          <w:rFonts w:ascii="Book Antiqua" w:hAnsi="Book Antiqua" w:cs="Arial"/>
          <w:bCs/>
          <w:i/>
          <w:iCs/>
        </w:rPr>
      </w:pPr>
    </w:p>
    <w:p w14:paraId="744CAAC9" w14:textId="77777777" w:rsidR="00B4621A" w:rsidRPr="00B63801" w:rsidRDefault="00B4621A" w:rsidP="00B4621A">
      <w:pPr>
        <w:spacing w:after="0" w:line="240" w:lineRule="auto"/>
        <w:ind w:left="720" w:firstLine="21"/>
        <w:rPr>
          <w:rFonts w:ascii="Book Antiqua" w:hAnsi="Book Antiqua" w:cs="Arial"/>
          <w:bCs/>
          <w:i/>
          <w:iCs/>
        </w:rPr>
      </w:pPr>
      <w:r w:rsidRPr="00B63801">
        <w:rPr>
          <w:rFonts w:ascii="Book Antiqua" w:hAnsi="Book Antiqua" w:cs="Arial"/>
          <w:bCs/>
          <w:i/>
          <w:iCs/>
        </w:rPr>
        <w:t>Note:</w:t>
      </w:r>
    </w:p>
    <w:p w14:paraId="3C40D8C1" w14:textId="77777777" w:rsidR="00B4621A" w:rsidRPr="00B63801" w:rsidRDefault="00B4621A" w:rsidP="00B4621A">
      <w:pPr>
        <w:spacing w:after="0" w:line="240" w:lineRule="auto"/>
        <w:ind w:left="1440" w:right="182" w:hanging="720"/>
        <w:jc w:val="both"/>
        <w:rPr>
          <w:rFonts w:ascii="Book Antiqua" w:hAnsi="Book Antiqua"/>
          <w:i/>
          <w:iCs/>
        </w:rPr>
      </w:pPr>
      <w:r w:rsidRPr="00B63801">
        <w:rPr>
          <w:rFonts w:ascii="Book Antiqua" w:hAnsi="Book Antiqua" w:cs="Arial"/>
          <w:bCs/>
          <w:i/>
          <w:iCs/>
        </w:rPr>
        <w:t>I.</w:t>
      </w:r>
      <w:r w:rsidRPr="00B63801">
        <w:rPr>
          <w:rFonts w:ascii="Book Antiqua" w:hAnsi="Book Antiqua" w:cs="Arial"/>
          <w:bCs/>
          <w:i/>
          <w:iCs/>
        </w:rPr>
        <w:tab/>
      </w:r>
      <w:r w:rsidRPr="00B63801">
        <w:rPr>
          <w:rFonts w:ascii="Book Antiqua" w:hAnsi="Book Antiqua"/>
          <w:i/>
          <w:iCs/>
        </w:rPr>
        <w:t>In the event the bidder is not able to furnish the information of its own (</w:t>
      </w:r>
      <w:proofErr w:type="spellStart"/>
      <w:r w:rsidRPr="00B63801">
        <w:rPr>
          <w:rFonts w:ascii="Book Antiqua" w:hAnsi="Book Antiqua"/>
          <w:i/>
          <w:iCs/>
        </w:rPr>
        <w:t>i.e</w:t>
      </w:r>
      <w:proofErr w:type="spellEnd"/>
      <w:r w:rsidRPr="00B63801">
        <w:rPr>
          <w:rFonts w:ascii="Book Antiqua" w:hAnsi="Book Antiqua"/>
          <w:i/>
          <w:iCs/>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Pr="00B63801">
        <w:rPr>
          <w:rFonts w:ascii="Book Antiqua" w:hAnsi="Book Antiqua"/>
          <w:i/>
          <w:iCs/>
        </w:rPr>
        <w:t>i</w:t>
      </w:r>
      <w:proofErr w:type="spellEnd"/>
      <w:r w:rsidRPr="00B63801">
        <w:rPr>
          <w:rFonts w:ascii="Book Antiqua" w:hAnsi="Book Antiqua"/>
          <w:i/>
          <w:iCs/>
        </w:rPr>
        <w:t>) Statutory Auditor of the bidder /(ii) Company Secretary of the bidder or  (iii) A certified Public Accountant] certifying that such information/documents are based on the audited accounts as the case may be.</w:t>
      </w:r>
    </w:p>
    <w:p w14:paraId="1EC84825" w14:textId="77777777" w:rsidR="00B4621A" w:rsidRPr="00B63801" w:rsidRDefault="00B4621A" w:rsidP="00B4621A">
      <w:pPr>
        <w:spacing w:after="0" w:line="240" w:lineRule="auto"/>
        <w:ind w:left="1440" w:right="187" w:hanging="720"/>
        <w:rPr>
          <w:rFonts w:ascii="Book Antiqua" w:hAnsi="Book Antiqua"/>
        </w:rPr>
      </w:pPr>
    </w:p>
    <w:p w14:paraId="048479BA" w14:textId="77777777" w:rsidR="00B4621A" w:rsidRDefault="00B4621A" w:rsidP="00B4621A">
      <w:pPr>
        <w:spacing w:after="0" w:line="240" w:lineRule="auto"/>
        <w:ind w:left="1440" w:right="182" w:hanging="720"/>
        <w:jc w:val="both"/>
        <w:rPr>
          <w:rFonts w:ascii="Book Antiqua" w:hAnsi="Book Antiqua"/>
          <w:i/>
          <w:iCs/>
        </w:rPr>
      </w:pPr>
      <w:r w:rsidRPr="00B63801">
        <w:rPr>
          <w:rFonts w:ascii="Book Antiqua" w:hAnsi="Book Antiqua"/>
          <w:i/>
          <w:iCs/>
        </w:rPr>
        <w:t>II.</w:t>
      </w:r>
      <w:r w:rsidRPr="00B63801">
        <w:rPr>
          <w:rFonts w:ascii="Book Antiqua" w:hAnsi="Book Antiqua"/>
          <w:i/>
          <w:iCs/>
        </w:rPr>
        <w:tab/>
        <w:t xml:space="preserve">Similarly, if the bidder happens to be a Group/Holding/Parent Company, the bidder should submit the above documents/information of its own (i.e. exclusive of its subsidiaries) duly certified by any one of the </w:t>
      </w:r>
      <w:proofErr w:type="gramStart"/>
      <w:r w:rsidRPr="00B63801">
        <w:rPr>
          <w:rFonts w:ascii="Book Antiqua" w:hAnsi="Book Antiqua"/>
          <w:i/>
          <w:iCs/>
        </w:rPr>
        <w:t>authority</w:t>
      </w:r>
      <w:proofErr w:type="gramEnd"/>
      <w:r w:rsidRPr="00B63801">
        <w:rPr>
          <w:rFonts w:ascii="Book Antiqua" w:hAnsi="Book Antiqua"/>
          <w:i/>
          <w:iCs/>
        </w:rPr>
        <w:t xml:space="preserve"> mentioned in Note-I above certifying that these information/documents are based on the audited accounts, as the case may be.</w:t>
      </w:r>
    </w:p>
    <w:p w14:paraId="693E9694" w14:textId="77777777" w:rsidR="00B4621A" w:rsidRDefault="00B4621A" w:rsidP="00B4621A">
      <w:pPr>
        <w:spacing w:after="0" w:line="240" w:lineRule="auto"/>
        <w:ind w:left="1440" w:right="182" w:hanging="720"/>
        <w:jc w:val="both"/>
        <w:rPr>
          <w:rFonts w:ascii="Book Antiqua" w:hAnsi="Book Antiqua"/>
          <w:i/>
          <w:iCs/>
        </w:rPr>
      </w:pPr>
    </w:p>
    <w:p w14:paraId="2123ACF2" w14:textId="402303F6" w:rsidR="00B4621A" w:rsidRPr="00B63801" w:rsidRDefault="00EA7ABF" w:rsidP="00B4621A">
      <w:pPr>
        <w:pStyle w:val="BodyText3"/>
        <w:spacing w:after="0" w:line="240" w:lineRule="auto"/>
        <w:ind w:left="741" w:hanging="741"/>
        <w:rPr>
          <w:rFonts w:ascii="Book Antiqua" w:hAnsi="Book Antiqua" w:cs="Arial"/>
          <w:i/>
          <w:iCs/>
          <w:sz w:val="22"/>
          <w:szCs w:val="22"/>
        </w:rPr>
      </w:pPr>
      <w:r>
        <w:rPr>
          <w:rFonts w:ascii="Book Antiqua" w:hAnsi="Book Antiqua" w:cs="Arial"/>
          <w:i/>
          <w:iCs/>
          <w:sz w:val="22"/>
          <w:szCs w:val="22"/>
        </w:rPr>
        <w:t>7</w:t>
      </w:r>
      <w:r w:rsidR="00B4621A" w:rsidRPr="00B63801">
        <w:rPr>
          <w:rFonts w:ascii="Book Antiqua" w:hAnsi="Book Antiqua" w:cs="Arial"/>
          <w:i/>
          <w:iCs/>
          <w:sz w:val="22"/>
          <w:szCs w:val="22"/>
        </w:rPr>
        <w:t xml:space="preserve">.2 </w:t>
      </w:r>
      <w:r w:rsidR="00B4621A" w:rsidRPr="00B63801">
        <w:rPr>
          <w:rFonts w:ascii="Book Antiqua" w:hAnsi="Book Antiqua" w:cs="Arial"/>
          <w:i/>
          <w:iCs/>
          <w:sz w:val="22"/>
          <w:szCs w:val="22"/>
        </w:rPr>
        <w:tab/>
        <w:t>The Bidder should accordingly also provide the following information/documents (</w:t>
      </w:r>
      <w:r w:rsidR="00B4621A" w:rsidRPr="00B63801">
        <w:rPr>
          <w:rFonts w:ascii="Book Antiqua" w:hAnsi="Book Antiqua" w:cs="Arial"/>
          <w:b/>
          <w:bCs/>
          <w:i/>
          <w:iCs/>
          <w:sz w:val="22"/>
          <w:szCs w:val="22"/>
        </w:rPr>
        <w:t>In case of JV bidders, information should be provided separately for all the Partners of JV in the given format</w:t>
      </w:r>
      <w:r w:rsidR="00B4621A" w:rsidRPr="00B63801">
        <w:rPr>
          <w:rFonts w:ascii="Book Antiqua" w:hAnsi="Book Antiqua" w:cs="Arial"/>
          <w:i/>
          <w:iCs/>
          <w:sz w:val="22"/>
          <w:szCs w:val="22"/>
        </w:rPr>
        <w:t>):</w:t>
      </w:r>
    </w:p>
    <w:p w14:paraId="70AE7915" w14:textId="77777777" w:rsidR="00B4621A" w:rsidRPr="00B63801" w:rsidRDefault="00B4621A" w:rsidP="00B4621A">
      <w:pPr>
        <w:tabs>
          <w:tab w:val="left" w:pos="-3510"/>
          <w:tab w:val="left" w:pos="-3090"/>
          <w:tab w:val="left" w:pos="-2610"/>
          <w:tab w:val="left" w:pos="-2250"/>
          <w:tab w:val="left" w:pos="-1710"/>
          <w:tab w:val="left" w:pos="720"/>
        </w:tabs>
        <w:spacing w:after="0" w:line="240" w:lineRule="auto"/>
        <w:ind w:left="720" w:right="6" w:hanging="720"/>
        <w:rPr>
          <w:rFonts w:ascii="Book Antiqua" w:hAnsi="Book Antiqua" w:cs="Arial"/>
        </w:rPr>
      </w:pPr>
      <w:r w:rsidRPr="00B63801">
        <w:rPr>
          <w:rFonts w:ascii="Book Antiqua" w:hAnsi="Book Antiqua" w:cs="Arial"/>
        </w:rPr>
        <w:tab/>
      </w:r>
    </w:p>
    <w:p w14:paraId="70680B2B" w14:textId="77777777" w:rsidR="00B4621A" w:rsidRPr="00B63801" w:rsidRDefault="00B4621A" w:rsidP="00B4621A">
      <w:pPr>
        <w:tabs>
          <w:tab w:val="left" w:pos="-3510"/>
          <w:tab w:val="left" w:pos="-3090"/>
          <w:tab w:val="left" w:pos="-2610"/>
          <w:tab w:val="left" w:pos="-2250"/>
          <w:tab w:val="left" w:pos="-1710"/>
          <w:tab w:val="left" w:pos="720"/>
        </w:tabs>
        <w:spacing w:after="0" w:line="240" w:lineRule="auto"/>
        <w:ind w:left="720" w:right="6" w:hanging="720"/>
        <w:rPr>
          <w:rFonts w:ascii="Book Antiqua" w:hAnsi="Book Antiqua" w:cs="Arial"/>
        </w:rPr>
      </w:pPr>
      <w:r w:rsidRPr="00B63801">
        <w:rPr>
          <w:rFonts w:ascii="Book Antiqua" w:hAnsi="Book Antiqua" w:cs="Arial"/>
        </w:rPr>
        <w:tab/>
        <w:t>Audited balance sheet and income statements for the last five years as per the following:</w:t>
      </w:r>
    </w:p>
    <w:p w14:paraId="62816A3A" w14:textId="77777777" w:rsidR="00B4621A" w:rsidRPr="00B63801" w:rsidRDefault="00B4621A" w:rsidP="00B4621A">
      <w:pPr>
        <w:tabs>
          <w:tab w:val="left" w:pos="-3510"/>
          <w:tab w:val="left" w:pos="-3090"/>
          <w:tab w:val="left" w:pos="-2610"/>
          <w:tab w:val="left" w:pos="-2250"/>
          <w:tab w:val="left" w:pos="-1710"/>
          <w:tab w:val="left" w:pos="720"/>
        </w:tabs>
        <w:spacing w:after="0" w:line="240" w:lineRule="auto"/>
        <w:ind w:left="720" w:right="6" w:hanging="720"/>
        <w:rPr>
          <w:rFonts w:ascii="Book Antiqua" w:hAnsi="Book Antiqua" w:cs="Arial"/>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0"/>
        <w:gridCol w:w="5400"/>
      </w:tblGrid>
      <w:tr w:rsidR="00B4621A" w:rsidRPr="00B63801" w14:paraId="10CD1FC6" w14:textId="77777777" w:rsidTr="00AC25F0">
        <w:tc>
          <w:tcPr>
            <w:tcW w:w="3690" w:type="dxa"/>
          </w:tcPr>
          <w:p w14:paraId="19D52BC8" w14:textId="77777777" w:rsidR="00B4621A" w:rsidRPr="00B63801" w:rsidRDefault="00B4621A" w:rsidP="00B4621A">
            <w:pPr>
              <w:tabs>
                <w:tab w:val="left" w:pos="-1128"/>
                <w:tab w:val="left" w:pos="540"/>
              </w:tabs>
              <w:spacing w:after="0" w:line="240" w:lineRule="auto"/>
              <w:ind w:right="6"/>
              <w:jc w:val="center"/>
              <w:rPr>
                <w:rFonts w:ascii="Book Antiqua" w:hAnsi="Book Antiqua" w:cs="Arial"/>
                <w:b/>
                <w:bCs/>
              </w:rPr>
            </w:pPr>
            <w:r w:rsidRPr="00B63801">
              <w:rPr>
                <w:rFonts w:ascii="Book Antiqua" w:hAnsi="Book Antiqua" w:cs="Arial"/>
                <w:b/>
                <w:bCs/>
              </w:rPr>
              <w:t>Years preceding to the bid opening</w:t>
            </w:r>
          </w:p>
        </w:tc>
        <w:tc>
          <w:tcPr>
            <w:tcW w:w="5400" w:type="dxa"/>
          </w:tcPr>
          <w:p w14:paraId="21FD6309" w14:textId="77777777" w:rsidR="00B4621A" w:rsidRPr="00B63801" w:rsidRDefault="00B4621A" w:rsidP="00B4621A">
            <w:pPr>
              <w:pStyle w:val="Heading3"/>
              <w:spacing w:line="240" w:lineRule="auto"/>
              <w:rPr>
                <w:rFonts w:ascii="Book Antiqua" w:hAnsi="Book Antiqua" w:cs="Arial"/>
              </w:rPr>
            </w:pPr>
            <w:r w:rsidRPr="00B63801">
              <w:rPr>
                <w:rFonts w:ascii="Book Antiqua" w:hAnsi="Book Antiqua" w:cs="Arial"/>
              </w:rPr>
              <w:t>Audited Balance Sheet and Income Statements enclosed</w:t>
            </w:r>
          </w:p>
        </w:tc>
      </w:tr>
      <w:tr w:rsidR="00B4621A" w:rsidRPr="00B63801" w14:paraId="3105B22B" w14:textId="77777777" w:rsidTr="00AC25F0">
        <w:tc>
          <w:tcPr>
            <w:tcW w:w="3690" w:type="dxa"/>
          </w:tcPr>
          <w:p w14:paraId="284897B1" w14:textId="77777777" w:rsidR="00B4621A" w:rsidRPr="00B63801" w:rsidRDefault="00B4621A" w:rsidP="00B4621A">
            <w:pPr>
              <w:tabs>
                <w:tab w:val="left" w:pos="-1128"/>
                <w:tab w:val="left" w:pos="540"/>
              </w:tabs>
              <w:spacing w:after="0" w:line="240" w:lineRule="auto"/>
              <w:ind w:right="6"/>
              <w:jc w:val="center"/>
              <w:rPr>
                <w:rFonts w:ascii="Book Antiqua" w:hAnsi="Book Antiqua" w:cs="Arial"/>
              </w:rPr>
            </w:pPr>
            <w:r w:rsidRPr="00B63801">
              <w:rPr>
                <w:rFonts w:ascii="Book Antiqua" w:hAnsi="Book Antiqua" w:cs="Arial"/>
              </w:rPr>
              <w:t>1</w:t>
            </w:r>
            <w:r w:rsidRPr="00B63801">
              <w:rPr>
                <w:rFonts w:ascii="Book Antiqua" w:hAnsi="Book Antiqua" w:cs="Arial"/>
                <w:vertAlign w:val="superscript"/>
              </w:rPr>
              <w:t>st</w:t>
            </w:r>
            <w:r w:rsidRPr="00B63801">
              <w:rPr>
                <w:rFonts w:ascii="Book Antiqua" w:hAnsi="Book Antiqua" w:cs="Arial"/>
              </w:rPr>
              <w:t xml:space="preserve"> Year</w:t>
            </w:r>
          </w:p>
        </w:tc>
        <w:tc>
          <w:tcPr>
            <w:tcW w:w="5400" w:type="dxa"/>
          </w:tcPr>
          <w:p w14:paraId="03F033F3" w14:textId="77777777" w:rsidR="00B4621A" w:rsidRPr="00B63801" w:rsidRDefault="00B4621A" w:rsidP="00B4621A">
            <w:pPr>
              <w:spacing w:after="0" w:line="240" w:lineRule="auto"/>
              <w:jc w:val="center"/>
              <w:rPr>
                <w:rFonts w:ascii="Book Antiqua" w:hAnsi="Book Antiqua"/>
              </w:rPr>
            </w:pPr>
            <w:r w:rsidRPr="00B63801">
              <w:rPr>
                <w:rFonts w:ascii="Book Antiqua" w:eastAsia="MS Mincho" w:hAnsi="Book Antiqua" w:cs="MS Mincho"/>
                <w:lang w:eastAsia="zh-CN" w:bidi="he-IL"/>
              </w:rPr>
              <w:t>○</w:t>
            </w:r>
            <w:r w:rsidRPr="00B63801">
              <w:rPr>
                <w:rFonts w:ascii="Book Antiqua" w:hAnsi="Book Antiqua" w:cs="Arial"/>
              </w:rPr>
              <w:t xml:space="preserve"> Yes                 </w:t>
            </w:r>
            <w:r w:rsidRPr="00B63801">
              <w:rPr>
                <w:rFonts w:ascii="Book Antiqua" w:eastAsia="MS Mincho" w:hAnsi="Book Antiqua" w:cs="MS Mincho"/>
                <w:lang w:eastAsia="zh-CN" w:bidi="he-IL"/>
              </w:rPr>
              <w:t>○</w:t>
            </w:r>
            <w:r w:rsidRPr="00B63801">
              <w:rPr>
                <w:rFonts w:ascii="Book Antiqua" w:hAnsi="Book Antiqua" w:cs="Arial"/>
              </w:rPr>
              <w:t xml:space="preserve"> No</w:t>
            </w:r>
          </w:p>
        </w:tc>
      </w:tr>
      <w:tr w:rsidR="00B4621A" w:rsidRPr="00B63801" w14:paraId="596F4FAA" w14:textId="77777777" w:rsidTr="00AC25F0">
        <w:tc>
          <w:tcPr>
            <w:tcW w:w="3690" w:type="dxa"/>
          </w:tcPr>
          <w:p w14:paraId="4290DAA3" w14:textId="77777777" w:rsidR="00B4621A" w:rsidRPr="00B63801" w:rsidRDefault="00B4621A" w:rsidP="00B4621A">
            <w:pPr>
              <w:tabs>
                <w:tab w:val="left" w:pos="-1128"/>
                <w:tab w:val="left" w:pos="540"/>
              </w:tabs>
              <w:spacing w:after="0" w:line="240" w:lineRule="auto"/>
              <w:ind w:right="6"/>
              <w:jc w:val="center"/>
              <w:rPr>
                <w:rFonts w:ascii="Book Antiqua" w:hAnsi="Book Antiqua" w:cs="Arial"/>
              </w:rPr>
            </w:pPr>
            <w:r w:rsidRPr="00B63801">
              <w:rPr>
                <w:rFonts w:ascii="Book Antiqua" w:hAnsi="Book Antiqua" w:cs="Arial"/>
              </w:rPr>
              <w:t>2</w:t>
            </w:r>
            <w:r w:rsidRPr="00B63801">
              <w:rPr>
                <w:rFonts w:ascii="Book Antiqua" w:hAnsi="Book Antiqua" w:cs="Arial"/>
                <w:vertAlign w:val="superscript"/>
              </w:rPr>
              <w:t>nd</w:t>
            </w:r>
            <w:r w:rsidRPr="00B63801">
              <w:rPr>
                <w:rFonts w:ascii="Book Antiqua" w:hAnsi="Book Antiqua" w:cs="Arial"/>
              </w:rPr>
              <w:t xml:space="preserve"> Year</w:t>
            </w:r>
          </w:p>
        </w:tc>
        <w:tc>
          <w:tcPr>
            <w:tcW w:w="5400" w:type="dxa"/>
          </w:tcPr>
          <w:p w14:paraId="4A206FD6" w14:textId="77777777" w:rsidR="00B4621A" w:rsidRPr="00B63801" w:rsidRDefault="00B4621A" w:rsidP="00B4621A">
            <w:pPr>
              <w:spacing w:after="0" w:line="240" w:lineRule="auto"/>
              <w:jc w:val="center"/>
              <w:rPr>
                <w:rFonts w:ascii="Book Antiqua" w:hAnsi="Book Antiqua"/>
              </w:rPr>
            </w:pPr>
            <w:r w:rsidRPr="00B63801">
              <w:rPr>
                <w:rFonts w:ascii="Book Antiqua" w:eastAsia="MS Mincho" w:hAnsi="Book Antiqua" w:cs="MS Mincho"/>
                <w:lang w:eastAsia="zh-CN" w:bidi="he-IL"/>
              </w:rPr>
              <w:t>○</w:t>
            </w:r>
            <w:r w:rsidRPr="00B63801">
              <w:rPr>
                <w:rFonts w:ascii="Book Antiqua" w:hAnsi="Book Antiqua" w:cs="Arial"/>
              </w:rPr>
              <w:t xml:space="preserve"> Yes                 </w:t>
            </w:r>
            <w:r w:rsidRPr="00B63801">
              <w:rPr>
                <w:rFonts w:ascii="Book Antiqua" w:eastAsia="MS Mincho" w:hAnsi="Book Antiqua" w:cs="MS Mincho"/>
                <w:lang w:eastAsia="zh-CN" w:bidi="he-IL"/>
              </w:rPr>
              <w:t>○</w:t>
            </w:r>
            <w:r w:rsidRPr="00B63801">
              <w:rPr>
                <w:rFonts w:ascii="Book Antiqua" w:hAnsi="Book Antiqua" w:cs="Arial"/>
              </w:rPr>
              <w:t xml:space="preserve"> No</w:t>
            </w:r>
          </w:p>
        </w:tc>
      </w:tr>
      <w:tr w:rsidR="00B4621A" w:rsidRPr="00B63801" w14:paraId="7F044ABD" w14:textId="77777777" w:rsidTr="00AC25F0">
        <w:tc>
          <w:tcPr>
            <w:tcW w:w="3690" w:type="dxa"/>
          </w:tcPr>
          <w:p w14:paraId="1E500E51" w14:textId="77777777" w:rsidR="00B4621A" w:rsidRPr="00B63801" w:rsidRDefault="00B4621A" w:rsidP="00B4621A">
            <w:pPr>
              <w:tabs>
                <w:tab w:val="left" w:pos="-1128"/>
                <w:tab w:val="left" w:pos="540"/>
              </w:tabs>
              <w:spacing w:after="0" w:line="240" w:lineRule="auto"/>
              <w:ind w:right="6"/>
              <w:jc w:val="center"/>
              <w:rPr>
                <w:rFonts w:ascii="Book Antiqua" w:hAnsi="Book Antiqua" w:cs="Arial"/>
              </w:rPr>
            </w:pPr>
            <w:r w:rsidRPr="00B63801">
              <w:rPr>
                <w:rFonts w:ascii="Book Antiqua" w:hAnsi="Book Antiqua" w:cs="Arial"/>
              </w:rPr>
              <w:t>3</w:t>
            </w:r>
            <w:r w:rsidRPr="00B63801">
              <w:rPr>
                <w:rFonts w:ascii="Book Antiqua" w:hAnsi="Book Antiqua" w:cs="Arial"/>
                <w:vertAlign w:val="superscript"/>
              </w:rPr>
              <w:t>rd</w:t>
            </w:r>
            <w:r w:rsidRPr="00B63801">
              <w:rPr>
                <w:rFonts w:ascii="Book Antiqua" w:hAnsi="Book Antiqua" w:cs="Arial"/>
              </w:rPr>
              <w:t xml:space="preserve"> Year</w:t>
            </w:r>
          </w:p>
        </w:tc>
        <w:tc>
          <w:tcPr>
            <w:tcW w:w="5400" w:type="dxa"/>
          </w:tcPr>
          <w:p w14:paraId="0041FFF0" w14:textId="77777777" w:rsidR="00B4621A" w:rsidRPr="00B63801" w:rsidRDefault="00B4621A" w:rsidP="00B4621A">
            <w:pPr>
              <w:spacing w:after="0" w:line="240" w:lineRule="auto"/>
              <w:jc w:val="center"/>
              <w:rPr>
                <w:rFonts w:ascii="Book Antiqua" w:hAnsi="Book Antiqua"/>
              </w:rPr>
            </w:pPr>
            <w:r w:rsidRPr="00B63801">
              <w:rPr>
                <w:rFonts w:ascii="Book Antiqua" w:eastAsia="MS Mincho" w:hAnsi="Book Antiqua" w:cs="MS Mincho"/>
                <w:lang w:eastAsia="zh-CN" w:bidi="he-IL"/>
              </w:rPr>
              <w:t>○</w:t>
            </w:r>
            <w:r w:rsidRPr="00B63801">
              <w:rPr>
                <w:rFonts w:ascii="Book Antiqua" w:hAnsi="Book Antiqua" w:cs="Arial"/>
              </w:rPr>
              <w:t xml:space="preserve"> Yes                 </w:t>
            </w:r>
            <w:r w:rsidRPr="00B63801">
              <w:rPr>
                <w:rFonts w:ascii="Book Antiqua" w:eastAsia="MS Mincho" w:hAnsi="Book Antiqua" w:cs="MS Mincho"/>
                <w:lang w:eastAsia="zh-CN" w:bidi="he-IL"/>
              </w:rPr>
              <w:t>○</w:t>
            </w:r>
            <w:r w:rsidRPr="00B63801">
              <w:rPr>
                <w:rFonts w:ascii="Book Antiqua" w:hAnsi="Book Antiqua" w:cs="Arial"/>
              </w:rPr>
              <w:t xml:space="preserve"> No</w:t>
            </w:r>
          </w:p>
        </w:tc>
      </w:tr>
      <w:tr w:rsidR="00B4621A" w:rsidRPr="00B63801" w14:paraId="2A981F0E" w14:textId="77777777" w:rsidTr="00AC25F0">
        <w:tc>
          <w:tcPr>
            <w:tcW w:w="3690" w:type="dxa"/>
          </w:tcPr>
          <w:p w14:paraId="62B42979" w14:textId="77777777" w:rsidR="00B4621A" w:rsidRPr="00B63801" w:rsidRDefault="00B4621A" w:rsidP="00B4621A">
            <w:pPr>
              <w:tabs>
                <w:tab w:val="left" w:pos="-1128"/>
                <w:tab w:val="left" w:pos="540"/>
              </w:tabs>
              <w:spacing w:after="0" w:line="240" w:lineRule="auto"/>
              <w:ind w:right="6"/>
              <w:jc w:val="center"/>
              <w:rPr>
                <w:rFonts w:ascii="Book Antiqua" w:hAnsi="Book Antiqua" w:cs="Arial"/>
              </w:rPr>
            </w:pPr>
            <w:r w:rsidRPr="00B63801">
              <w:rPr>
                <w:rFonts w:ascii="Book Antiqua" w:hAnsi="Book Antiqua" w:cs="Arial"/>
              </w:rPr>
              <w:t>4</w:t>
            </w:r>
            <w:r w:rsidRPr="00B63801">
              <w:rPr>
                <w:rFonts w:ascii="Book Antiqua" w:hAnsi="Book Antiqua" w:cs="Arial"/>
                <w:vertAlign w:val="superscript"/>
              </w:rPr>
              <w:t>th</w:t>
            </w:r>
            <w:r w:rsidRPr="00B63801">
              <w:rPr>
                <w:rFonts w:ascii="Book Antiqua" w:hAnsi="Book Antiqua" w:cs="Arial"/>
              </w:rPr>
              <w:t xml:space="preserve"> Year</w:t>
            </w:r>
          </w:p>
        </w:tc>
        <w:tc>
          <w:tcPr>
            <w:tcW w:w="5400" w:type="dxa"/>
          </w:tcPr>
          <w:p w14:paraId="34A7F614" w14:textId="77777777" w:rsidR="00B4621A" w:rsidRPr="00B63801" w:rsidRDefault="00B4621A" w:rsidP="00B4621A">
            <w:pPr>
              <w:spacing w:after="0" w:line="240" w:lineRule="auto"/>
              <w:jc w:val="center"/>
              <w:rPr>
                <w:rFonts w:ascii="Book Antiqua" w:hAnsi="Book Antiqua"/>
              </w:rPr>
            </w:pPr>
            <w:r w:rsidRPr="00B63801">
              <w:rPr>
                <w:rFonts w:ascii="Book Antiqua" w:eastAsia="MS Mincho" w:hAnsi="Book Antiqua" w:cs="MS Mincho"/>
                <w:lang w:eastAsia="zh-CN" w:bidi="he-IL"/>
              </w:rPr>
              <w:t>○</w:t>
            </w:r>
            <w:r w:rsidRPr="00B63801">
              <w:rPr>
                <w:rFonts w:ascii="Book Antiqua" w:hAnsi="Book Antiqua" w:cs="Arial"/>
              </w:rPr>
              <w:t xml:space="preserve"> Yes                 </w:t>
            </w:r>
            <w:r w:rsidRPr="00B63801">
              <w:rPr>
                <w:rFonts w:ascii="Book Antiqua" w:eastAsia="MS Mincho" w:hAnsi="Book Antiqua" w:cs="MS Mincho"/>
                <w:lang w:eastAsia="zh-CN" w:bidi="he-IL"/>
              </w:rPr>
              <w:t>○</w:t>
            </w:r>
            <w:r w:rsidRPr="00B63801">
              <w:rPr>
                <w:rFonts w:ascii="Book Antiqua" w:hAnsi="Book Antiqua" w:cs="Arial"/>
              </w:rPr>
              <w:t xml:space="preserve"> No</w:t>
            </w:r>
          </w:p>
        </w:tc>
      </w:tr>
      <w:tr w:rsidR="00B4621A" w:rsidRPr="00B63801" w14:paraId="22C3D60B" w14:textId="77777777" w:rsidTr="00AC25F0">
        <w:tc>
          <w:tcPr>
            <w:tcW w:w="3690" w:type="dxa"/>
          </w:tcPr>
          <w:p w14:paraId="28EC21FF" w14:textId="77777777" w:rsidR="00B4621A" w:rsidRPr="00B63801" w:rsidRDefault="00B4621A" w:rsidP="00B4621A">
            <w:pPr>
              <w:tabs>
                <w:tab w:val="left" w:pos="-1128"/>
                <w:tab w:val="left" w:pos="540"/>
              </w:tabs>
              <w:spacing w:after="0" w:line="240" w:lineRule="auto"/>
              <w:ind w:right="6"/>
              <w:jc w:val="center"/>
              <w:rPr>
                <w:rFonts w:ascii="Book Antiqua" w:hAnsi="Book Antiqua" w:cs="Arial"/>
              </w:rPr>
            </w:pPr>
            <w:r w:rsidRPr="00B63801">
              <w:rPr>
                <w:rFonts w:ascii="Book Antiqua" w:hAnsi="Book Antiqua" w:cs="Arial"/>
              </w:rPr>
              <w:t>5</w:t>
            </w:r>
            <w:r w:rsidRPr="00B63801">
              <w:rPr>
                <w:rFonts w:ascii="Book Antiqua" w:hAnsi="Book Antiqua" w:cs="Arial"/>
                <w:vertAlign w:val="superscript"/>
              </w:rPr>
              <w:t>th</w:t>
            </w:r>
            <w:r w:rsidRPr="00B63801">
              <w:rPr>
                <w:rFonts w:ascii="Book Antiqua" w:hAnsi="Book Antiqua" w:cs="Arial"/>
              </w:rPr>
              <w:t xml:space="preserve"> Year</w:t>
            </w:r>
          </w:p>
        </w:tc>
        <w:tc>
          <w:tcPr>
            <w:tcW w:w="5400" w:type="dxa"/>
          </w:tcPr>
          <w:p w14:paraId="05E0F92D" w14:textId="77777777" w:rsidR="00B4621A" w:rsidRPr="00B63801" w:rsidRDefault="00B4621A" w:rsidP="00B4621A">
            <w:pPr>
              <w:spacing w:after="0" w:line="240" w:lineRule="auto"/>
              <w:jc w:val="center"/>
              <w:rPr>
                <w:rFonts w:ascii="Book Antiqua" w:hAnsi="Book Antiqua"/>
              </w:rPr>
            </w:pPr>
            <w:r w:rsidRPr="00B63801">
              <w:rPr>
                <w:rFonts w:ascii="Book Antiqua" w:eastAsia="MS Mincho" w:hAnsi="Book Antiqua" w:cs="MS Mincho"/>
                <w:lang w:eastAsia="zh-CN" w:bidi="he-IL"/>
              </w:rPr>
              <w:t>○</w:t>
            </w:r>
            <w:r w:rsidRPr="00B63801">
              <w:rPr>
                <w:rFonts w:ascii="Book Antiqua" w:hAnsi="Book Antiqua" w:cs="Arial"/>
              </w:rPr>
              <w:t xml:space="preserve"> Yes                 </w:t>
            </w:r>
            <w:r w:rsidRPr="00B63801">
              <w:rPr>
                <w:rFonts w:ascii="Book Antiqua" w:eastAsia="MS Mincho" w:hAnsi="Book Antiqua" w:cs="MS Mincho"/>
                <w:lang w:eastAsia="zh-CN" w:bidi="he-IL"/>
              </w:rPr>
              <w:t>○</w:t>
            </w:r>
            <w:r w:rsidRPr="00B63801">
              <w:rPr>
                <w:rFonts w:ascii="Book Antiqua" w:hAnsi="Book Antiqua" w:cs="Arial"/>
              </w:rPr>
              <w:t xml:space="preserve"> No</w:t>
            </w:r>
          </w:p>
        </w:tc>
      </w:tr>
    </w:tbl>
    <w:p w14:paraId="4DF71B4B" w14:textId="77777777" w:rsidR="00B4621A" w:rsidRPr="00B63801" w:rsidRDefault="00B4621A" w:rsidP="00B4621A">
      <w:pPr>
        <w:tabs>
          <w:tab w:val="left" w:pos="-1094"/>
          <w:tab w:val="left" w:pos="540"/>
          <w:tab w:val="left" w:pos="1080"/>
          <w:tab w:val="left" w:pos="5130"/>
        </w:tabs>
        <w:spacing w:after="0" w:line="240" w:lineRule="auto"/>
        <w:ind w:right="6"/>
        <w:rPr>
          <w:rFonts w:ascii="Book Antiqua" w:hAnsi="Book Antiqua" w:cs="Arial"/>
        </w:rPr>
      </w:pPr>
    </w:p>
    <w:p w14:paraId="1BDEE809" w14:textId="77777777" w:rsidR="00B4621A" w:rsidRPr="00B63801" w:rsidRDefault="00B4621A" w:rsidP="00B4621A">
      <w:pPr>
        <w:tabs>
          <w:tab w:val="left" w:pos="-1094"/>
          <w:tab w:val="left" w:pos="540"/>
          <w:tab w:val="left" w:pos="1080"/>
          <w:tab w:val="left" w:pos="5130"/>
        </w:tabs>
        <w:spacing w:after="0" w:line="240" w:lineRule="auto"/>
        <w:ind w:right="6"/>
        <w:rPr>
          <w:rFonts w:ascii="Book Antiqua" w:hAnsi="Book Antiqua" w:cs="Arial"/>
        </w:rPr>
      </w:pPr>
    </w:p>
    <w:p w14:paraId="5178684D" w14:textId="50A3662C" w:rsidR="00B4621A" w:rsidRPr="00B63801" w:rsidRDefault="00EA7ABF" w:rsidP="00B4621A">
      <w:pPr>
        <w:tabs>
          <w:tab w:val="left" w:pos="-1128"/>
          <w:tab w:val="left" w:pos="540"/>
        </w:tabs>
        <w:spacing w:after="0" w:line="240" w:lineRule="auto"/>
        <w:ind w:right="6"/>
        <w:rPr>
          <w:rFonts w:ascii="Book Antiqua" w:hAnsi="Book Antiqua" w:cs="Arial"/>
        </w:rPr>
      </w:pPr>
      <w:r>
        <w:rPr>
          <w:rFonts w:ascii="Book Antiqua" w:hAnsi="Book Antiqua" w:cs="Arial"/>
        </w:rPr>
        <w:t>7</w:t>
      </w:r>
      <w:r w:rsidR="00B4621A" w:rsidRPr="00B63801">
        <w:rPr>
          <w:rFonts w:ascii="Book Antiqua" w:hAnsi="Book Antiqua" w:cs="Arial"/>
        </w:rPr>
        <w:t>.3</w:t>
      </w:r>
      <w:r w:rsidR="00B4621A" w:rsidRPr="00B63801">
        <w:rPr>
          <w:rFonts w:ascii="Book Antiqua" w:hAnsi="Book Antiqua" w:cs="Arial"/>
        </w:rPr>
        <w:tab/>
        <w:t xml:space="preserve">Whether bidder organization is underway of Financial re-structuring:    </w:t>
      </w:r>
      <w:r w:rsidR="00B4621A" w:rsidRPr="00B63801">
        <w:rPr>
          <w:rFonts w:ascii="Book Antiqua" w:eastAsia="MS Mincho" w:hAnsi="Book Antiqua" w:cs="MS Mincho"/>
          <w:lang w:eastAsia="zh-CN" w:bidi="he-IL"/>
        </w:rPr>
        <w:t>○</w:t>
      </w:r>
      <w:r w:rsidR="00B4621A" w:rsidRPr="00B63801">
        <w:rPr>
          <w:rFonts w:ascii="Book Antiqua" w:hAnsi="Book Antiqua" w:cs="Arial"/>
        </w:rPr>
        <w:t xml:space="preserve"> Yes                 </w:t>
      </w:r>
      <w:r w:rsidR="00B4621A" w:rsidRPr="00B63801">
        <w:rPr>
          <w:rFonts w:ascii="Book Antiqua" w:eastAsia="MS Mincho" w:hAnsi="Book Antiqua" w:cs="MS Mincho"/>
          <w:lang w:eastAsia="zh-CN" w:bidi="he-IL"/>
        </w:rPr>
        <w:t>○</w:t>
      </w:r>
      <w:r w:rsidR="00B4621A" w:rsidRPr="00B63801">
        <w:rPr>
          <w:rFonts w:ascii="Book Antiqua" w:hAnsi="Book Antiqua" w:cs="Arial"/>
        </w:rPr>
        <w:t xml:space="preserve"> No</w:t>
      </w:r>
    </w:p>
    <w:p w14:paraId="1346334F" w14:textId="77777777" w:rsidR="00B4621A" w:rsidRPr="00B63801" w:rsidRDefault="00B4621A" w:rsidP="00B4621A">
      <w:pPr>
        <w:tabs>
          <w:tab w:val="left" w:pos="-1128"/>
          <w:tab w:val="left" w:pos="540"/>
        </w:tabs>
        <w:spacing w:after="0" w:line="240" w:lineRule="auto"/>
        <w:ind w:right="6"/>
        <w:jc w:val="center"/>
        <w:rPr>
          <w:rFonts w:ascii="Book Antiqua" w:hAnsi="Book Antiqua" w:cs="Arial"/>
        </w:rPr>
      </w:pPr>
    </w:p>
    <w:p w14:paraId="072B0F4E" w14:textId="77777777" w:rsidR="00B4621A" w:rsidRPr="00B63801" w:rsidRDefault="00B4621A" w:rsidP="00B4621A">
      <w:pPr>
        <w:tabs>
          <w:tab w:val="left" w:pos="-1094"/>
          <w:tab w:val="left" w:pos="540"/>
          <w:tab w:val="left" w:pos="1080"/>
          <w:tab w:val="left" w:pos="5130"/>
        </w:tabs>
        <w:spacing w:after="0" w:line="240" w:lineRule="auto"/>
        <w:ind w:right="6"/>
        <w:rPr>
          <w:rFonts w:ascii="Book Antiqua" w:hAnsi="Book Antiqua" w:cs="Arial"/>
        </w:rPr>
      </w:pPr>
      <w:r w:rsidRPr="00B63801">
        <w:rPr>
          <w:rFonts w:ascii="Book Antiqua" w:hAnsi="Book Antiqua" w:cs="Arial"/>
        </w:rPr>
        <w:tab/>
        <w:t>If Yes, please enclose the details of same and data/ documents establishing the same</w:t>
      </w:r>
    </w:p>
    <w:p w14:paraId="19F6E041" w14:textId="77777777" w:rsidR="00B4621A" w:rsidRPr="00B63801" w:rsidRDefault="00B4621A" w:rsidP="00B4621A">
      <w:pPr>
        <w:tabs>
          <w:tab w:val="left" w:pos="-1094"/>
          <w:tab w:val="left" w:pos="540"/>
          <w:tab w:val="left" w:pos="1080"/>
          <w:tab w:val="left" w:pos="5130"/>
        </w:tabs>
        <w:spacing w:after="0" w:line="240" w:lineRule="auto"/>
        <w:ind w:right="6"/>
        <w:rPr>
          <w:rFonts w:ascii="Book Antiqua" w:hAnsi="Book Antiqua" w:cs="Arial"/>
        </w:rPr>
      </w:pPr>
    </w:p>
    <w:p w14:paraId="2F05EAF1" w14:textId="62FA1809" w:rsidR="00B4621A" w:rsidRPr="00B63801" w:rsidRDefault="00EA7ABF" w:rsidP="00B4621A">
      <w:pPr>
        <w:tabs>
          <w:tab w:val="left" w:pos="-1094"/>
          <w:tab w:val="left" w:pos="540"/>
          <w:tab w:val="left" w:pos="1080"/>
          <w:tab w:val="left" w:pos="5130"/>
        </w:tabs>
        <w:spacing w:after="0" w:line="240" w:lineRule="auto"/>
        <w:ind w:left="709" w:right="6" w:hanging="709"/>
        <w:jc w:val="both"/>
        <w:rPr>
          <w:rFonts w:ascii="Book Antiqua" w:hAnsi="Book Antiqua" w:cs="Arial"/>
          <w:b/>
          <w:bCs/>
        </w:rPr>
      </w:pPr>
      <w:r>
        <w:rPr>
          <w:rFonts w:ascii="Book Antiqua" w:hAnsi="Book Antiqua" w:cs="Arial"/>
        </w:rPr>
        <w:t>8</w:t>
      </w:r>
      <w:r w:rsidR="00B4621A" w:rsidRPr="00B63801">
        <w:rPr>
          <w:rFonts w:ascii="Book Antiqua" w:hAnsi="Book Antiqua" w:cs="Arial"/>
        </w:rPr>
        <w:t>.0</w:t>
      </w:r>
      <w:r w:rsidR="00B4621A" w:rsidRPr="00B63801">
        <w:rPr>
          <w:rFonts w:ascii="Book Antiqua" w:hAnsi="Book Antiqua" w:cs="Arial"/>
          <w:b/>
          <w:bCs/>
        </w:rPr>
        <w:tab/>
      </w:r>
      <w:r w:rsidR="00B4621A" w:rsidRPr="00B63801">
        <w:rPr>
          <w:rFonts w:ascii="Book Antiqua" w:hAnsi="Book Antiqua" w:cs="Arial"/>
          <w:b/>
          <w:bCs/>
        </w:rPr>
        <w:tab/>
      </w:r>
      <w:r w:rsidR="00B4621A" w:rsidRPr="00B63801">
        <w:rPr>
          <w:rFonts w:ascii="Book Antiqua" w:hAnsi="Book Antiqua" w:cs="Arial"/>
        </w:rPr>
        <w:t>In addition to the data/details furnished as above, the information available at ‘Information on Record’ (</w:t>
      </w:r>
      <w:proofErr w:type="spellStart"/>
      <w:r w:rsidR="00B4621A" w:rsidRPr="00B63801">
        <w:rPr>
          <w:rFonts w:ascii="Book Antiqua" w:hAnsi="Book Antiqua" w:cs="Arial"/>
        </w:rPr>
        <w:t>IoR</w:t>
      </w:r>
      <w:proofErr w:type="spellEnd"/>
      <w:r w:rsidR="00B4621A" w:rsidRPr="00B63801">
        <w:rPr>
          <w:rFonts w:ascii="Book Antiqua" w:hAnsi="Book Antiqua" w:cs="Arial"/>
        </w:rPr>
        <w:t>) portal of POWERGRID may also be considered as our submission for purpose of QR compliance.</w:t>
      </w:r>
    </w:p>
    <w:p w14:paraId="1112E46A" w14:textId="77777777" w:rsidR="00B4621A" w:rsidRPr="00B63801" w:rsidRDefault="00B4621A" w:rsidP="00B4621A">
      <w:pPr>
        <w:tabs>
          <w:tab w:val="left" w:pos="-1094"/>
          <w:tab w:val="left" w:pos="540"/>
          <w:tab w:val="left" w:pos="1080"/>
          <w:tab w:val="left" w:pos="5130"/>
        </w:tabs>
        <w:spacing w:after="0" w:line="240" w:lineRule="auto"/>
        <w:ind w:right="6"/>
        <w:rPr>
          <w:rFonts w:ascii="Book Antiqua" w:hAnsi="Book Antiqua" w:cs="Arial"/>
        </w:rPr>
      </w:pPr>
    </w:p>
    <w:p w14:paraId="1CD16737" w14:textId="77777777" w:rsidR="00B4621A" w:rsidRPr="00B63801" w:rsidRDefault="00B4621A" w:rsidP="00B4621A">
      <w:pPr>
        <w:tabs>
          <w:tab w:val="left" w:pos="-1094"/>
          <w:tab w:val="left" w:pos="540"/>
          <w:tab w:val="left" w:pos="1080"/>
          <w:tab w:val="left" w:pos="5130"/>
        </w:tabs>
        <w:spacing w:after="0" w:line="240" w:lineRule="auto"/>
        <w:ind w:right="6"/>
        <w:rPr>
          <w:rFonts w:ascii="Book Antiqua" w:hAnsi="Book Antiqua" w:cs="Arial"/>
        </w:rPr>
      </w:pPr>
    </w:p>
    <w:p w14:paraId="28715F01" w14:textId="77777777" w:rsidR="00B4621A" w:rsidRPr="00B63801" w:rsidRDefault="00B4621A" w:rsidP="00B4621A">
      <w:pPr>
        <w:tabs>
          <w:tab w:val="left" w:pos="-1094"/>
          <w:tab w:val="left" w:pos="540"/>
          <w:tab w:val="left" w:pos="1080"/>
          <w:tab w:val="left" w:pos="5130"/>
        </w:tabs>
        <w:spacing w:after="0" w:line="240" w:lineRule="auto"/>
        <w:ind w:right="6" w:firstLine="765"/>
        <w:rPr>
          <w:rFonts w:ascii="Book Antiqua" w:hAnsi="Book Antiqua" w:cs="Arial"/>
        </w:rPr>
      </w:pPr>
      <w:proofErr w:type="gramStart"/>
      <w:r w:rsidRPr="00B63801">
        <w:rPr>
          <w:rFonts w:ascii="Book Antiqua" w:hAnsi="Book Antiqua" w:cs="Arial"/>
        </w:rPr>
        <w:lastRenderedPageBreak/>
        <w:t>Date:....................</w:t>
      </w:r>
      <w:proofErr w:type="gramEnd"/>
      <w:r w:rsidRPr="00B63801">
        <w:rPr>
          <w:rFonts w:ascii="Book Antiqua" w:hAnsi="Book Antiqua" w:cs="Arial"/>
        </w:rPr>
        <w:t xml:space="preserve">                                    (</w:t>
      </w:r>
      <w:proofErr w:type="gramStart"/>
      <w:r w:rsidRPr="00B63801">
        <w:rPr>
          <w:rFonts w:ascii="Book Antiqua" w:hAnsi="Book Antiqua" w:cs="Arial"/>
        </w:rPr>
        <w:t xml:space="preserve">Signature)   </w:t>
      </w:r>
      <w:proofErr w:type="gramEnd"/>
      <w:r w:rsidRPr="00B63801">
        <w:rPr>
          <w:rFonts w:ascii="Book Antiqua" w:hAnsi="Book Antiqua" w:cs="Arial"/>
        </w:rPr>
        <w:t xml:space="preserve">     :……....................................</w:t>
      </w:r>
    </w:p>
    <w:p w14:paraId="205681C8" w14:textId="77777777" w:rsidR="00B4621A" w:rsidRPr="00B63801" w:rsidRDefault="00B4621A" w:rsidP="00B4621A">
      <w:pPr>
        <w:tabs>
          <w:tab w:val="left" w:pos="-1094"/>
          <w:tab w:val="left" w:pos="540"/>
          <w:tab w:val="left" w:pos="1080"/>
          <w:tab w:val="left" w:pos="5130"/>
        </w:tabs>
        <w:spacing w:after="0" w:line="240" w:lineRule="auto"/>
        <w:ind w:right="6" w:firstLine="765"/>
        <w:rPr>
          <w:rFonts w:ascii="Book Antiqua" w:hAnsi="Book Antiqua" w:cs="Arial"/>
        </w:rPr>
      </w:pPr>
    </w:p>
    <w:p w14:paraId="31BD9605" w14:textId="77777777" w:rsidR="00B4621A" w:rsidRDefault="00B4621A" w:rsidP="00B4621A">
      <w:pPr>
        <w:tabs>
          <w:tab w:val="left" w:pos="540"/>
          <w:tab w:val="left" w:pos="720"/>
          <w:tab w:val="left" w:pos="1080"/>
          <w:tab w:val="left" w:pos="5130"/>
        </w:tabs>
        <w:spacing w:after="0" w:line="240" w:lineRule="auto"/>
        <w:ind w:right="6" w:firstLine="765"/>
        <w:rPr>
          <w:rFonts w:ascii="Book Antiqua" w:hAnsi="Book Antiqua" w:cs="Arial"/>
        </w:rPr>
      </w:pPr>
      <w:proofErr w:type="gramStart"/>
      <w:r w:rsidRPr="00B63801">
        <w:rPr>
          <w:rFonts w:ascii="Book Antiqua" w:hAnsi="Book Antiqua" w:cs="Arial"/>
        </w:rPr>
        <w:t>Place:...................</w:t>
      </w:r>
      <w:proofErr w:type="gramEnd"/>
      <w:r w:rsidRPr="00B63801">
        <w:rPr>
          <w:rFonts w:ascii="Book Antiqua" w:hAnsi="Book Antiqua" w:cs="Arial"/>
        </w:rPr>
        <w:t xml:space="preserve">                                    (Printed Name</w:t>
      </w:r>
      <w:proofErr w:type="gramStart"/>
      <w:r w:rsidRPr="00B63801">
        <w:rPr>
          <w:rFonts w:ascii="Book Antiqua" w:hAnsi="Book Antiqua" w:cs="Arial"/>
        </w:rPr>
        <w:t>) :</w:t>
      </w:r>
      <w:proofErr w:type="gramEnd"/>
      <w:r w:rsidRPr="00B63801">
        <w:rPr>
          <w:rFonts w:ascii="Book Antiqua" w:hAnsi="Book Antiqua" w:cs="Arial"/>
        </w:rPr>
        <w:t>......................................….</w:t>
      </w:r>
    </w:p>
    <w:p w14:paraId="513118C7" w14:textId="77777777" w:rsidR="00B4621A" w:rsidRDefault="00B4621A" w:rsidP="00B4621A">
      <w:pPr>
        <w:tabs>
          <w:tab w:val="left" w:pos="540"/>
          <w:tab w:val="left" w:pos="720"/>
          <w:tab w:val="left" w:pos="1080"/>
          <w:tab w:val="left" w:pos="5130"/>
        </w:tabs>
        <w:spacing w:after="0" w:line="240" w:lineRule="auto"/>
        <w:ind w:right="6" w:firstLine="765"/>
        <w:rPr>
          <w:rFonts w:ascii="Book Antiqua" w:hAnsi="Book Antiqua" w:cs="Arial"/>
        </w:rPr>
      </w:pPr>
    </w:p>
    <w:p w14:paraId="639077C3" w14:textId="77777777" w:rsidR="00B4621A" w:rsidRPr="00B63801" w:rsidRDefault="00B4621A" w:rsidP="00B4621A">
      <w:pPr>
        <w:tabs>
          <w:tab w:val="left" w:pos="540"/>
          <w:tab w:val="left" w:pos="720"/>
          <w:tab w:val="left" w:pos="1080"/>
          <w:tab w:val="left" w:pos="5130"/>
        </w:tabs>
        <w:spacing w:after="0" w:line="240" w:lineRule="auto"/>
        <w:ind w:right="6" w:firstLine="765"/>
        <w:rPr>
          <w:rFonts w:ascii="Book Antiqua" w:hAnsi="Book Antiqua" w:cs="Arial"/>
        </w:rPr>
      </w:pPr>
    </w:p>
    <w:p w14:paraId="384F5C24" w14:textId="77777777" w:rsidR="00B4621A" w:rsidRPr="00B63801" w:rsidRDefault="00B4621A" w:rsidP="00B4621A">
      <w:pPr>
        <w:tabs>
          <w:tab w:val="left" w:pos="540"/>
          <w:tab w:val="left" w:pos="720"/>
          <w:tab w:val="left" w:pos="1080"/>
          <w:tab w:val="left" w:pos="5387"/>
        </w:tabs>
        <w:spacing w:after="0" w:line="240" w:lineRule="auto"/>
        <w:ind w:left="4111" w:right="654" w:hanging="709"/>
        <w:jc w:val="center"/>
        <w:rPr>
          <w:rFonts w:ascii="Book Antiqua" w:hAnsi="Book Antiqua" w:cs="Arial"/>
        </w:rPr>
      </w:pPr>
      <w:r w:rsidRPr="00B63801">
        <w:rPr>
          <w:rFonts w:ascii="Book Antiqua" w:hAnsi="Book Antiqua" w:cs="Arial"/>
        </w:rPr>
        <w:t>(</w:t>
      </w:r>
      <w:proofErr w:type="gramStart"/>
      <w:r w:rsidRPr="00B63801">
        <w:rPr>
          <w:rFonts w:ascii="Book Antiqua" w:hAnsi="Book Antiqua" w:cs="Arial"/>
        </w:rPr>
        <w:t>Designation)   :…</w:t>
      </w:r>
      <w:proofErr w:type="gramEnd"/>
      <w:r w:rsidRPr="00B63801">
        <w:rPr>
          <w:rFonts w:ascii="Book Antiqua" w:hAnsi="Book Antiqua" w:cs="Arial"/>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0"/>
      </w:tblGrid>
      <w:tr w:rsidR="00B4621A" w:rsidRPr="00B63801" w14:paraId="7F5EA7FE" w14:textId="77777777" w:rsidTr="00AC25F0">
        <w:tc>
          <w:tcPr>
            <w:tcW w:w="531" w:type="dxa"/>
          </w:tcPr>
          <w:p w14:paraId="578EA4EC" w14:textId="77777777" w:rsidR="00B4621A" w:rsidRPr="00B63801" w:rsidRDefault="00B4621A">
            <w:pPr>
              <w:rPr>
                <w:rFonts w:ascii="Book Antiqua" w:hAnsi="Book Antiqua" w:cs="Arial"/>
                <w:bCs/>
              </w:rPr>
            </w:pPr>
            <w:r w:rsidRPr="00B63801">
              <w:rPr>
                <w:rFonts w:ascii="Book Antiqua" w:hAnsi="Book Antiqua" w:cs="Arial"/>
              </w:rPr>
              <w:tab/>
            </w:r>
            <w:r w:rsidRPr="00B63801">
              <w:rPr>
                <w:rFonts w:ascii="Book Antiqua" w:hAnsi="Book Antiqua" w:cs="Arial"/>
              </w:rPr>
              <w:tab/>
              <w:t xml:space="preserve">                     (Designation)…………………………………                                                      (Designation) ....…..........................................</w:t>
            </w:r>
            <w:r w:rsidRPr="00B63801">
              <w:rPr>
                <w:rFonts w:ascii="Book Antiqua" w:hAnsi="Book Antiqua" w:cs="Arial"/>
              </w:rPr>
              <w:tab/>
              <w:t xml:space="preserve">                              (Common Seal) …..........................................</w:t>
            </w:r>
          </w:p>
        </w:tc>
      </w:tr>
    </w:tbl>
    <w:p w14:paraId="0F5C2723" w14:textId="77777777" w:rsidR="00B4621A" w:rsidRPr="00B63801" w:rsidRDefault="00B4621A" w:rsidP="00B4621A">
      <w:pPr>
        <w:pStyle w:val="BodyTextIndent"/>
        <w:spacing w:after="0" w:line="240" w:lineRule="auto"/>
        <w:ind w:left="0"/>
        <w:jc w:val="both"/>
        <w:rPr>
          <w:rFonts w:ascii="Book Antiqua" w:hAnsi="Book Antiqua"/>
        </w:rPr>
      </w:pPr>
    </w:p>
    <w:p w14:paraId="177BB15F" w14:textId="77777777" w:rsidR="00B4621A" w:rsidRDefault="00B4621A" w:rsidP="00B4621A">
      <w:pPr>
        <w:autoSpaceDE w:val="0"/>
        <w:autoSpaceDN w:val="0"/>
        <w:spacing w:before="172" w:after="242" w:line="250" w:lineRule="exact"/>
        <w:ind w:left="548" w:right="92" w:hanging="464"/>
        <w:jc w:val="both"/>
        <w:rPr>
          <w:rFonts w:ascii="Book Antiqua" w:hAnsi="Book Antiqua"/>
        </w:rPr>
      </w:pPr>
    </w:p>
    <w:sectPr w:rsidR="00B4621A" w:rsidSect="00B4621A">
      <w:pgSz w:w="12240" w:h="15840"/>
      <w:pgMar w:top="458" w:right="428" w:bottom="310" w:left="1000" w:header="720" w:footer="720" w:gutter="0"/>
      <w:cols w:space="720" w:equalWidth="0">
        <w:col w:w="10812"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2">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IDFont+F1">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IDFont+F4">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840C79"/>
    <w:multiLevelType w:val="hybridMultilevel"/>
    <w:tmpl w:val="83A4C59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3DB0A71"/>
    <w:multiLevelType w:val="hybridMultilevel"/>
    <w:tmpl w:val="A692B808"/>
    <w:lvl w:ilvl="0" w:tplc="A41A01E4">
      <w:start w:val="1"/>
      <w:numFmt w:val="lowerRoman"/>
      <w:lvlText w:val="(%1)"/>
      <w:lvlJc w:val="left"/>
      <w:pPr>
        <w:ind w:left="1080" w:hanging="72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6E93517"/>
    <w:multiLevelType w:val="hybridMultilevel"/>
    <w:tmpl w:val="1CF41634"/>
    <w:lvl w:ilvl="0" w:tplc="506002E4">
      <w:start w:val="1"/>
      <w:numFmt w:val="upperLetter"/>
      <w:lvlText w:val="%1."/>
      <w:lvlJc w:val="left"/>
      <w:pPr>
        <w:ind w:left="1284" w:hanging="360"/>
      </w:pPr>
      <w:rPr>
        <w:rFonts w:eastAsia="CIDFont+F2" w:hint="default"/>
        <w:color w:val="000000"/>
        <w:w w:val="102"/>
      </w:rPr>
    </w:lvl>
    <w:lvl w:ilvl="1" w:tplc="40090019" w:tentative="1">
      <w:start w:val="1"/>
      <w:numFmt w:val="lowerLetter"/>
      <w:lvlText w:val="%2."/>
      <w:lvlJc w:val="left"/>
      <w:pPr>
        <w:ind w:left="2004" w:hanging="360"/>
      </w:pPr>
    </w:lvl>
    <w:lvl w:ilvl="2" w:tplc="4009001B" w:tentative="1">
      <w:start w:val="1"/>
      <w:numFmt w:val="lowerRoman"/>
      <w:lvlText w:val="%3."/>
      <w:lvlJc w:val="right"/>
      <w:pPr>
        <w:ind w:left="2724" w:hanging="180"/>
      </w:pPr>
    </w:lvl>
    <w:lvl w:ilvl="3" w:tplc="4009000F" w:tentative="1">
      <w:start w:val="1"/>
      <w:numFmt w:val="decimal"/>
      <w:lvlText w:val="%4."/>
      <w:lvlJc w:val="left"/>
      <w:pPr>
        <w:ind w:left="3444" w:hanging="360"/>
      </w:pPr>
    </w:lvl>
    <w:lvl w:ilvl="4" w:tplc="40090019" w:tentative="1">
      <w:start w:val="1"/>
      <w:numFmt w:val="lowerLetter"/>
      <w:lvlText w:val="%5."/>
      <w:lvlJc w:val="left"/>
      <w:pPr>
        <w:ind w:left="4164" w:hanging="360"/>
      </w:pPr>
    </w:lvl>
    <w:lvl w:ilvl="5" w:tplc="4009001B" w:tentative="1">
      <w:start w:val="1"/>
      <w:numFmt w:val="lowerRoman"/>
      <w:lvlText w:val="%6."/>
      <w:lvlJc w:val="right"/>
      <w:pPr>
        <w:ind w:left="4884" w:hanging="180"/>
      </w:pPr>
    </w:lvl>
    <w:lvl w:ilvl="6" w:tplc="4009000F" w:tentative="1">
      <w:start w:val="1"/>
      <w:numFmt w:val="decimal"/>
      <w:lvlText w:val="%7."/>
      <w:lvlJc w:val="left"/>
      <w:pPr>
        <w:ind w:left="5604" w:hanging="360"/>
      </w:pPr>
    </w:lvl>
    <w:lvl w:ilvl="7" w:tplc="40090019" w:tentative="1">
      <w:start w:val="1"/>
      <w:numFmt w:val="lowerLetter"/>
      <w:lvlText w:val="%8."/>
      <w:lvlJc w:val="left"/>
      <w:pPr>
        <w:ind w:left="6324" w:hanging="360"/>
      </w:pPr>
    </w:lvl>
    <w:lvl w:ilvl="8" w:tplc="4009001B" w:tentative="1">
      <w:start w:val="1"/>
      <w:numFmt w:val="lowerRoman"/>
      <w:lvlText w:val="%9."/>
      <w:lvlJc w:val="right"/>
      <w:pPr>
        <w:ind w:left="7044" w:hanging="180"/>
      </w:pPr>
    </w:lvl>
  </w:abstractNum>
  <w:abstractNum w:abstractNumId="14" w15:restartNumberingAfterBreak="0">
    <w:nsid w:val="4EEA290F"/>
    <w:multiLevelType w:val="hybridMultilevel"/>
    <w:tmpl w:val="7B54B4EC"/>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F367F6C"/>
    <w:multiLevelType w:val="hybridMultilevel"/>
    <w:tmpl w:val="4EE8776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E8966D0"/>
    <w:multiLevelType w:val="hybridMultilevel"/>
    <w:tmpl w:val="09FEC47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7"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8" w15:restartNumberingAfterBreak="0">
    <w:nsid w:val="61C81412"/>
    <w:multiLevelType w:val="hybridMultilevel"/>
    <w:tmpl w:val="795A120E"/>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4D62346"/>
    <w:multiLevelType w:val="hybridMultilevel"/>
    <w:tmpl w:val="8B74714C"/>
    <w:lvl w:ilvl="0" w:tplc="FFFFFFFF">
      <w:start w:val="1"/>
      <w:numFmt w:val="lowerLetter"/>
      <w:lvlText w:val="%1)"/>
      <w:lvlJc w:val="left"/>
      <w:pPr>
        <w:ind w:left="1284" w:hanging="360"/>
      </w:pPr>
      <w:rPr>
        <w:rFonts w:eastAsia="CIDFont+F2" w:hint="default"/>
        <w:color w:val="000000"/>
        <w:w w:val="102"/>
      </w:rPr>
    </w:lvl>
    <w:lvl w:ilvl="1" w:tplc="FFFFFFFF" w:tentative="1">
      <w:start w:val="1"/>
      <w:numFmt w:val="lowerLetter"/>
      <w:lvlText w:val="%2."/>
      <w:lvlJc w:val="left"/>
      <w:pPr>
        <w:ind w:left="2004" w:hanging="360"/>
      </w:pPr>
    </w:lvl>
    <w:lvl w:ilvl="2" w:tplc="FFFFFFFF" w:tentative="1">
      <w:start w:val="1"/>
      <w:numFmt w:val="lowerRoman"/>
      <w:lvlText w:val="%3."/>
      <w:lvlJc w:val="right"/>
      <w:pPr>
        <w:ind w:left="2724" w:hanging="180"/>
      </w:pPr>
    </w:lvl>
    <w:lvl w:ilvl="3" w:tplc="FFFFFFFF" w:tentative="1">
      <w:start w:val="1"/>
      <w:numFmt w:val="decimal"/>
      <w:lvlText w:val="%4."/>
      <w:lvlJc w:val="left"/>
      <w:pPr>
        <w:ind w:left="3444" w:hanging="360"/>
      </w:pPr>
    </w:lvl>
    <w:lvl w:ilvl="4" w:tplc="FFFFFFFF" w:tentative="1">
      <w:start w:val="1"/>
      <w:numFmt w:val="lowerLetter"/>
      <w:lvlText w:val="%5."/>
      <w:lvlJc w:val="left"/>
      <w:pPr>
        <w:ind w:left="4164" w:hanging="360"/>
      </w:pPr>
    </w:lvl>
    <w:lvl w:ilvl="5" w:tplc="FFFFFFFF" w:tentative="1">
      <w:start w:val="1"/>
      <w:numFmt w:val="lowerRoman"/>
      <w:lvlText w:val="%6."/>
      <w:lvlJc w:val="right"/>
      <w:pPr>
        <w:ind w:left="4884" w:hanging="180"/>
      </w:pPr>
    </w:lvl>
    <w:lvl w:ilvl="6" w:tplc="FFFFFFFF" w:tentative="1">
      <w:start w:val="1"/>
      <w:numFmt w:val="decimal"/>
      <w:lvlText w:val="%7."/>
      <w:lvlJc w:val="left"/>
      <w:pPr>
        <w:ind w:left="5604" w:hanging="360"/>
      </w:pPr>
    </w:lvl>
    <w:lvl w:ilvl="7" w:tplc="FFFFFFFF" w:tentative="1">
      <w:start w:val="1"/>
      <w:numFmt w:val="lowerLetter"/>
      <w:lvlText w:val="%8."/>
      <w:lvlJc w:val="left"/>
      <w:pPr>
        <w:ind w:left="6324" w:hanging="360"/>
      </w:pPr>
    </w:lvl>
    <w:lvl w:ilvl="8" w:tplc="FFFFFFFF" w:tentative="1">
      <w:start w:val="1"/>
      <w:numFmt w:val="lowerRoman"/>
      <w:lvlText w:val="%9."/>
      <w:lvlJc w:val="right"/>
      <w:pPr>
        <w:ind w:left="7044" w:hanging="180"/>
      </w:pPr>
    </w:lvl>
  </w:abstractNum>
  <w:abstractNum w:abstractNumId="20" w15:restartNumberingAfterBreak="0">
    <w:nsid w:val="693262AF"/>
    <w:multiLevelType w:val="hybridMultilevel"/>
    <w:tmpl w:val="8B74714C"/>
    <w:lvl w:ilvl="0" w:tplc="9A24F1CA">
      <w:start w:val="1"/>
      <w:numFmt w:val="lowerLetter"/>
      <w:lvlText w:val="%1)"/>
      <w:lvlJc w:val="left"/>
      <w:pPr>
        <w:ind w:left="1284" w:hanging="360"/>
      </w:pPr>
      <w:rPr>
        <w:rFonts w:eastAsia="CIDFont+F2" w:hint="default"/>
        <w:color w:val="000000"/>
        <w:w w:val="102"/>
      </w:rPr>
    </w:lvl>
    <w:lvl w:ilvl="1" w:tplc="40090019" w:tentative="1">
      <w:start w:val="1"/>
      <w:numFmt w:val="lowerLetter"/>
      <w:lvlText w:val="%2."/>
      <w:lvlJc w:val="left"/>
      <w:pPr>
        <w:ind w:left="2004" w:hanging="360"/>
      </w:pPr>
    </w:lvl>
    <w:lvl w:ilvl="2" w:tplc="4009001B" w:tentative="1">
      <w:start w:val="1"/>
      <w:numFmt w:val="lowerRoman"/>
      <w:lvlText w:val="%3."/>
      <w:lvlJc w:val="right"/>
      <w:pPr>
        <w:ind w:left="2724" w:hanging="180"/>
      </w:pPr>
    </w:lvl>
    <w:lvl w:ilvl="3" w:tplc="4009000F" w:tentative="1">
      <w:start w:val="1"/>
      <w:numFmt w:val="decimal"/>
      <w:lvlText w:val="%4."/>
      <w:lvlJc w:val="left"/>
      <w:pPr>
        <w:ind w:left="3444" w:hanging="360"/>
      </w:pPr>
    </w:lvl>
    <w:lvl w:ilvl="4" w:tplc="40090019" w:tentative="1">
      <w:start w:val="1"/>
      <w:numFmt w:val="lowerLetter"/>
      <w:lvlText w:val="%5."/>
      <w:lvlJc w:val="left"/>
      <w:pPr>
        <w:ind w:left="4164" w:hanging="360"/>
      </w:pPr>
    </w:lvl>
    <w:lvl w:ilvl="5" w:tplc="4009001B" w:tentative="1">
      <w:start w:val="1"/>
      <w:numFmt w:val="lowerRoman"/>
      <w:lvlText w:val="%6."/>
      <w:lvlJc w:val="right"/>
      <w:pPr>
        <w:ind w:left="4884" w:hanging="180"/>
      </w:pPr>
    </w:lvl>
    <w:lvl w:ilvl="6" w:tplc="4009000F" w:tentative="1">
      <w:start w:val="1"/>
      <w:numFmt w:val="decimal"/>
      <w:lvlText w:val="%7."/>
      <w:lvlJc w:val="left"/>
      <w:pPr>
        <w:ind w:left="5604" w:hanging="360"/>
      </w:pPr>
    </w:lvl>
    <w:lvl w:ilvl="7" w:tplc="40090019" w:tentative="1">
      <w:start w:val="1"/>
      <w:numFmt w:val="lowerLetter"/>
      <w:lvlText w:val="%8."/>
      <w:lvlJc w:val="left"/>
      <w:pPr>
        <w:ind w:left="6324" w:hanging="360"/>
      </w:pPr>
    </w:lvl>
    <w:lvl w:ilvl="8" w:tplc="4009001B" w:tentative="1">
      <w:start w:val="1"/>
      <w:numFmt w:val="lowerRoman"/>
      <w:lvlText w:val="%9."/>
      <w:lvlJc w:val="right"/>
      <w:pPr>
        <w:ind w:left="7044" w:hanging="180"/>
      </w:pPr>
    </w:lvl>
  </w:abstractNum>
  <w:abstractNum w:abstractNumId="21" w15:restartNumberingAfterBreak="0">
    <w:nsid w:val="6C7754D9"/>
    <w:multiLevelType w:val="hybridMultilevel"/>
    <w:tmpl w:val="8C8EAFB0"/>
    <w:lvl w:ilvl="0" w:tplc="19C2A91E">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95F75C6"/>
    <w:multiLevelType w:val="hybridMultilevel"/>
    <w:tmpl w:val="92740602"/>
    <w:lvl w:ilvl="0" w:tplc="E430B27A">
      <w:start w:val="1"/>
      <w:numFmt w:val="lowerLetter"/>
      <w:lvlText w:val="(%1)"/>
      <w:lvlJc w:val="left"/>
      <w:pPr>
        <w:ind w:left="627" w:hanging="360"/>
      </w:pPr>
      <w:rPr>
        <w:rFonts w:hint="default"/>
      </w:rPr>
    </w:lvl>
    <w:lvl w:ilvl="1" w:tplc="40090019" w:tentative="1">
      <w:start w:val="1"/>
      <w:numFmt w:val="lowerLetter"/>
      <w:lvlText w:val="%2."/>
      <w:lvlJc w:val="left"/>
      <w:pPr>
        <w:ind w:left="1347" w:hanging="360"/>
      </w:pPr>
    </w:lvl>
    <w:lvl w:ilvl="2" w:tplc="4009001B" w:tentative="1">
      <w:start w:val="1"/>
      <w:numFmt w:val="lowerRoman"/>
      <w:lvlText w:val="%3."/>
      <w:lvlJc w:val="right"/>
      <w:pPr>
        <w:ind w:left="2067" w:hanging="180"/>
      </w:pPr>
    </w:lvl>
    <w:lvl w:ilvl="3" w:tplc="4009000F" w:tentative="1">
      <w:start w:val="1"/>
      <w:numFmt w:val="decimal"/>
      <w:lvlText w:val="%4."/>
      <w:lvlJc w:val="left"/>
      <w:pPr>
        <w:ind w:left="2787" w:hanging="360"/>
      </w:pPr>
    </w:lvl>
    <w:lvl w:ilvl="4" w:tplc="40090019" w:tentative="1">
      <w:start w:val="1"/>
      <w:numFmt w:val="lowerLetter"/>
      <w:lvlText w:val="%5."/>
      <w:lvlJc w:val="left"/>
      <w:pPr>
        <w:ind w:left="3507" w:hanging="360"/>
      </w:pPr>
    </w:lvl>
    <w:lvl w:ilvl="5" w:tplc="4009001B" w:tentative="1">
      <w:start w:val="1"/>
      <w:numFmt w:val="lowerRoman"/>
      <w:lvlText w:val="%6."/>
      <w:lvlJc w:val="right"/>
      <w:pPr>
        <w:ind w:left="4227" w:hanging="180"/>
      </w:pPr>
    </w:lvl>
    <w:lvl w:ilvl="6" w:tplc="4009000F" w:tentative="1">
      <w:start w:val="1"/>
      <w:numFmt w:val="decimal"/>
      <w:lvlText w:val="%7."/>
      <w:lvlJc w:val="left"/>
      <w:pPr>
        <w:ind w:left="4947" w:hanging="360"/>
      </w:pPr>
    </w:lvl>
    <w:lvl w:ilvl="7" w:tplc="40090019" w:tentative="1">
      <w:start w:val="1"/>
      <w:numFmt w:val="lowerLetter"/>
      <w:lvlText w:val="%8."/>
      <w:lvlJc w:val="left"/>
      <w:pPr>
        <w:ind w:left="5667" w:hanging="360"/>
      </w:pPr>
    </w:lvl>
    <w:lvl w:ilvl="8" w:tplc="4009001B" w:tentative="1">
      <w:start w:val="1"/>
      <w:numFmt w:val="lowerRoman"/>
      <w:lvlText w:val="%9."/>
      <w:lvlJc w:val="right"/>
      <w:pPr>
        <w:ind w:left="6387" w:hanging="180"/>
      </w:pPr>
    </w:lvl>
  </w:abstractNum>
  <w:abstractNum w:abstractNumId="24" w15:restartNumberingAfterBreak="0">
    <w:nsid w:val="7B7C0770"/>
    <w:multiLevelType w:val="hybridMultilevel"/>
    <w:tmpl w:val="9558F52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3"/>
  </w:num>
  <w:num w:numId="11">
    <w:abstractNumId w:val="20"/>
  </w:num>
  <w:num w:numId="12">
    <w:abstractNumId w:val="19"/>
  </w:num>
  <w:num w:numId="13">
    <w:abstractNumId w:val="10"/>
  </w:num>
  <w:num w:numId="14">
    <w:abstractNumId w:val="16"/>
  </w:num>
  <w:num w:numId="15">
    <w:abstractNumId w:val="15"/>
  </w:num>
  <w:num w:numId="16">
    <w:abstractNumId w:val="18"/>
  </w:num>
  <w:num w:numId="17">
    <w:abstractNumId w:val="14"/>
  </w:num>
  <w:num w:numId="18">
    <w:abstractNumId w:val="24"/>
  </w:num>
  <w:num w:numId="19">
    <w:abstractNumId w:val="21"/>
  </w:num>
  <w:num w:numId="20">
    <w:abstractNumId w:val="12"/>
  </w:num>
  <w:num w:numId="21">
    <w:abstractNumId w:val="23"/>
  </w:num>
  <w:num w:numId="22">
    <w:abstractNumId w:val="11"/>
  </w:num>
  <w:num w:numId="23">
    <w:abstractNumId w:val="9"/>
  </w:num>
  <w:num w:numId="24">
    <w:abstractNumId w:val="22"/>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6F3"/>
    <w:rsid w:val="00024934"/>
    <w:rsid w:val="00031A88"/>
    <w:rsid w:val="00034616"/>
    <w:rsid w:val="0004175E"/>
    <w:rsid w:val="00044B6D"/>
    <w:rsid w:val="00054A27"/>
    <w:rsid w:val="0006063C"/>
    <w:rsid w:val="0006199A"/>
    <w:rsid w:val="000657EA"/>
    <w:rsid w:val="00067AB9"/>
    <w:rsid w:val="000727C3"/>
    <w:rsid w:val="00094B66"/>
    <w:rsid w:val="000D087A"/>
    <w:rsid w:val="0011412A"/>
    <w:rsid w:val="00117310"/>
    <w:rsid w:val="001465DB"/>
    <w:rsid w:val="001470FC"/>
    <w:rsid w:val="0015074B"/>
    <w:rsid w:val="00173F42"/>
    <w:rsid w:val="0017712D"/>
    <w:rsid w:val="00191316"/>
    <w:rsid w:val="001A0D22"/>
    <w:rsid w:val="001B5C7F"/>
    <w:rsid w:val="001E0716"/>
    <w:rsid w:val="00212A2F"/>
    <w:rsid w:val="00225D5A"/>
    <w:rsid w:val="00263049"/>
    <w:rsid w:val="002666A2"/>
    <w:rsid w:val="002838A5"/>
    <w:rsid w:val="002843C7"/>
    <w:rsid w:val="0029639D"/>
    <w:rsid w:val="002A102E"/>
    <w:rsid w:val="002A31A0"/>
    <w:rsid w:val="002B2F76"/>
    <w:rsid w:val="002C4057"/>
    <w:rsid w:val="002D3188"/>
    <w:rsid w:val="002D62C5"/>
    <w:rsid w:val="002D6F48"/>
    <w:rsid w:val="002E68D2"/>
    <w:rsid w:val="00326F90"/>
    <w:rsid w:val="00333F36"/>
    <w:rsid w:val="00356A27"/>
    <w:rsid w:val="00361C86"/>
    <w:rsid w:val="00366CCA"/>
    <w:rsid w:val="00377847"/>
    <w:rsid w:val="00391BE5"/>
    <w:rsid w:val="00392372"/>
    <w:rsid w:val="003B3448"/>
    <w:rsid w:val="003B393A"/>
    <w:rsid w:val="003D4B66"/>
    <w:rsid w:val="003D57FA"/>
    <w:rsid w:val="003D6B98"/>
    <w:rsid w:val="003F1132"/>
    <w:rsid w:val="003F1EB2"/>
    <w:rsid w:val="00400110"/>
    <w:rsid w:val="00402246"/>
    <w:rsid w:val="00405959"/>
    <w:rsid w:val="004124E3"/>
    <w:rsid w:val="0041358B"/>
    <w:rsid w:val="00426572"/>
    <w:rsid w:val="0043631D"/>
    <w:rsid w:val="00436440"/>
    <w:rsid w:val="00436591"/>
    <w:rsid w:val="00461F19"/>
    <w:rsid w:val="00474BCE"/>
    <w:rsid w:val="00492104"/>
    <w:rsid w:val="004A6676"/>
    <w:rsid w:val="004C2A84"/>
    <w:rsid w:val="004C3F51"/>
    <w:rsid w:val="004E799D"/>
    <w:rsid w:val="004F5219"/>
    <w:rsid w:val="004F5D01"/>
    <w:rsid w:val="00535F43"/>
    <w:rsid w:val="0053691F"/>
    <w:rsid w:val="00541F15"/>
    <w:rsid w:val="005427E5"/>
    <w:rsid w:val="005476C8"/>
    <w:rsid w:val="005569C9"/>
    <w:rsid w:val="00561367"/>
    <w:rsid w:val="005745F7"/>
    <w:rsid w:val="0058238A"/>
    <w:rsid w:val="005A7987"/>
    <w:rsid w:val="005B2779"/>
    <w:rsid w:val="005B46E8"/>
    <w:rsid w:val="005C61E2"/>
    <w:rsid w:val="005C7B3F"/>
    <w:rsid w:val="005D3A1D"/>
    <w:rsid w:val="005E0E40"/>
    <w:rsid w:val="005F0794"/>
    <w:rsid w:val="005F66CF"/>
    <w:rsid w:val="00602E54"/>
    <w:rsid w:val="00605C2E"/>
    <w:rsid w:val="00616EA4"/>
    <w:rsid w:val="006206F5"/>
    <w:rsid w:val="006235DF"/>
    <w:rsid w:val="00626748"/>
    <w:rsid w:val="00657117"/>
    <w:rsid w:val="00663073"/>
    <w:rsid w:val="0067789D"/>
    <w:rsid w:val="00682849"/>
    <w:rsid w:val="00683067"/>
    <w:rsid w:val="00685F8F"/>
    <w:rsid w:val="00692B6D"/>
    <w:rsid w:val="006978BF"/>
    <w:rsid w:val="006A2063"/>
    <w:rsid w:val="006B02B1"/>
    <w:rsid w:val="006B5ABB"/>
    <w:rsid w:val="006B6A22"/>
    <w:rsid w:val="006E2708"/>
    <w:rsid w:val="006E4572"/>
    <w:rsid w:val="00742CFC"/>
    <w:rsid w:val="00743F7A"/>
    <w:rsid w:val="007513A4"/>
    <w:rsid w:val="00751494"/>
    <w:rsid w:val="0076205D"/>
    <w:rsid w:val="00762547"/>
    <w:rsid w:val="00762798"/>
    <w:rsid w:val="0079065A"/>
    <w:rsid w:val="007B0261"/>
    <w:rsid w:val="007C4D9F"/>
    <w:rsid w:val="007E7857"/>
    <w:rsid w:val="007F34BE"/>
    <w:rsid w:val="00826558"/>
    <w:rsid w:val="0084182B"/>
    <w:rsid w:val="008472F2"/>
    <w:rsid w:val="008604FA"/>
    <w:rsid w:val="00860A76"/>
    <w:rsid w:val="00873699"/>
    <w:rsid w:val="00874236"/>
    <w:rsid w:val="00876641"/>
    <w:rsid w:val="00876EA0"/>
    <w:rsid w:val="00880341"/>
    <w:rsid w:val="008C10BD"/>
    <w:rsid w:val="008C7629"/>
    <w:rsid w:val="008D15E0"/>
    <w:rsid w:val="00900AF5"/>
    <w:rsid w:val="00902025"/>
    <w:rsid w:val="0090342E"/>
    <w:rsid w:val="0090731A"/>
    <w:rsid w:val="009159CB"/>
    <w:rsid w:val="009368F3"/>
    <w:rsid w:val="00936A9F"/>
    <w:rsid w:val="00943342"/>
    <w:rsid w:val="00947AD4"/>
    <w:rsid w:val="009A0620"/>
    <w:rsid w:val="009B2C50"/>
    <w:rsid w:val="009C23E9"/>
    <w:rsid w:val="009D16B2"/>
    <w:rsid w:val="009E737A"/>
    <w:rsid w:val="00A13FE6"/>
    <w:rsid w:val="00A2517E"/>
    <w:rsid w:val="00A2788E"/>
    <w:rsid w:val="00A3186F"/>
    <w:rsid w:val="00A51217"/>
    <w:rsid w:val="00A61B44"/>
    <w:rsid w:val="00A7361A"/>
    <w:rsid w:val="00A85F59"/>
    <w:rsid w:val="00A86E7B"/>
    <w:rsid w:val="00A93E1E"/>
    <w:rsid w:val="00A95439"/>
    <w:rsid w:val="00AA1D8D"/>
    <w:rsid w:val="00AB0A67"/>
    <w:rsid w:val="00AD0E1D"/>
    <w:rsid w:val="00AF499E"/>
    <w:rsid w:val="00AF4C9A"/>
    <w:rsid w:val="00B07862"/>
    <w:rsid w:val="00B455EE"/>
    <w:rsid w:val="00B4621A"/>
    <w:rsid w:val="00B47730"/>
    <w:rsid w:val="00B54262"/>
    <w:rsid w:val="00B56006"/>
    <w:rsid w:val="00B60284"/>
    <w:rsid w:val="00B80314"/>
    <w:rsid w:val="00B90507"/>
    <w:rsid w:val="00B937B0"/>
    <w:rsid w:val="00BB6FFA"/>
    <w:rsid w:val="00BB7AB7"/>
    <w:rsid w:val="00BD410D"/>
    <w:rsid w:val="00BE3526"/>
    <w:rsid w:val="00BF472A"/>
    <w:rsid w:val="00BF7C62"/>
    <w:rsid w:val="00C060E9"/>
    <w:rsid w:val="00C1294B"/>
    <w:rsid w:val="00C15CB1"/>
    <w:rsid w:val="00C249F2"/>
    <w:rsid w:val="00C607B3"/>
    <w:rsid w:val="00CA6CC2"/>
    <w:rsid w:val="00CB0664"/>
    <w:rsid w:val="00CC6FCF"/>
    <w:rsid w:val="00CC7135"/>
    <w:rsid w:val="00CD537F"/>
    <w:rsid w:val="00CF02F5"/>
    <w:rsid w:val="00CF7E1B"/>
    <w:rsid w:val="00D20631"/>
    <w:rsid w:val="00D33434"/>
    <w:rsid w:val="00D46414"/>
    <w:rsid w:val="00D535A9"/>
    <w:rsid w:val="00D53802"/>
    <w:rsid w:val="00D53B38"/>
    <w:rsid w:val="00D72CBC"/>
    <w:rsid w:val="00D90B1E"/>
    <w:rsid w:val="00DA15B7"/>
    <w:rsid w:val="00DC16DE"/>
    <w:rsid w:val="00DD1D2D"/>
    <w:rsid w:val="00DF36CD"/>
    <w:rsid w:val="00E331E7"/>
    <w:rsid w:val="00E5186A"/>
    <w:rsid w:val="00E643F5"/>
    <w:rsid w:val="00E768E9"/>
    <w:rsid w:val="00EA6A77"/>
    <w:rsid w:val="00EA7ABF"/>
    <w:rsid w:val="00ED101F"/>
    <w:rsid w:val="00F01E8B"/>
    <w:rsid w:val="00F06CA9"/>
    <w:rsid w:val="00F106E5"/>
    <w:rsid w:val="00F25C90"/>
    <w:rsid w:val="00F33CF0"/>
    <w:rsid w:val="00F41BB8"/>
    <w:rsid w:val="00F52CD4"/>
    <w:rsid w:val="00F5370A"/>
    <w:rsid w:val="00F74D4F"/>
    <w:rsid w:val="00F90A40"/>
    <w:rsid w:val="00FA3C0B"/>
    <w:rsid w:val="00FA3EF6"/>
    <w:rsid w:val="00FB2222"/>
    <w:rsid w:val="00FB4616"/>
    <w:rsid w:val="00FB5F3E"/>
    <w:rsid w:val="00FC693F"/>
    <w:rsid w:val="00FD4644"/>
    <w:rsid w:val="00FD4889"/>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EB21C67F-19FD-42FD-9C17-6D246DF3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BodyTextIndent">
    <w:name w:val="Body Text Indent"/>
    <w:basedOn w:val="Normal"/>
    <w:link w:val="BodyTextIndentChar"/>
    <w:uiPriority w:val="99"/>
    <w:semiHidden/>
    <w:unhideWhenUsed/>
    <w:rsid w:val="00B4621A"/>
    <w:pPr>
      <w:spacing w:after="120"/>
      <w:ind w:left="283"/>
    </w:pPr>
  </w:style>
  <w:style w:type="character" w:customStyle="1" w:styleId="BodyTextIndentChar">
    <w:name w:val="Body Text Indent Char"/>
    <w:basedOn w:val="DefaultParagraphFont"/>
    <w:link w:val="BodyTextIndent"/>
    <w:uiPriority w:val="99"/>
    <w:semiHidden/>
    <w:rsid w:val="00B4621A"/>
  </w:style>
  <w:style w:type="paragraph" w:styleId="BodyTextIndent2">
    <w:name w:val="Body Text Indent 2"/>
    <w:basedOn w:val="Normal"/>
    <w:link w:val="BodyTextIndent2Char"/>
    <w:uiPriority w:val="99"/>
    <w:semiHidden/>
    <w:unhideWhenUsed/>
    <w:rsid w:val="00B4621A"/>
    <w:pPr>
      <w:spacing w:after="120" w:line="480" w:lineRule="auto"/>
      <w:ind w:left="283"/>
    </w:pPr>
  </w:style>
  <w:style w:type="character" w:customStyle="1" w:styleId="BodyTextIndent2Char">
    <w:name w:val="Body Text Indent 2 Char"/>
    <w:basedOn w:val="DefaultParagraphFont"/>
    <w:link w:val="BodyTextIndent2"/>
    <w:uiPriority w:val="99"/>
    <w:semiHidden/>
    <w:rsid w:val="00B46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994346">
      <w:bodyDiv w:val="1"/>
      <w:marLeft w:val="0"/>
      <w:marRight w:val="0"/>
      <w:marTop w:val="0"/>
      <w:marBottom w:val="0"/>
      <w:divBdr>
        <w:top w:val="none" w:sz="0" w:space="0" w:color="auto"/>
        <w:left w:val="none" w:sz="0" w:space="0" w:color="auto"/>
        <w:bottom w:val="none" w:sz="0" w:space="0" w:color="auto"/>
        <w:right w:val="none" w:sz="0" w:space="0" w:color="auto"/>
      </w:divBdr>
    </w:div>
    <w:div w:id="1277904209">
      <w:bodyDiv w:val="1"/>
      <w:marLeft w:val="0"/>
      <w:marRight w:val="0"/>
      <w:marTop w:val="0"/>
      <w:marBottom w:val="0"/>
      <w:divBdr>
        <w:top w:val="none" w:sz="0" w:space="0" w:color="auto"/>
        <w:left w:val="none" w:sz="0" w:space="0" w:color="auto"/>
        <w:bottom w:val="none" w:sz="0" w:space="0" w:color="auto"/>
        <w:right w:val="none" w:sz="0" w:space="0" w:color="auto"/>
      </w:divBdr>
    </w:div>
    <w:div w:id="1717508887">
      <w:bodyDiv w:val="1"/>
      <w:marLeft w:val="0"/>
      <w:marRight w:val="0"/>
      <w:marTop w:val="0"/>
      <w:marBottom w:val="0"/>
      <w:divBdr>
        <w:top w:val="none" w:sz="0" w:space="0" w:color="auto"/>
        <w:left w:val="none" w:sz="0" w:space="0" w:color="auto"/>
        <w:bottom w:val="none" w:sz="0" w:space="0" w:color="auto"/>
        <w:right w:val="none" w:sz="0" w:space="0" w:color="auto"/>
      </w:divBdr>
    </w:div>
    <w:div w:id="20851066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8D65E-53BD-4C16-9712-3787182F0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16</Pages>
  <Words>3868</Words>
  <Characters>22050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Ankit Vaishnav {अंकित वैष्णव}</cp:lastModifiedBy>
  <cp:revision>216</cp:revision>
  <dcterms:created xsi:type="dcterms:W3CDTF">2024-09-11T10:05:00Z</dcterms:created>
  <dcterms:modified xsi:type="dcterms:W3CDTF">2026-05-11T11:48:00Z</dcterms:modified>
  <cp:category/>
</cp:coreProperties>
</file>